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7DC5C3" w14:textId="77777777" w:rsidR="002C3B1C" w:rsidRPr="00014F1B" w:rsidRDefault="00FA496C" w:rsidP="00420767">
      <w:pPr>
        <w:spacing w:line="276" w:lineRule="auto"/>
        <w:jc w:val="right"/>
        <w:rPr>
          <w:rFonts w:asciiTheme="minorHAnsi" w:hAnsiTheme="minorHAnsi" w:cstheme="minorHAnsi"/>
          <w:b/>
        </w:rPr>
      </w:pPr>
      <w:r w:rsidRPr="00014F1B">
        <w:rPr>
          <w:rFonts w:asciiTheme="minorHAnsi" w:hAnsiTheme="minorHAnsi" w:cstheme="minorHAnsi"/>
          <w:b/>
        </w:rPr>
        <w:t xml:space="preserve">Załącznik nr </w:t>
      </w:r>
      <w:r w:rsidR="007E5DFE">
        <w:rPr>
          <w:rFonts w:asciiTheme="minorHAnsi" w:hAnsiTheme="minorHAnsi" w:cstheme="minorHAnsi"/>
          <w:b/>
        </w:rPr>
        <w:t>4</w:t>
      </w:r>
      <w:r w:rsidRPr="00014F1B">
        <w:rPr>
          <w:rFonts w:asciiTheme="minorHAnsi" w:hAnsiTheme="minorHAnsi" w:cstheme="minorHAnsi"/>
          <w:b/>
        </w:rPr>
        <w:t xml:space="preserve"> do </w:t>
      </w:r>
      <w:r w:rsidR="00222C1E">
        <w:rPr>
          <w:rFonts w:asciiTheme="minorHAnsi" w:hAnsiTheme="minorHAnsi" w:cstheme="minorHAnsi"/>
          <w:b/>
        </w:rPr>
        <w:t>SIWZ</w:t>
      </w:r>
    </w:p>
    <w:p w14:paraId="4818A387" w14:textId="77777777" w:rsidR="00486FD5" w:rsidRPr="00014F1B" w:rsidRDefault="00486FD5" w:rsidP="00420767">
      <w:pPr>
        <w:spacing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74465C23" w14:textId="77777777" w:rsidR="00286720" w:rsidRPr="00014F1B" w:rsidRDefault="008C01F1" w:rsidP="0037238C">
      <w:pPr>
        <w:spacing w:line="240" w:lineRule="auto"/>
        <w:jc w:val="center"/>
        <w:rPr>
          <w:rFonts w:asciiTheme="minorHAnsi" w:hAnsiTheme="minorHAnsi" w:cstheme="minorHAnsi"/>
          <w:b/>
        </w:rPr>
      </w:pPr>
      <w:r w:rsidRPr="00014F1B">
        <w:rPr>
          <w:rFonts w:asciiTheme="minorHAnsi" w:hAnsiTheme="minorHAnsi" w:cstheme="minorHAnsi"/>
          <w:b/>
          <w:sz w:val="28"/>
          <w:szCs w:val="28"/>
        </w:rPr>
        <w:t xml:space="preserve">UMOWA </w:t>
      </w:r>
      <w:r w:rsidR="000A4120" w:rsidRPr="00014F1B">
        <w:rPr>
          <w:rFonts w:asciiTheme="minorHAnsi" w:hAnsiTheme="minorHAnsi" w:cstheme="minorHAnsi"/>
          <w:b/>
          <w:sz w:val="28"/>
          <w:szCs w:val="28"/>
        </w:rPr>
        <w:t>nr</w:t>
      </w:r>
      <w:r w:rsidRPr="00014F1B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C933FE" w:rsidRPr="00014F1B">
        <w:rPr>
          <w:rFonts w:asciiTheme="minorHAnsi" w:hAnsiTheme="minorHAnsi" w:cstheme="minorHAnsi"/>
          <w:b/>
          <w:sz w:val="28"/>
          <w:szCs w:val="28"/>
        </w:rPr>
        <w:t>……</w:t>
      </w:r>
      <w:r w:rsidR="006338F1" w:rsidRPr="00014F1B">
        <w:rPr>
          <w:rFonts w:asciiTheme="minorHAnsi" w:hAnsiTheme="minorHAnsi" w:cstheme="minorHAnsi"/>
          <w:b/>
          <w:sz w:val="28"/>
          <w:szCs w:val="28"/>
        </w:rPr>
        <w:t>/</w:t>
      </w:r>
      <w:r w:rsidR="00222C1E">
        <w:rPr>
          <w:rFonts w:asciiTheme="minorHAnsi" w:hAnsiTheme="minorHAnsi" w:cstheme="minorHAnsi"/>
          <w:b/>
          <w:sz w:val="28"/>
          <w:szCs w:val="28"/>
        </w:rPr>
        <w:t>BZP/DK/2019</w:t>
      </w:r>
      <w:r w:rsidR="007E5DFE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263CAF" w:rsidRPr="00014F1B">
        <w:rPr>
          <w:rFonts w:asciiTheme="minorHAnsi" w:hAnsiTheme="minorHAnsi" w:cstheme="minorHAnsi"/>
          <w:b/>
        </w:rPr>
        <w:t xml:space="preserve"> </w:t>
      </w:r>
      <w:r w:rsidR="004818A3" w:rsidRPr="00014F1B">
        <w:rPr>
          <w:rFonts w:asciiTheme="minorHAnsi" w:hAnsiTheme="minorHAnsi" w:cstheme="minorHAnsi"/>
          <w:b/>
        </w:rPr>
        <w:t>(</w:t>
      </w:r>
      <w:r w:rsidR="00CA7D7B" w:rsidRPr="00014F1B">
        <w:rPr>
          <w:rFonts w:asciiTheme="minorHAnsi" w:hAnsiTheme="minorHAnsi" w:cstheme="minorHAnsi"/>
          <w:b/>
        </w:rPr>
        <w:t>wzór</w:t>
      </w:r>
      <w:r w:rsidR="004818A3" w:rsidRPr="00014F1B">
        <w:rPr>
          <w:rFonts w:asciiTheme="minorHAnsi" w:hAnsiTheme="minorHAnsi" w:cstheme="minorHAnsi"/>
          <w:b/>
        </w:rPr>
        <w:t>)</w:t>
      </w:r>
    </w:p>
    <w:p w14:paraId="4A49B2B6" w14:textId="77777777" w:rsidR="00486FD5" w:rsidRPr="00014F1B" w:rsidRDefault="00486FD5" w:rsidP="00420767">
      <w:pPr>
        <w:spacing w:line="240" w:lineRule="auto"/>
        <w:ind w:right="170"/>
        <w:rPr>
          <w:rFonts w:asciiTheme="minorHAnsi" w:hAnsiTheme="minorHAnsi" w:cstheme="minorHAnsi"/>
          <w:bCs/>
        </w:rPr>
      </w:pPr>
    </w:p>
    <w:p w14:paraId="0859BDAC" w14:textId="77777777" w:rsidR="007C01C4" w:rsidRPr="00014F1B" w:rsidRDefault="007C01C4" w:rsidP="00420767">
      <w:pPr>
        <w:spacing w:line="240" w:lineRule="auto"/>
        <w:ind w:right="170"/>
        <w:rPr>
          <w:rFonts w:asciiTheme="minorHAnsi" w:hAnsiTheme="minorHAnsi" w:cstheme="minorHAnsi"/>
          <w:bCs/>
        </w:rPr>
      </w:pPr>
      <w:r w:rsidRPr="00014F1B">
        <w:rPr>
          <w:rFonts w:asciiTheme="minorHAnsi" w:hAnsiTheme="minorHAnsi" w:cstheme="minorHAnsi"/>
          <w:bCs/>
        </w:rPr>
        <w:t xml:space="preserve">zawarta w Warszawie, w dniu </w:t>
      </w:r>
      <w:r w:rsidR="00484BDC" w:rsidRPr="00014F1B">
        <w:rPr>
          <w:rFonts w:asciiTheme="minorHAnsi" w:hAnsiTheme="minorHAnsi" w:cstheme="minorHAnsi"/>
          <w:bCs/>
        </w:rPr>
        <w:t>………</w:t>
      </w:r>
      <w:r w:rsidR="00C933FE" w:rsidRPr="00014F1B">
        <w:rPr>
          <w:rFonts w:asciiTheme="minorHAnsi" w:hAnsiTheme="minorHAnsi" w:cstheme="minorHAnsi"/>
          <w:bCs/>
        </w:rPr>
        <w:t>……</w:t>
      </w:r>
      <w:r w:rsidR="003366DA" w:rsidRPr="00014F1B">
        <w:rPr>
          <w:rFonts w:asciiTheme="minorHAnsi" w:hAnsiTheme="minorHAnsi" w:cstheme="minorHAnsi"/>
          <w:bCs/>
        </w:rPr>
        <w:t>…</w:t>
      </w:r>
      <w:r w:rsidR="00E97C18" w:rsidRPr="00014F1B">
        <w:rPr>
          <w:rFonts w:asciiTheme="minorHAnsi" w:hAnsiTheme="minorHAnsi" w:cstheme="minorHAnsi"/>
          <w:bCs/>
        </w:rPr>
        <w:t xml:space="preserve">. </w:t>
      </w:r>
    </w:p>
    <w:p w14:paraId="75CE22E2" w14:textId="77777777" w:rsidR="000A4120" w:rsidRPr="00014F1B" w:rsidRDefault="000A4120" w:rsidP="00420767">
      <w:pPr>
        <w:spacing w:line="240" w:lineRule="auto"/>
        <w:ind w:right="170"/>
        <w:rPr>
          <w:rFonts w:asciiTheme="minorHAnsi" w:hAnsiTheme="minorHAnsi" w:cstheme="minorHAnsi"/>
          <w:bCs/>
          <w:sz w:val="6"/>
          <w:szCs w:val="6"/>
        </w:rPr>
      </w:pPr>
    </w:p>
    <w:p w14:paraId="001D292C" w14:textId="77777777" w:rsidR="00E97C18" w:rsidRPr="00014F1B" w:rsidRDefault="00E97C18" w:rsidP="00420767">
      <w:pPr>
        <w:spacing w:line="240" w:lineRule="auto"/>
        <w:ind w:right="170"/>
        <w:rPr>
          <w:rFonts w:asciiTheme="minorHAnsi" w:hAnsiTheme="minorHAnsi" w:cstheme="minorHAnsi"/>
          <w:bCs/>
        </w:rPr>
      </w:pPr>
    </w:p>
    <w:p w14:paraId="79C13434" w14:textId="77777777" w:rsidR="007C01C4" w:rsidRPr="00014F1B" w:rsidRDefault="007C01C4" w:rsidP="00420767">
      <w:pPr>
        <w:spacing w:line="240" w:lineRule="auto"/>
        <w:ind w:right="170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  <w:bCs/>
        </w:rPr>
        <w:t>pomiędzy:</w:t>
      </w:r>
    </w:p>
    <w:p w14:paraId="03FCAA14" w14:textId="28506D93" w:rsidR="00FD191C" w:rsidRPr="00014F1B" w:rsidRDefault="007C3A29" w:rsidP="00420767">
      <w:pPr>
        <w:spacing w:line="240" w:lineRule="auto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  <w:b/>
        </w:rPr>
        <w:t>Polską Agencją Rozwoju Przedsiębiorczości</w:t>
      </w:r>
      <w:r w:rsidRPr="00014F1B">
        <w:rPr>
          <w:rFonts w:asciiTheme="minorHAnsi" w:hAnsiTheme="minorHAnsi" w:cstheme="minorHAnsi"/>
        </w:rPr>
        <w:t xml:space="preserve">, </w:t>
      </w:r>
      <w:r w:rsidRPr="00014F1B">
        <w:rPr>
          <w:rFonts w:asciiTheme="minorHAnsi" w:hAnsiTheme="minorHAnsi" w:cstheme="minorHAnsi"/>
          <w:bCs/>
        </w:rPr>
        <w:t xml:space="preserve">działającą na podstawie ustawy z dnia 9 listopada </w:t>
      </w:r>
      <w:r w:rsidR="004300DB" w:rsidRPr="00014F1B">
        <w:rPr>
          <w:rFonts w:asciiTheme="minorHAnsi" w:hAnsiTheme="minorHAnsi" w:cstheme="minorHAnsi"/>
          <w:bCs/>
        </w:rPr>
        <w:br/>
      </w:r>
      <w:r w:rsidRPr="00014F1B">
        <w:rPr>
          <w:rFonts w:asciiTheme="minorHAnsi" w:hAnsiTheme="minorHAnsi" w:cstheme="minorHAnsi"/>
          <w:bCs/>
        </w:rPr>
        <w:t xml:space="preserve">2000 r. o utworzeniu Polskiej Agencji Rozwoju Przedsiębiorczości </w:t>
      </w:r>
      <w:r w:rsidR="00503CB8" w:rsidRPr="00014F1B">
        <w:rPr>
          <w:rFonts w:asciiTheme="minorHAnsi" w:hAnsiTheme="minorHAnsi" w:cstheme="minorHAnsi"/>
          <w:bCs/>
        </w:rPr>
        <w:t>(Dz.U. z 201</w:t>
      </w:r>
      <w:r w:rsidR="008F0D5D">
        <w:rPr>
          <w:rFonts w:asciiTheme="minorHAnsi" w:hAnsiTheme="minorHAnsi" w:cstheme="minorHAnsi"/>
          <w:bCs/>
        </w:rPr>
        <w:t>9</w:t>
      </w:r>
      <w:r w:rsidR="00503CB8" w:rsidRPr="00014F1B">
        <w:rPr>
          <w:rFonts w:asciiTheme="minorHAnsi" w:hAnsiTheme="minorHAnsi" w:cstheme="minorHAnsi"/>
          <w:bCs/>
        </w:rPr>
        <w:t xml:space="preserve"> r. poz. </w:t>
      </w:r>
      <w:r w:rsidR="008F0D5D">
        <w:rPr>
          <w:rFonts w:asciiTheme="minorHAnsi" w:hAnsiTheme="minorHAnsi" w:cstheme="minorHAnsi"/>
          <w:bCs/>
        </w:rPr>
        <w:t>3</w:t>
      </w:r>
      <w:r w:rsidR="00503CB8" w:rsidRPr="00014F1B">
        <w:rPr>
          <w:rFonts w:asciiTheme="minorHAnsi" w:hAnsiTheme="minorHAnsi" w:cstheme="minorHAnsi"/>
          <w:bCs/>
        </w:rPr>
        <w:t>10</w:t>
      </w:r>
      <w:r w:rsidR="00F94264" w:rsidRPr="00014F1B">
        <w:rPr>
          <w:rFonts w:asciiTheme="minorHAnsi" w:hAnsiTheme="minorHAnsi" w:cstheme="minorHAnsi"/>
        </w:rPr>
        <w:t xml:space="preserve">), </w:t>
      </w:r>
      <w:r w:rsidR="00F94264" w:rsidRPr="00014F1B">
        <w:rPr>
          <w:rFonts w:asciiTheme="minorHAnsi" w:hAnsiTheme="minorHAnsi" w:cstheme="minorHAnsi"/>
        </w:rPr>
        <w:br/>
      </w:r>
      <w:r w:rsidRPr="00014F1B">
        <w:rPr>
          <w:rFonts w:asciiTheme="minorHAnsi" w:hAnsiTheme="minorHAnsi" w:cstheme="minorHAnsi"/>
        </w:rPr>
        <w:t xml:space="preserve">z siedzibą w </w:t>
      </w:r>
      <w:r w:rsidRPr="00014F1B">
        <w:rPr>
          <w:rFonts w:asciiTheme="minorHAnsi" w:hAnsiTheme="minorHAnsi" w:cstheme="minorHAnsi"/>
          <w:bCs/>
        </w:rPr>
        <w:t>Warszawie</w:t>
      </w:r>
      <w:r w:rsidRPr="00014F1B">
        <w:rPr>
          <w:rFonts w:asciiTheme="minorHAnsi" w:hAnsiTheme="minorHAnsi" w:cstheme="minorHAnsi"/>
        </w:rPr>
        <w:t xml:space="preserve"> </w:t>
      </w:r>
      <w:r w:rsidR="00950A11" w:rsidRPr="00014F1B">
        <w:rPr>
          <w:rFonts w:asciiTheme="minorHAnsi" w:hAnsiTheme="minorHAnsi" w:cstheme="minorHAnsi"/>
        </w:rPr>
        <w:t xml:space="preserve">(kod pocztowy 00-834), </w:t>
      </w:r>
      <w:r w:rsidRPr="00014F1B">
        <w:rPr>
          <w:rFonts w:asciiTheme="minorHAnsi" w:hAnsiTheme="minorHAnsi" w:cstheme="minorHAnsi"/>
        </w:rPr>
        <w:t xml:space="preserve">przy ul. </w:t>
      </w:r>
      <w:r w:rsidRPr="00014F1B">
        <w:rPr>
          <w:rFonts w:asciiTheme="minorHAnsi" w:hAnsiTheme="minorHAnsi" w:cstheme="minorHAnsi"/>
          <w:bCs/>
        </w:rPr>
        <w:t>Pańskiej 81/83</w:t>
      </w:r>
      <w:r w:rsidRPr="00014F1B">
        <w:rPr>
          <w:rFonts w:asciiTheme="minorHAnsi" w:hAnsiTheme="minorHAnsi" w:cstheme="minorHAnsi"/>
        </w:rPr>
        <w:t xml:space="preserve">, NIP: </w:t>
      </w:r>
      <w:r w:rsidRPr="00014F1B">
        <w:rPr>
          <w:rFonts w:asciiTheme="minorHAnsi" w:hAnsiTheme="minorHAnsi" w:cstheme="minorHAnsi"/>
          <w:bCs/>
        </w:rPr>
        <w:t>526-25-01-444</w:t>
      </w:r>
      <w:r w:rsidRPr="00014F1B">
        <w:rPr>
          <w:rFonts w:asciiTheme="minorHAnsi" w:hAnsiTheme="minorHAnsi" w:cstheme="minorHAnsi"/>
        </w:rPr>
        <w:t xml:space="preserve">, </w:t>
      </w:r>
      <w:r w:rsidR="00F94264" w:rsidRPr="00014F1B">
        <w:rPr>
          <w:rFonts w:asciiTheme="minorHAnsi" w:hAnsiTheme="minorHAnsi" w:cstheme="minorHAnsi"/>
        </w:rPr>
        <w:br/>
      </w:r>
      <w:r w:rsidRPr="00014F1B">
        <w:rPr>
          <w:rFonts w:asciiTheme="minorHAnsi" w:hAnsiTheme="minorHAnsi" w:cstheme="minorHAnsi"/>
        </w:rPr>
        <w:t>REGON 017181095</w:t>
      </w:r>
      <w:r w:rsidR="00151F69" w:rsidRPr="00014F1B">
        <w:rPr>
          <w:rFonts w:asciiTheme="minorHAnsi" w:hAnsiTheme="minorHAnsi" w:cstheme="minorHAnsi"/>
        </w:rPr>
        <w:t xml:space="preserve">, </w:t>
      </w:r>
      <w:r w:rsidR="00F94264" w:rsidRPr="00014F1B">
        <w:rPr>
          <w:rFonts w:asciiTheme="minorHAnsi" w:hAnsiTheme="minorHAnsi" w:cstheme="minorHAnsi"/>
        </w:rPr>
        <w:t>zwaną w dal</w:t>
      </w:r>
      <w:r w:rsidR="00D261D3">
        <w:rPr>
          <w:rFonts w:asciiTheme="minorHAnsi" w:hAnsiTheme="minorHAnsi" w:cstheme="minorHAnsi"/>
        </w:rPr>
        <w:t xml:space="preserve">ej </w:t>
      </w:r>
      <w:r w:rsidR="00F94264" w:rsidRPr="00014F1B">
        <w:rPr>
          <w:rFonts w:asciiTheme="minorHAnsi" w:hAnsiTheme="minorHAnsi" w:cstheme="minorHAnsi"/>
        </w:rPr>
        <w:t xml:space="preserve">„Zamawiającym” lub „PARP”, </w:t>
      </w:r>
      <w:r w:rsidR="00950A11" w:rsidRPr="00014F1B">
        <w:rPr>
          <w:rFonts w:asciiTheme="minorHAnsi" w:hAnsiTheme="minorHAnsi" w:cstheme="minorHAnsi"/>
        </w:rPr>
        <w:t>reprezentowaną</w:t>
      </w:r>
    </w:p>
    <w:p w14:paraId="0F157472" w14:textId="77777777" w:rsidR="00950A11" w:rsidRPr="00014F1B" w:rsidRDefault="00950A11" w:rsidP="00420767">
      <w:pPr>
        <w:spacing w:line="240" w:lineRule="auto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przez:</w:t>
      </w:r>
    </w:p>
    <w:p w14:paraId="4520EF36" w14:textId="77777777" w:rsidR="00C933FE" w:rsidRPr="00014F1B" w:rsidRDefault="00C933FE" w:rsidP="00420767">
      <w:pPr>
        <w:spacing w:line="240" w:lineRule="auto"/>
        <w:rPr>
          <w:rFonts w:asciiTheme="minorHAnsi" w:hAnsiTheme="minorHAnsi" w:cstheme="minorHAnsi"/>
          <w:b/>
        </w:rPr>
      </w:pPr>
      <w:r w:rsidRPr="00014F1B">
        <w:rPr>
          <w:rFonts w:asciiTheme="minorHAnsi" w:hAnsiTheme="minorHAnsi" w:cstheme="minorHAnsi"/>
          <w:b/>
        </w:rPr>
        <w:t>…………………………………………………..</w:t>
      </w:r>
    </w:p>
    <w:p w14:paraId="1B85D47E" w14:textId="77777777" w:rsidR="006338F1" w:rsidRPr="00014F1B" w:rsidRDefault="006338F1" w:rsidP="00420767">
      <w:pPr>
        <w:spacing w:line="240" w:lineRule="auto"/>
        <w:rPr>
          <w:rFonts w:asciiTheme="minorHAnsi" w:hAnsiTheme="minorHAnsi" w:cstheme="minorHAnsi"/>
          <w:bCs/>
        </w:rPr>
      </w:pPr>
      <w:r w:rsidRPr="00014F1B">
        <w:rPr>
          <w:rFonts w:asciiTheme="minorHAnsi" w:hAnsiTheme="minorHAnsi" w:cstheme="minorHAnsi"/>
          <w:bCs/>
        </w:rPr>
        <w:t>a</w:t>
      </w:r>
    </w:p>
    <w:p w14:paraId="7835B27F" w14:textId="77777777" w:rsidR="00FD191C" w:rsidRPr="00014F1B" w:rsidRDefault="00C933FE" w:rsidP="00420767">
      <w:pPr>
        <w:spacing w:line="240" w:lineRule="auto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  <w:b/>
        </w:rPr>
        <w:t>………………………..……</w:t>
      </w:r>
      <w:r w:rsidR="006338F1" w:rsidRPr="00014F1B">
        <w:rPr>
          <w:rFonts w:asciiTheme="minorHAnsi" w:hAnsiTheme="minorHAnsi" w:cstheme="minorHAnsi"/>
        </w:rPr>
        <w:t xml:space="preserve">, z siedzibą w </w:t>
      </w:r>
      <w:r w:rsidRPr="00014F1B">
        <w:rPr>
          <w:rFonts w:asciiTheme="minorHAnsi" w:hAnsiTheme="minorHAnsi" w:cstheme="minorHAnsi"/>
        </w:rPr>
        <w:t>……………..</w:t>
      </w:r>
      <w:r w:rsidR="006338F1" w:rsidRPr="00014F1B">
        <w:rPr>
          <w:rFonts w:asciiTheme="minorHAnsi" w:hAnsiTheme="minorHAnsi" w:cstheme="minorHAnsi"/>
        </w:rPr>
        <w:t xml:space="preserve"> (kod pocztowy </w:t>
      </w:r>
      <w:r w:rsidRPr="00014F1B">
        <w:rPr>
          <w:rFonts w:asciiTheme="minorHAnsi" w:hAnsiTheme="minorHAnsi" w:cstheme="minorHAnsi"/>
        </w:rPr>
        <w:t>………………</w:t>
      </w:r>
      <w:r w:rsidR="006338F1" w:rsidRPr="00014F1B">
        <w:rPr>
          <w:rFonts w:asciiTheme="minorHAnsi" w:hAnsiTheme="minorHAnsi" w:cstheme="minorHAnsi"/>
        </w:rPr>
        <w:t>) przy ulicy</w:t>
      </w:r>
      <w:r w:rsidRPr="00014F1B">
        <w:rPr>
          <w:rFonts w:asciiTheme="minorHAnsi" w:hAnsiTheme="minorHAnsi" w:cstheme="minorHAnsi"/>
        </w:rPr>
        <w:t>……………</w:t>
      </w:r>
      <w:r w:rsidR="006338F1" w:rsidRPr="00014F1B">
        <w:rPr>
          <w:rFonts w:asciiTheme="minorHAnsi" w:hAnsiTheme="minorHAnsi" w:cstheme="minorHAnsi"/>
        </w:rPr>
        <w:t>, wpisaną do</w:t>
      </w:r>
      <w:r w:rsidRPr="00014F1B">
        <w:rPr>
          <w:rFonts w:asciiTheme="minorHAnsi" w:hAnsiTheme="minorHAnsi" w:cstheme="minorHAnsi"/>
        </w:rPr>
        <w:t xml:space="preserve"> ……………………….</w:t>
      </w:r>
      <w:r w:rsidR="006338F1" w:rsidRPr="00014F1B">
        <w:rPr>
          <w:rFonts w:asciiTheme="minorHAnsi" w:hAnsiTheme="minorHAnsi" w:cstheme="minorHAnsi"/>
        </w:rPr>
        <w:t>, pod numerem</w:t>
      </w:r>
      <w:r w:rsidRPr="00014F1B">
        <w:rPr>
          <w:rFonts w:asciiTheme="minorHAnsi" w:hAnsiTheme="minorHAnsi" w:cstheme="minorHAnsi"/>
        </w:rPr>
        <w:t xml:space="preserve"> …………….</w:t>
      </w:r>
      <w:r w:rsidR="006338F1" w:rsidRPr="00014F1B">
        <w:rPr>
          <w:rFonts w:asciiTheme="minorHAnsi" w:hAnsiTheme="minorHAnsi" w:cstheme="minorHAnsi"/>
        </w:rPr>
        <w:t xml:space="preserve">, NIP </w:t>
      </w:r>
      <w:r w:rsidRPr="00014F1B">
        <w:rPr>
          <w:rFonts w:asciiTheme="minorHAnsi" w:hAnsiTheme="minorHAnsi" w:cstheme="minorHAnsi"/>
        </w:rPr>
        <w:t>……………</w:t>
      </w:r>
      <w:r w:rsidR="006338F1" w:rsidRPr="00014F1B">
        <w:rPr>
          <w:rFonts w:asciiTheme="minorHAnsi" w:hAnsiTheme="minorHAnsi" w:cstheme="minorHAnsi"/>
        </w:rPr>
        <w:t xml:space="preserve">, REGON </w:t>
      </w:r>
      <w:r w:rsidRPr="00014F1B">
        <w:rPr>
          <w:rFonts w:asciiTheme="minorHAnsi" w:hAnsiTheme="minorHAnsi" w:cstheme="minorHAnsi"/>
        </w:rPr>
        <w:t>……………….</w:t>
      </w:r>
      <w:r w:rsidR="00D261D3">
        <w:rPr>
          <w:rFonts w:asciiTheme="minorHAnsi" w:hAnsiTheme="minorHAnsi" w:cstheme="minorHAnsi"/>
        </w:rPr>
        <w:t xml:space="preserve">, zwaną w dalej </w:t>
      </w:r>
      <w:r w:rsidR="006338F1" w:rsidRPr="00014F1B">
        <w:rPr>
          <w:rFonts w:asciiTheme="minorHAnsi" w:hAnsiTheme="minorHAnsi" w:cstheme="minorHAnsi"/>
        </w:rPr>
        <w:t>„Wykonawcą”, reprezentowaną przez:</w:t>
      </w:r>
    </w:p>
    <w:p w14:paraId="3F0DB257" w14:textId="77777777" w:rsidR="006338F1" w:rsidRPr="00014F1B" w:rsidRDefault="00C933FE" w:rsidP="00420767">
      <w:pPr>
        <w:spacing w:line="240" w:lineRule="auto"/>
        <w:rPr>
          <w:rFonts w:asciiTheme="minorHAnsi" w:hAnsiTheme="minorHAnsi" w:cstheme="minorHAnsi"/>
          <w:b/>
        </w:rPr>
      </w:pPr>
      <w:r w:rsidRPr="00014F1B">
        <w:rPr>
          <w:rFonts w:asciiTheme="minorHAnsi" w:hAnsiTheme="minorHAnsi" w:cstheme="minorHAnsi"/>
          <w:b/>
        </w:rPr>
        <w:t>………………………………………………</w:t>
      </w:r>
      <w:r w:rsidR="006338F1" w:rsidRPr="00014F1B">
        <w:rPr>
          <w:rFonts w:asciiTheme="minorHAnsi" w:hAnsiTheme="minorHAnsi" w:cstheme="minorHAnsi"/>
        </w:rPr>
        <w:t>,</w:t>
      </w:r>
    </w:p>
    <w:p w14:paraId="0B7F855B" w14:textId="77777777" w:rsidR="00151F69" w:rsidRPr="00014F1B" w:rsidRDefault="00151F69" w:rsidP="00420767">
      <w:pPr>
        <w:spacing w:line="240" w:lineRule="auto"/>
        <w:rPr>
          <w:rFonts w:asciiTheme="minorHAnsi" w:hAnsiTheme="minorHAnsi" w:cstheme="minorHAnsi"/>
          <w:sz w:val="6"/>
          <w:szCs w:val="6"/>
        </w:rPr>
      </w:pPr>
    </w:p>
    <w:p w14:paraId="362BAE0E" w14:textId="77777777" w:rsidR="00E97C18" w:rsidRPr="00014F1B" w:rsidRDefault="00E97C18" w:rsidP="00420767">
      <w:pPr>
        <w:spacing w:line="240" w:lineRule="auto"/>
        <w:rPr>
          <w:rFonts w:asciiTheme="minorHAnsi" w:hAnsiTheme="minorHAnsi" w:cstheme="minorHAnsi"/>
        </w:rPr>
      </w:pPr>
    </w:p>
    <w:p w14:paraId="44C11931" w14:textId="77777777" w:rsidR="00301C95" w:rsidRPr="00014F1B" w:rsidRDefault="00301C95" w:rsidP="00420767">
      <w:pPr>
        <w:spacing w:line="240" w:lineRule="auto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 xml:space="preserve">łącznie </w:t>
      </w:r>
      <w:r w:rsidR="00A03404" w:rsidRPr="00014F1B">
        <w:rPr>
          <w:rFonts w:asciiTheme="minorHAnsi" w:hAnsiTheme="minorHAnsi" w:cstheme="minorHAnsi"/>
        </w:rPr>
        <w:t xml:space="preserve">zwanymi </w:t>
      </w:r>
      <w:r w:rsidR="00292537" w:rsidRPr="00014F1B">
        <w:rPr>
          <w:rFonts w:asciiTheme="minorHAnsi" w:hAnsiTheme="minorHAnsi" w:cstheme="minorHAnsi"/>
        </w:rPr>
        <w:t>„</w:t>
      </w:r>
      <w:r w:rsidRPr="00014F1B">
        <w:rPr>
          <w:rFonts w:asciiTheme="minorHAnsi" w:hAnsiTheme="minorHAnsi" w:cstheme="minorHAnsi"/>
        </w:rPr>
        <w:t>Stronami</w:t>
      </w:r>
      <w:r w:rsidR="00292537" w:rsidRPr="00014F1B">
        <w:rPr>
          <w:rFonts w:asciiTheme="minorHAnsi" w:hAnsiTheme="minorHAnsi" w:cstheme="minorHAnsi"/>
        </w:rPr>
        <w:t>”,</w:t>
      </w:r>
    </w:p>
    <w:p w14:paraId="3EF038EE" w14:textId="77777777" w:rsidR="001955E7" w:rsidRPr="00014F1B" w:rsidRDefault="00ED4879" w:rsidP="00420767">
      <w:pPr>
        <w:shd w:val="clear" w:color="auto" w:fill="FFFFFF"/>
        <w:spacing w:line="276" w:lineRule="auto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o następującej treści</w:t>
      </w:r>
      <w:r w:rsidR="00D62053" w:rsidRPr="00014F1B">
        <w:rPr>
          <w:rFonts w:asciiTheme="minorHAnsi" w:hAnsiTheme="minorHAnsi" w:cstheme="minorHAnsi"/>
        </w:rPr>
        <w:t>:</w:t>
      </w:r>
    </w:p>
    <w:p w14:paraId="20C4CAEB" w14:textId="77777777" w:rsidR="004300DB" w:rsidRPr="00014F1B" w:rsidRDefault="004300DB" w:rsidP="00420767">
      <w:pPr>
        <w:shd w:val="clear" w:color="auto" w:fill="FFFFFF"/>
        <w:spacing w:line="276" w:lineRule="auto"/>
        <w:rPr>
          <w:rFonts w:asciiTheme="minorHAnsi" w:hAnsiTheme="minorHAnsi" w:cstheme="minorHAnsi"/>
          <w:b/>
          <w:sz w:val="6"/>
          <w:szCs w:val="6"/>
        </w:rPr>
      </w:pPr>
    </w:p>
    <w:p w14:paraId="38A965A6" w14:textId="77777777" w:rsidR="00E97C18" w:rsidRPr="00014F1B" w:rsidRDefault="00E97C18" w:rsidP="00420767">
      <w:pPr>
        <w:shd w:val="clear" w:color="auto" w:fill="FFFFFF"/>
        <w:spacing w:after="60" w:line="240" w:lineRule="auto"/>
        <w:rPr>
          <w:rFonts w:asciiTheme="minorHAnsi" w:hAnsiTheme="minorHAnsi" w:cstheme="minorHAnsi"/>
        </w:rPr>
      </w:pPr>
    </w:p>
    <w:p w14:paraId="55AD67B2" w14:textId="25FC4EE1" w:rsidR="00D62053" w:rsidRPr="00014F1B" w:rsidRDefault="00D62053" w:rsidP="00420767">
      <w:pPr>
        <w:shd w:val="clear" w:color="auto" w:fill="FFFFFF"/>
        <w:spacing w:after="60" w:line="240" w:lineRule="auto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Strony oświadczają, że</w:t>
      </w:r>
      <w:r w:rsidR="009A7A02">
        <w:rPr>
          <w:rFonts w:asciiTheme="minorHAnsi" w:hAnsiTheme="minorHAnsi" w:cstheme="minorHAnsi"/>
        </w:rPr>
        <w:t xml:space="preserve"> </w:t>
      </w:r>
      <w:r w:rsidR="009A7A02" w:rsidRPr="009A7A02">
        <w:rPr>
          <w:rFonts w:asciiTheme="minorHAnsi" w:hAnsiTheme="minorHAnsi" w:cstheme="minorHAnsi"/>
        </w:rPr>
        <w:t>niniejsza umowa:</w:t>
      </w:r>
    </w:p>
    <w:p w14:paraId="7870020F" w14:textId="77777777" w:rsidR="007E5DFE" w:rsidRPr="00D261D3" w:rsidRDefault="007E5DFE" w:rsidP="007E5DFE">
      <w:pPr>
        <w:pStyle w:val="Akapitzlist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37238C">
        <w:rPr>
          <w:rFonts w:asciiTheme="minorHAnsi" w:hAnsiTheme="minorHAnsi"/>
        </w:rPr>
        <w:t xml:space="preserve">została zawarta na podstawie dokonanego przez Zamawiającego wyboru Oferty Wykonawcy </w:t>
      </w:r>
      <w:r w:rsidRPr="0037238C">
        <w:rPr>
          <w:rFonts w:asciiTheme="minorHAnsi" w:hAnsiTheme="minorHAnsi"/>
        </w:rPr>
        <w:br/>
        <w:t>w postępowaniu o udzielenie zamówienia publicznego, zgodnie z ustawą z dnia 29 stycznia 2004 r.</w:t>
      </w:r>
      <w:r w:rsidRPr="0037238C">
        <w:rPr>
          <w:rFonts w:asciiTheme="minorHAnsi" w:hAnsiTheme="minorHAnsi"/>
          <w:i/>
        </w:rPr>
        <w:t xml:space="preserve"> </w:t>
      </w:r>
      <w:r w:rsidRPr="0037238C">
        <w:rPr>
          <w:rFonts w:asciiTheme="minorHAnsi" w:hAnsiTheme="minorHAnsi"/>
        </w:rPr>
        <w:t>Prawo zamówień publicznych (Dz. U. z 2018 r. poz. 1986 ze zm.),</w:t>
      </w:r>
      <w:r w:rsidRPr="0037238C">
        <w:rPr>
          <w:rFonts w:asciiTheme="minorHAnsi" w:hAnsiTheme="minorHAnsi"/>
          <w:i/>
        </w:rPr>
        <w:t xml:space="preserve"> </w:t>
      </w:r>
      <w:r w:rsidR="00D261D3" w:rsidRPr="00D261D3">
        <w:rPr>
          <w:rFonts w:asciiTheme="minorHAnsi" w:hAnsiTheme="minorHAnsi"/>
        </w:rPr>
        <w:t xml:space="preserve">zwanej dalej </w:t>
      </w:r>
      <w:r w:rsidR="0091183F">
        <w:rPr>
          <w:rFonts w:asciiTheme="minorHAnsi" w:hAnsiTheme="minorHAnsi"/>
        </w:rPr>
        <w:t>„</w:t>
      </w:r>
      <w:proofErr w:type="spellStart"/>
      <w:r w:rsidR="00D261D3" w:rsidRPr="00D261D3">
        <w:rPr>
          <w:rFonts w:asciiTheme="minorHAnsi" w:hAnsiTheme="minorHAnsi"/>
        </w:rPr>
        <w:t>uPzp</w:t>
      </w:r>
      <w:proofErr w:type="spellEnd"/>
      <w:r w:rsidR="0091183F">
        <w:rPr>
          <w:rFonts w:asciiTheme="minorHAnsi" w:hAnsiTheme="minorHAnsi"/>
        </w:rPr>
        <w:t>”,</w:t>
      </w:r>
    </w:p>
    <w:p w14:paraId="7C0BF6F3" w14:textId="77777777" w:rsidR="002C4290" w:rsidRPr="00014F1B" w:rsidRDefault="00AD1A63" w:rsidP="00E0239C">
      <w:pPr>
        <w:pStyle w:val="Akapitzlist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jest współfinansowana ze środków</w:t>
      </w:r>
      <w:r w:rsidR="002C4290" w:rsidRPr="00014F1B">
        <w:rPr>
          <w:rFonts w:asciiTheme="minorHAnsi" w:hAnsiTheme="minorHAnsi" w:cstheme="minorHAnsi"/>
        </w:rPr>
        <w:t xml:space="preserve"> Unii Europejskiej w ramach:</w:t>
      </w:r>
    </w:p>
    <w:p w14:paraId="720DD211" w14:textId="77777777" w:rsidR="00AD1A63" w:rsidRPr="00014F1B" w:rsidRDefault="00094D14" w:rsidP="00E0239C">
      <w:pPr>
        <w:pStyle w:val="Akapitzlist"/>
        <w:numPr>
          <w:ilvl w:val="0"/>
          <w:numId w:val="30"/>
        </w:numPr>
        <w:spacing w:after="0" w:line="240" w:lineRule="auto"/>
        <w:ind w:left="567" w:hanging="283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 xml:space="preserve">Europejskiego Funduszu Rozwoju Regionalnego w ramach </w:t>
      </w:r>
      <w:r w:rsidR="002C4290" w:rsidRPr="00014F1B">
        <w:rPr>
          <w:rFonts w:asciiTheme="minorHAnsi" w:hAnsiTheme="minorHAnsi" w:cstheme="minorHAnsi"/>
        </w:rPr>
        <w:t xml:space="preserve">Pomocy Technicznej Programu Operacyjnego Inteligentny Rozwój </w:t>
      </w:r>
      <w:r w:rsidR="00AD4D22" w:rsidRPr="00014F1B">
        <w:rPr>
          <w:rFonts w:asciiTheme="minorHAnsi" w:hAnsiTheme="minorHAnsi" w:cstheme="minorHAnsi"/>
        </w:rPr>
        <w:t>2014–2020</w:t>
      </w:r>
      <w:r w:rsidR="002C4290" w:rsidRPr="00014F1B">
        <w:rPr>
          <w:rFonts w:asciiTheme="minorHAnsi" w:hAnsiTheme="minorHAnsi" w:cstheme="minorHAnsi"/>
        </w:rPr>
        <w:t>,</w:t>
      </w:r>
    </w:p>
    <w:p w14:paraId="1740D7E1" w14:textId="77777777" w:rsidR="00FD191C" w:rsidRPr="00014F1B" w:rsidRDefault="00094D14" w:rsidP="00E0239C">
      <w:pPr>
        <w:pStyle w:val="Akapitzlist"/>
        <w:numPr>
          <w:ilvl w:val="0"/>
          <w:numId w:val="30"/>
        </w:numPr>
        <w:spacing w:after="0" w:line="240" w:lineRule="auto"/>
        <w:ind w:left="567" w:hanging="283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 xml:space="preserve">Europejskiego Funduszu Rozwoju Regionalnego w ramach </w:t>
      </w:r>
      <w:r w:rsidR="002C4290" w:rsidRPr="00014F1B">
        <w:rPr>
          <w:rFonts w:asciiTheme="minorHAnsi" w:hAnsiTheme="minorHAnsi" w:cstheme="minorHAnsi"/>
        </w:rPr>
        <w:t xml:space="preserve">Pomocy Technicznej Programu Operacyjnego Polska Wschodnia </w:t>
      </w:r>
      <w:r w:rsidR="00AD4D22" w:rsidRPr="00014F1B">
        <w:rPr>
          <w:rFonts w:asciiTheme="minorHAnsi" w:hAnsiTheme="minorHAnsi" w:cstheme="minorHAnsi"/>
        </w:rPr>
        <w:t>2014–2020</w:t>
      </w:r>
      <w:r w:rsidR="00E070DA">
        <w:rPr>
          <w:rFonts w:asciiTheme="minorHAnsi" w:hAnsiTheme="minorHAnsi" w:cstheme="minorHAnsi"/>
        </w:rPr>
        <w:t>.</w:t>
      </w:r>
    </w:p>
    <w:p w14:paraId="2DA69666" w14:textId="77777777" w:rsidR="00E97C18" w:rsidRPr="00014F1B" w:rsidRDefault="00E97C18" w:rsidP="00420767">
      <w:pPr>
        <w:autoSpaceDE w:val="0"/>
        <w:autoSpaceDN w:val="0"/>
        <w:adjustRightInd w:val="0"/>
        <w:spacing w:line="240" w:lineRule="auto"/>
        <w:ind w:left="57" w:right="57"/>
        <w:jc w:val="center"/>
        <w:rPr>
          <w:rFonts w:asciiTheme="minorHAnsi" w:hAnsiTheme="minorHAnsi" w:cstheme="minorHAnsi"/>
          <w:b/>
          <w:color w:val="000000"/>
        </w:rPr>
      </w:pPr>
    </w:p>
    <w:p w14:paraId="6AE4A1B7" w14:textId="77777777" w:rsidR="00FD191C" w:rsidRPr="00014F1B" w:rsidRDefault="00BE7D27" w:rsidP="00420767">
      <w:pPr>
        <w:autoSpaceDE w:val="0"/>
        <w:autoSpaceDN w:val="0"/>
        <w:adjustRightInd w:val="0"/>
        <w:spacing w:line="240" w:lineRule="auto"/>
        <w:ind w:left="57" w:right="57"/>
        <w:jc w:val="center"/>
        <w:rPr>
          <w:rFonts w:asciiTheme="minorHAnsi" w:hAnsiTheme="minorHAnsi" w:cstheme="minorHAnsi"/>
          <w:b/>
          <w:color w:val="000000"/>
        </w:rPr>
      </w:pPr>
      <w:r w:rsidRPr="00014F1B">
        <w:rPr>
          <w:rFonts w:asciiTheme="minorHAnsi" w:hAnsiTheme="minorHAnsi" w:cstheme="minorHAnsi"/>
          <w:b/>
          <w:color w:val="000000"/>
        </w:rPr>
        <w:t>§ 1.</w:t>
      </w:r>
    </w:p>
    <w:p w14:paraId="601CE170" w14:textId="77777777" w:rsidR="001D3C6B" w:rsidRPr="00014F1B" w:rsidRDefault="00BE7D27" w:rsidP="00420767">
      <w:pPr>
        <w:autoSpaceDE w:val="0"/>
        <w:autoSpaceDN w:val="0"/>
        <w:adjustRightInd w:val="0"/>
        <w:spacing w:after="120" w:line="240" w:lineRule="auto"/>
        <w:ind w:left="57" w:right="57"/>
        <w:jc w:val="center"/>
        <w:rPr>
          <w:rFonts w:asciiTheme="minorHAnsi" w:hAnsiTheme="minorHAnsi" w:cstheme="minorHAnsi"/>
          <w:b/>
          <w:color w:val="000000"/>
        </w:rPr>
      </w:pPr>
      <w:r w:rsidRPr="00014F1B">
        <w:rPr>
          <w:rFonts w:asciiTheme="minorHAnsi" w:hAnsiTheme="minorHAnsi" w:cstheme="minorHAnsi"/>
          <w:b/>
          <w:color w:val="000000"/>
        </w:rPr>
        <w:t xml:space="preserve">Przedmiot umowy </w:t>
      </w:r>
    </w:p>
    <w:p w14:paraId="4F017E8C" w14:textId="77777777" w:rsidR="005B48CF" w:rsidRPr="005B48CF" w:rsidRDefault="00BE7D27" w:rsidP="00B45F24">
      <w:pPr>
        <w:pStyle w:val="Akapitzlist"/>
        <w:numPr>
          <w:ilvl w:val="0"/>
          <w:numId w:val="29"/>
        </w:numPr>
        <w:spacing w:line="240" w:lineRule="auto"/>
        <w:ind w:left="284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 xml:space="preserve">Przedmiotem umowy jest </w:t>
      </w:r>
      <w:r w:rsidR="001518E0" w:rsidRPr="00014F1B">
        <w:rPr>
          <w:rFonts w:asciiTheme="minorHAnsi" w:hAnsiTheme="minorHAnsi" w:cstheme="minorHAnsi"/>
        </w:rPr>
        <w:t xml:space="preserve">świadczenie </w:t>
      </w:r>
      <w:r w:rsidR="00FF6AD7" w:rsidRPr="00014F1B">
        <w:rPr>
          <w:rFonts w:asciiTheme="minorHAnsi" w:hAnsiTheme="minorHAnsi" w:cstheme="minorHAnsi"/>
        </w:rPr>
        <w:t xml:space="preserve">przez Wykonawcę na rzecz Zamawiającego </w:t>
      </w:r>
      <w:r w:rsidR="0064537E" w:rsidRPr="0064537E">
        <w:rPr>
          <w:rFonts w:asciiTheme="minorHAnsi" w:hAnsiTheme="minorHAnsi" w:cstheme="minorHAnsi"/>
        </w:rPr>
        <w:t xml:space="preserve">usług w zakresie </w:t>
      </w:r>
      <w:r w:rsidR="005B48CF" w:rsidRPr="005B48CF">
        <w:rPr>
          <w:rFonts w:asciiTheme="minorHAnsi" w:hAnsiTheme="minorHAnsi" w:cstheme="minorHAnsi"/>
        </w:rPr>
        <w:t xml:space="preserve">przygotowania i przeprowadzenia maksymalnie </w:t>
      </w:r>
      <w:r w:rsidR="005B48CF" w:rsidRPr="005970A7">
        <w:rPr>
          <w:rFonts w:asciiTheme="minorHAnsi" w:hAnsiTheme="minorHAnsi" w:cstheme="minorHAnsi"/>
          <w:b/>
        </w:rPr>
        <w:t>50</w:t>
      </w:r>
      <w:r w:rsidR="005B48CF" w:rsidRPr="005B48CF">
        <w:rPr>
          <w:rFonts w:asciiTheme="minorHAnsi" w:hAnsiTheme="minorHAnsi" w:cstheme="minorHAnsi"/>
        </w:rPr>
        <w:t xml:space="preserve"> kontroli, w tym:</w:t>
      </w:r>
    </w:p>
    <w:p w14:paraId="07609A2D" w14:textId="77777777" w:rsidR="005B48CF" w:rsidRDefault="005B48CF" w:rsidP="005970A7">
      <w:pPr>
        <w:pStyle w:val="Akapitzlist"/>
        <w:numPr>
          <w:ilvl w:val="1"/>
          <w:numId w:val="29"/>
        </w:numPr>
        <w:spacing w:line="240" w:lineRule="auto"/>
        <w:ind w:left="709"/>
        <w:jc w:val="both"/>
        <w:rPr>
          <w:rFonts w:asciiTheme="minorHAnsi" w:hAnsiTheme="minorHAnsi" w:cstheme="minorHAnsi"/>
        </w:rPr>
      </w:pPr>
      <w:r w:rsidRPr="005970A7">
        <w:rPr>
          <w:rFonts w:asciiTheme="minorHAnsi" w:hAnsiTheme="minorHAnsi" w:cstheme="minorHAnsi"/>
          <w:b/>
        </w:rPr>
        <w:t>25</w:t>
      </w:r>
      <w:r w:rsidRPr="005B48CF">
        <w:rPr>
          <w:rFonts w:asciiTheme="minorHAnsi" w:hAnsiTheme="minorHAnsi" w:cstheme="minorHAnsi"/>
        </w:rPr>
        <w:t xml:space="preserve"> kontroli projektów realizowanych w ramach Programu Operacyjnego Inteligentny Rozwój 2014–2020 (dalej: „POIR”) – kontrole w trakcie realizacji lub po zakończeniu realizacji projektu,</w:t>
      </w:r>
    </w:p>
    <w:p w14:paraId="2007779B" w14:textId="77777777" w:rsidR="005B48CF" w:rsidRDefault="005B48CF" w:rsidP="005970A7">
      <w:pPr>
        <w:pStyle w:val="Akapitzlist"/>
        <w:numPr>
          <w:ilvl w:val="1"/>
          <w:numId w:val="29"/>
        </w:numPr>
        <w:spacing w:after="120" w:line="240" w:lineRule="auto"/>
        <w:ind w:left="709" w:hanging="357"/>
        <w:jc w:val="both"/>
        <w:rPr>
          <w:rFonts w:asciiTheme="minorHAnsi" w:hAnsiTheme="minorHAnsi" w:cstheme="minorHAnsi"/>
        </w:rPr>
      </w:pPr>
      <w:r w:rsidRPr="005970A7">
        <w:rPr>
          <w:rFonts w:asciiTheme="minorHAnsi" w:hAnsiTheme="minorHAnsi" w:cstheme="minorHAnsi"/>
          <w:b/>
        </w:rPr>
        <w:t>25</w:t>
      </w:r>
      <w:r w:rsidRPr="005970A7">
        <w:rPr>
          <w:rFonts w:asciiTheme="minorHAnsi" w:hAnsiTheme="minorHAnsi" w:cstheme="minorHAnsi"/>
        </w:rPr>
        <w:t xml:space="preserve"> kontroli projektów realizowanych w ramach Programu Operacyjnego Polska Wschodnia 2014–2020 (dalej: „POPW”) – kontrole w trakcie realizacji lub po zakończeniu realizacji projektu,</w:t>
      </w:r>
    </w:p>
    <w:p w14:paraId="5984452E" w14:textId="77777777" w:rsidR="005B48CF" w:rsidRPr="005970A7" w:rsidRDefault="005B48CF" w:rsidP="005970A7">
      <w:pPr>
        <w:spacing w:line="240" w:lineRule="auto"/>
        <w:ind w:left="284"/>
        <w:rPr>
          <w:rFonts w:asciiTheme="minorHAnsi" w:hAnsiTheme="minorHAnsi" w:cstheme="minorHAnsi"/>
        </w:rPr>
      </w:pPr>
      <w:r w:rsidRPr="005970A7">
        <w:rPr>
          <w:rFonts w:asciiTheme="minorHAnsi" w:hAnsiTheme="minorHAnsi" w:cstheme="minorHAnsi"/>
        </w:rPr>
        <w:t xml:space="preserve">zgodnie z zasadami określonymi w Opisie przedmiotu zamówienia, stanowiącym załącznik nr 1 do umowy (dalej: „OPZ”) i zgodnie z </w:t>
      </w:r>
      <w:r w:rsidRPr="00C034E8">
        <w:rPr>
          <w:rFonts w:asciiTheme="minorHAnsi" w:hAnsiTheme="minorHAnsi" w:cstheme="minorHAnsi"/>
        </w:rPr>
        <w:t>Wykazem kontroli objętych umową</w:t>
      </w:r>
      <w:r w:rsidRPr="005970A7">
        <w:rPr>
          <w:rFonts w:asciiTheme="minorHAnsi" w:hAnsiTheme="minorHAnsi" w:cstheme="minorHAnsi"/>
        </w:rPr>
        <w:t xml:space="preserve"> (dalej: „Wykaz”), stanowiącym załącznik nr 2 do umowy, który określa </w:t>
      </w:r>
      <w:r w:rsidR="001B0FAF">
        <w:rPr>
          <w:rFonts w:asciiTheme="minorHAnsi" w:hAnsiTheme="minorHAnsi" w:cstheme="minorHAnsi"/>
        </w:rPr>
        <w:t>liczb</w:t>
      </w:r>
      <w:r w:rsidR="00C034E8">
        <w:rPr>
          <w:rFonts w:asciiTheme="minorHAnsi" w:hAnsiTheme="minorHAnsi" w:cstheme="minorHAnsi"/>
        </w:rPr>
        <w:t>ę</w:t>
      </w:r>
      <w:r w:rsidRPr="005970A7">
        <w:rPr>
          <w:rFonts w:asciiTheme="minorHAnsi" w:hAnsiTheme="minorHAnsi" w:cstheme="minorHAnsi"/>
        </w:rPr>
        <w:t>, lokalizację i planowane terminy przeprowadzenia kontroli. Szczegółowe terminy przeprowadzenia kontroli (ze wskazaniem dni miesiąca) będą ustalane na zasadach określonych w OPZ. Kontrole prowadzone będą w miejscu realizacji projektu / siedzibie podmiotu kontrolowanego (w tym także w każdym miejscu bezpośrednio związanym z realizacją projektu) w lokalizacjach na terenie całego kraju. Przedmiot u</w:t>
      </w:r>
      <w:r w:rsidR="001B0FAF">
        <w:rPr>
          <w:rFonts w:asciiTheme="minorHAnsi" w:hAnsiTheme="minorHAnsi" w:cstheme="minorHAnsi"/>
        </w:rPr>
        <w:t xml:space="preserve">mowy </w:t>
      </w:r>
      <w:r w:rsidRPr="005970A7">
        <w:rPr>
          <w:rFonts w:asciiTheme="minorHAnsi" w:hAnsiTheme="minorHAnsi" w:cstheme="minorHAnsi"/>
        </w:rPr>
        <w:t>obejmuje również przyg</w:t>
      </w:r>
      <w:r w:rsidR="00061DAB" w:rsidRPr="00061DAB">
        <w:rPr>
          <w:rFonts w:asciiTheme="minorHAnsi" w:hAnsiTheme="minorHAnsi" w:cstheme="minorHAnsi"/>
        </w:rPr>
        <w:t>otowanie i</w:t>
      </w:r>
      <w:r w:rsidR="00061DAB">
        <w:rPr>
          <w:rFonts w:asciiTheme="minorHAnsi" w:hAnsiTheme="minorHAnsi" w:cstheme="minorHAnsi"/>
        </w:rPr>
        <w:t> </w:t>
      </w:r>
      <w:r w:rsidRPr="005970A7">
        <w:rPr>
          <w:rFonts w:asciiTheme="minorHAnsi" w:hAnsiTheme="minorHAnsi" w:cstheme="minorHAnsi"/>
        </w:rPr>
        <w:t xml:space="preserve">przekazanie Zamawiającemu pełnej dokumentacji pokontrolnej związanej z każdą przeprowadzoną </w:t>
      </w:r>
      <w:r w:rsidRPr="005970A7">
        <w:rPr>
          <w:rFonts w:asciiTheme="minorHAnsi" w:hAnsiTheme="minorHAnsi" w:cstheme="minorHAnsi"/>
        </w:rPr>
        <w:lastRenderedPageBreak/>
        <w:t>kontrolą, tj. zawierającej wszystkie wymagane dokumenty i informacje zapewniające pełną ścieżkę audytu, sporządzonej zgodnie z warunkami określonymi w OPZ.</w:t>
      </w:r>
    </w:p>
    <w:p w14:paraId="425EE7AD" w14:textId="77777777" w:rsidR="004A77F9" w:rsidRPr="004A77F9" w:rsidRDefault="004A77F9" w:rsidP="00E0239C">
      <w:pPr>
        <w:pStyle w:val="Akapitzlist"/>
        <w:numPr>
          <w:ilvl w:val="0"/>
          <w:numId w:val="29"/>
        </w:numPr>
        <w:spacing w:line="240" w:lineRule="auto"/>
        <w:ind w:left="284" w:hanging="426"/>
        <w:jc w:val="both"/>
        <w:rPr>
          <w:rFonts w:asciiTheme="minorHAnsi" w:hAnsiTheme="minorHAnsi" w:cstheme="minorHAnsi"/>
          <w:color w:val="000000" w:themeColor="text1"/>
        </w:rPr>
      </w:pPr>
      <w:r w:rsidRPr="004A77F9">
        <w:rPr>
          <w:rFonts w:asciiTheme="minorHAnsi" w:hAnsiTheme="minorHAnsi" w:cstheme="minorHAnsi"/>
          <w:color w:val="000000" w:themeColor="text1"/>
        </w:rPr>
        <w:t xml:space="preserve">Zamawiający dopuszcza możliwość </w:t>
      </w:r>
      <w:r>
        <w:rPr>
          <w:rFonts w:asciiTheme="minorHAnsi" w:hAnsiTheme="minorHAnsi" w:cstheme="minorHAnsi"/>
          <w:color w:val="000000" w:themeColor="text1"/>
        </w:rPr>
        <w:t>zmiany</w:t>
      </w:r>
      <w:r w:rsidRPr="004A77F9">
        <w:rPr>
          <w:rFonts w:asciiTheme="minorHAnsi" w:hAnsiTheme="minorHAnsi" w:cstheme="minorHAnsi"/>
          <w:color w:val="000000" w:themeColor="text1"/>
        </w:rPr>
        <w:t xml:space="preserve"> liczby kontroli w zakresie </w:t>
      </w:r>
      <w:r>
        <w:rPr>
          <w:rFonts w:asciiTheme="minorHAnsi" w:hAnsiTheme="minorHAnsi" w:cstheme="minorHAnsi"/>
          <w:color w:val="000000" w:themeColor="text1"/>
        </w:rPr>
        <w:t xml:space="preserve">poszczególnych programów: </w:t>
      </w:r>
      <w:r w:rsidRPr="004A77F9">
        <w:rPr>
          <w:rFonts w:asciiTheme="minorHAnsi" w:hAnsiTheme="minorHAnsi" w:cstheme="minorHAnsi"/>
          <w:color w:val="000000" w:themeColor="text1"/>
        </w:rPr>
        <w:t>POIR lub P</w:t>
      </w:r>
      <w:r>
        <w:rPr>
          <w:rFonts w:asciiTheme="minorHAnsi" w:hAnsiTheme="minorHAnsi" w:cstheme="minorHAnsi"/>
          <w:color w:val="000000" w:themeColor="text1"/>
        </w:rPr>
        <w:t xml:space="preserve">OPW. Zmiana taka nie spowoduje </w:t>
      </w:r>
      <w:r w:rsidRPr="004A77F9">
        <w:rPr>
          <w:rFonts w:asciiTheme="minorHAnsi" w:hAnsiTheme="minorHAnsi" w:cstheme="minorHAnsi"/>
          <w:color w:val="000000" w:themeColor="text1"/>
        </w:rPr>
        <w:t xml:space="preserve">przekroczenia maksymalnej łącznej liczby </w:t>
      </w:r>
      <w:r w:rsidRPr="004A77F9">
        <w:rPr>
          <w:rFonts w:asciiTheme="minorHAnsi" w:hAnsiTheme="minorHAnsi" w:cstheme="minorHAnsi"/>
          <w:b/>
          <w:color w:val="000000" w:themeColor="text1"/>
        </w:rPr>
        <w:t>50</w:t>
      </w:r>
      <w:r w:rsidRPr="004A77F9">
        <w:rPr>
          <w:rFonts w:asciiTheme="minorHAnsi" w:hAnsiTheme="minorHAnsi" w:cstheme="minorHAnsi"/>
          <w:color w:val="000000" w:themeColor="text1"/>
        </w:rPr>
        <w:t xml:space="preserve"> kontroli. </w:t>
      </w:r>
    </w:p>
    <w:p w14:paraId="4DEABC40" w14:textId="77777777" w:rsidR="005906E3" w:rsidRPr="005906E3" w:rsidRDefault="0000793E" w:rsidP="00E0239C">
      <w:pPr>
        <w:pStyle w:val="Akapitzlist"/>
        <w:numPr>
          <w:ilvl w:val="0"/>
          <w:numId w:val="29"/>
        </w:numPr>
        <w:spacing w:after="0" w:line="240" w:lineRule="auto"/>
        <w:ind w:left="284" w:hanging="426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</w:rPr>
        <w:t xml:space="preserve">Z </w:t>
      </w:r>
      <w:r w:rsidR="009C03B5">
        <w:rPr>
          <w:rFonts w:asciiTheme="minorHAnsi" w:hAnsiTheme="minorHAnsi" w:cstheme="minorHAnsi"/>
        </w:rPr>
        <w:t>uwzględnieniem</w:t>
      </w:r>
      <w:r>
        <w:rPr>
          <w:rFonts w:asciiTheme="minorHAnsi" w:hAnsiTheme="minorHAnsi" w:cstheme="minorHAnsi"/>
        </w:rPr>
        <w:t xml:space="preserve"> zapisów ust. 2, </w:t>
      </w:r>
      <w:r w:rsidR="005906E3" w:rsidRPr="00014F1B">
        <w:rPr>
          <w:rFonts w:asciiTheme="minorHAnsi" w:hAnsiTheme="minorHAnsi" w:cstheme="minorHAnsi"/>
        </w:rPr>
        <w:t>Zamawiający</w:t>
      </w:r>
      <w:r w:rsidR="005906E3" w:rsidRPr="00014F1B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</w:rPr>
        <w:t>dopuszcza</w:t>
      </w:r>
      <w:r w:rsidR="005906E3" w:rsidRPr="00014F1B">
        <w:rPr>
          <w:rFonts w:asciiTheme="minorHAnsi" w:hAnsiTheme="minorHAnsi" w:cstheme="minorHAnsi"/>
        </w:rPr>
        <w:t xml:space="preserve"> możliw</w:t>
      </w:r>
      <w:r w:rsidR="009C03B5">
        <w:rPr>
          <w:rFonts w:asciiTheme="minorHAnsi" w:hAnsiTheme="minorHAnsi" w:cstheme="minorHAnsi"/>
        </w:rPr>
        <w:t>ość dokonania zmian w Wykazie w </w:t>
      </w:r>
      <w:r w:rsidR="005906E3" w:rsidRPr="00014F1B">
        <w:rPr>
          <w:rFonts w:asciiTheme="minorHAnsi" w:hAnsiTheme="minorHAnsi" w:cstheme="minorHAnsi"/>
        </w:rPr>
        <w:t xml:space="preserve">zakresie </w:t>
      </w:r>
      <w:r w:rsidR="00C034E8">
        <w:rPr>
          <w:rFonts w:asciiTheme="minorHAnsi" w:hAnsiTheme="minorHAnsi" w:cstheme="minorHAnsi"/>
        </w:rPr>
        <w:t>liczby</w:t>
      </w:r>
      <w:r w:rsidR="00870016" w:rsidRPr="00C034E8">
        <w:rPr>
          <w:rFonts w:asciiTheme="minorHAnsi" w:hAnsiTheme="minorHAnsi" w:cstheme="minorHAnsi"/>
        </w:rPr>
        <w:t xml:space="preserve">, </w:t>
      </w:r>
      <w:r w:rsidR="005906E3" w:rsidRPr="00C034E8">
        <w:rPr>
          <w:rFonts w:asciiTheme="minorHAnsi" w:hAnsiTheme="minorHAnsi" w:cstheme="minorHAnsi"/>
        </w:rPr>
        <w:t>lokalizacji</w:t>
      </w:r>
      <w:r w:rsidR="005906E3" w:rsidRPr="00014F1B">
        <w:rPr>
          <w:rFonts w:asciiTheme="minorHAnsi" w:hAnsiTheme="minorHAnsi" w:cstheme="minorHAnsi"/>
        </w:rPr>
        <w:t xml:space="preserve"> i </w:t>
      </w:r>
      <w:r w:rsidR="005B48CF">
        <w:rPr>
          <w:rFonts w:asciiTheme="minorHAnsi" w:hAnsiTheme="minorHAnsi" w:cstheme="minorHAnsi"/>
        </w:rPr>
        <w:t xml:space="preserve"> </w:t>
      </w:r>
      <w:r w:rsidR="005906E3" w:rsidRPr="00014F1B">
        <w:rPr>
          <w:rFonts w:asciiTheme="minorHAnsi" w:hAnsiTheme="minorHAnsi" w:cstheme="minorHAnsi"/>
        </w:rPr>
        <w:t>planowanych terminów poszczególnych kontroli po uprzednim poinf</w:t>
      </w:r>
      <w:r>
        <w:rPr>
          <w:rFonts w:asciiTheme="minorHAnsi" w:hAnsiTheme="minorHAnsi" w:cstheme="minorHAnsi"/>
        </w:rPr>
        <w:t>ormowaniu o tym fakcie Wykonawcy</w:t>
      </w:r>
      <w:r w:rsidR="005906E3" w:rsidRPr="00014F1B">
        <w:rPr>
          <w:rFonts w:asciiTheme="minorHAnsi" w:hAnsiTheme="minorHAnsi" w:cstheme="minorHAnsi"/>
        </w:rPr>
        <w:t>. W szczególnych przypadkach, ze względu na charakter projektu mającego podlegać kontroli, dopuszcza się możliwość</w:t>
      </w:r>
      <w:r w:rsidR="005906E3" w:rsidRPr="00014F1B">
        <w:rPr>
          <w:rFonts w:asciiTheme="minorHAnsi" w:hAnsiTheme="minorHAnsi" w:cstheme="minorHAnsi"/>
          <w:color w:val="000000"/>
        </w:rPr>
        <w:t xml:space="preserve"> </w:t>
      </w:r>
      <w:r w:rsidR="00870016">
        <w:rPr>
          <w:rFonts w:asciiTheme="minorHAnsi" w:hAnsiTheme="minorHAnsi" w:cstheme="minorHAnsi"/>
          <w:color w:val="000000"/>
        </w:rPr>
        <w:t xml:space="preserve">przeprowadzenia </w:t>
      </w:r>
      <w:r w:rsidR="005906E3" w:rsidRPr="00014F1B">
        <w:rPr>
          <w:rFonts w:asciiTheme="minorHAnsi" w:hAnsiTheme="minorHAnsi" w:cstheme="minorHAnsi"/>
          <w:color w:val="000000"/>
        </w:rPr>
        <w:t xml:space="preserve">kontroli w </w:t>
      </w:r>
      <w:r w:rsidR="008C39A4">
        <w:rPr>
          <w:rFonts w:asciiTheme="minorHAnsi" w:hAnsiTheme="minorHAnsi" w:cstheme="minorHAnsi"/>
          <w:color w:val="000000"/>
        </w:rPr>
        <w:t>obu</w:t>
      </w:r>
      <w:r w:rsidR="005906E3" w:rsidRPr="00014F1B">
        <w:rPr>
          <w:rFonts w:asciiTheme="minorHAnsi" w:hAnsiTheme="minorHAnsi" w:cstheme="minorHAnsi"/>
          <w:color w:val="000000"/>
        </w:rPr>
        <w:t xml:space="preserve"> </w:t>
      </w:r>
      <w:r w:rsidR="008C39A4">
        <w:rPr>
          <w:rFonts w:asciiTheme="minorHAnsi" w:hAnsiTheme="minorHAnsi" w:cstheme="minorHAnsi"/>
          <w:color w:val="000000"/>
        </w:rPr>
        <w:t>lokalizacjach wskazanych</w:t>
      </w:r>
      <w:r w:rsidR="00870016">
        <w:rPr>
          <w:rFonts w:asciiTheme="minorHAnsi" w:hAnsiTheme="minorHAnsi" w:cstheme="minorHAnsi"/>
          <w:color w:val="000000"/>
        </w:rPr>
        <w:t xml:space="preserve"> w</w:t>
      </w:r>
      <w:r w:rsidR="005B48CF">
        <w:rPr>
          <w:rFonts w:asciiTheme="minorHAnsi" w:hAnsiTheme="minorHAnsi" w:cstheme="minorHAnsi"/>
          <w:color w:val="000000"/>
        </w:rPr>
        <w:t xml:space="preserve"> </w:t>
      </w:r>
      <w:r w:rsidR="00870016">
        <w:rPr>
          <w:rFonts w:asciiTheme="minorHAnsi" w:hAnsiTheme="minorHAnsi" w:cstheme="minorHAnsi"/>
          <w:color w:val="000000"/>
        </w:rPr>
        <w:t> </w:t>
      </w:r>
      <w:r w:rsidR="005906E3" w:rsidRPr="00014F1B">
        <w:rPr>
          <w:rFonts w:asciiTheme="minorHAnsi" w:hAnsiTheme="minorHAnsi" w:cstheme="minorHAnsi"/>
          <w:color w:val="000000"/>
        </w:rPr>
        <w:t>Wykazie</w:t>
      </w:r>
      <w:r w:rsidR="008C39A4">
        <w:rPr>
          <w:rFonts w:asciiTheme="minorHAnsi" w:hAnsiTheme="minorHAnsi" w:cstheme="minorHAnsi"/>
          <w:color w:val="000000"/>
        </w:rPr>
        <w:t>. Informacja o </w:t>
      </w:r>
      <w:r w:rsidR="00870016">
        <w:rPr>
          <w:rFonts w:asciiTheme="minorHAnsi" w:hAnsiTheme="minorHAnsi" w:cstheme="minorHAnsi"/>
          <w:color w:val="000000"/>
        </w:rPr>
        <w:t>wprowadzeniu</w:t>
      </w:r>
      <w:r w:rsidR="005906E3" w:rsidRPr="00014F1B">
        <w:rPr>
          <w:rFonts w:asciiTheme="minorHAnsi" w:hAnsiTheme="minorHAnsi" w:cstheme="minorHAnsi"/>
          <w:color w:val="000000"/>
        </w:rPr>
        <w:t xml:space="preserve"> zmian w Wykazie zostanie przekazana do Wykonawcy drogą elektroniczną (e-mail).</w:t>
      </w:r>
    </w:p>
    <w:p w14:paraId="4144CC60" w14:textId="77777777" w:rsidR="00357689" w:rsidRPr="00014F1B" w:rsidRDefault="00357689" w:rsidP="00E0239C">
      <w:pPr>
        <w:pStyle w:val="Akapitzlist"/>
        <w:numPr>
          <w:ilvl w:val="0"/>
          <w:numId w:val="29"/>
        </w:numPr>
        <w:spacing w:after="0" w:line="240" w:lineRule="auto"/>
        <w:ind w:left="284"/>
        <w:jc w:val="both"/>
        <w:rPr>
          <w:rFonts w:asciiTheme="minorHAnsi" w:hAnsiTheme="minorHAnsi" w:cstheme="minorHAnsi"/>
          <w:color w:val="000000" w:themeColor="text1"/>
        </w:rPr>
      </w:pPr>
      <w:r w:rsidRPr="00014F1B">
        <w:rPr>
          <w:rFonts w:asciiTheme="minorHAnsi" w:hAnsiTheme="minorHAnsi" w:cstheme="minorHAnsi"/>
        </w:rPr>
        <w:t xml:space="preserve">Przez pojedynczą usługę </w:t>
      </w:r>
      <w:r w:rsidR="002415A2" w:rsidRPr="00014F1B">
        <w:rPr>
          <w:rFonts w:asciiTheme="minorHAnsi" w:hAnsiTheme="minorHAnsi" w:cstheme="minorHAnsi"/>
        </w:rPr>
        <w:t>kontroli</w:t>
      </w:r>
      <w:r w:rsidR="00420767" w:rsidRPr="00014F1B">
        <w:rPr>
          <w:rFonts w:asciiTheme="minorHAnsi" w:hAnsiTheme="minorHAnsi" w:cstheme="minorHAnsi"/>
          <w:color w:val="000000" w:themeColor="text1"/>
        </w:rPr>
        <w:t xml:space="preserve"> Zamawiający rozumie</w:t>
      </w:r>
      <w:r w:rsidR="00654630">
        <w:rPr>
          <w:rFonts w:asciiTheme="minorHAnsi" w:hAnsiTheme="minorHAnsi" w:cstheme="minorHAnsi"/>
          <w:color w:val="000000" w:themeColor="text1"/>
        </w:rPr>
        <w:t xml:space="preserve"> całokształt działań realizowanych przez Wykonawcę w związku z przeprowadzaną przez niego kontrolą projektu. Szczegółowy opis sposobu wykonania zamówienia </w:t>
      </w:r>
      <w:r w:rsidR="00654630" w:rsidRPr="00014F1B">
        <w:rPr>
          <w:rFonts w:asciiTheme="minorHAnsi" w:hAnsiTheme="minorHAnsi" w:cstheme="minorHAnsi"/>
        </w:rPr>
        <w:t>określony został w OPZ</w:t>
      </w:r>
      <w:r w:rsidR="00654630">
        <w:rPr>
          <w:rFonts w:asciiTheme="minorHAnsi" w:hAnsiTheme="minorHAnsi" w:cstheme="minorHAnsi"/>
          <w:color w:val="000000" w:themeColor="text1"/>
        </w:rPr>
        <w:t>.</w:t>
      </w:r>
    </w:p>
    <w:p w14:paraId="076152A6" w14:textId="77777777" w:rsidR="00BA7258" w:rsidRPr="00014F1B" w:rsidRDefault="009A5E0B" w:rsidP="00E0239C">
      <w:pPr>
        <w:pStyle w:val="Akapitzlist"/>
        <w:numPr>
          <w:ilvl w:val="0"/>
          <w:numId w:val="29"/>
        </w:numPr>
        <w:spacing w:after="0" w:line="240" w:lineRule="auto"/>
        <w:ind w:left="284" w:hanging="284"/>
        <w:contextualSpacing w:val="0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 xml:space="preserve">Za wykonanie </w:t>
      </w:r>
      <w:r w:rsidR="00774ED3" w:rsidRPr="00014F1B">
        <w:rPr>
          <w:rFonts w:asciiTheme="minorHAnsi" w:hAnsiTheme="minorHAnsi" w:cstheme="minorHAnsi"/>
        </w:rPr>
        <w:t xml:space="preserve">pojedynczej </w:t>
      </w:r>
      <w:r w:rsidRPr="00014F1B">
        <w:rPr>
          <w:rFonts w:asciiTheme="minorHAnsi" w:hAnsiTheme="minorHAnsi" w:cstheme="minorHAnsi"/>
        </w:rPr>
        <w:t xml:space="preserve">usługi </w:t>
      </w:r>
      <w:r w:rsidR="00BA7258" w:rsidRPr="00014F1B">
        <w:rPr>
          <w:rFonts w:asciiTheme="minorHAnsi" w:hAnsiTheme="minorHAnsi" w:cstheme="minorHAnsi"/>
        </w:rPr>
        <w:t xml:space="preserve">kontroli </w:t>
      </w:r>
      <w:r w:rsidR="00731208" w:rsidRPr="00014F1B">
        <w:rPr>
          <w:rFonts w:asciiTheme="minorHAnsi" w:hAnsiTheme="minorHAnsi" w:cstheme="minorHAnsi"/>
        </w:rPr>
        <w:t xml:space="preserve">nie uznaje się usługi </w:t>
      </w:r>
      <w:r w:rsidRPr="00014F1B">
        <w:rPr>
          <w:rFonts w:asciiTheme="minorHAnsi" w:hAnsiTheme="minorHAnsi" w:cstheme="minorHAnsi"/>
        </w:rPr>
        <w:t>polegając</w:t>
      </w:r>
      <w:r w:rsidR="00731208" w:rsidRPr="00014F1B">
        <w:rPr>
          <w:rFonts w:asciiTheme="minorHAnsi" w:hAnsiTheme="minorHAnsi" w:cstheme="minorHAnsi"/>
        </w:rPr>
        <w:t>ej</w:t>
      </w:r>
      <w:r w:rsidRPr="00014F1B">
        <w:rPr>
          <w:rFonts w:asciiTheme="minorHAnsi" w:hAnsiTheme="minorHAnsi" w:cstheme="minorHAnsi"/>
        </w:rPr>
        <w:t xml:space="preserve"> na podjęciu przez </w:t>
      </w:r>
      <w:r w:rsidR="00064EC2" w:rsidRPr="00014F1B">
        <w:rPr>
          <w:rFonts w:asciiTheme="minorHAnsi" w:hAnsiTheme="minorHAnsi" w:cstheme="minorHAnsi"/>
        </w:rPr>
        <w:t xml:space="preserve">Wykonawcę </w:t>
      </w:r>
      <w:r w:rsidRPr="00014F1B">
        <w:rPr>
          <w:rFonts w:asciiTheme="minorHAnsi" w:hAnsiTheme="minorHAnsi" w:cstheme="minorHAnsi"/>
        </w:rPr>
        <w:t xml:space="preserve">działań przygotowawczych do przeprowadzenia </w:t>
      </w:r>
      <w:r w:rsidR="00774ED3" w:rsidRPr="00014F1B">
        <w:rPr>
          <w:rFonts w:asciiTheme="minorHAnsi" w:hAnsiTheme="minorHAnsi" w:cstheme="minorHAnsi"/>
        </w:rPr>
        <w:t>czynności kontrolnych</w:t>
      </w:r>
      <w:r w:rsidRPr="00014F1B">
        <w:rPr>
          <w:rFonts w:asciiTheme="minorHAnsi" w:hAnsiTheme="minorHAnsi" w:cstheme="minorHAnsi"/>
        </w:rPr>
        <w:t xml:space="preserve"> </w:t>
      </w:r>
      <w:r w:rsidR="00731208" w:rsidRPr="00014F1B">
        <w:rPr>
          <w:rFonts w:asciiTheme="minorHAnsi" w:hAnsiTheme="minorHAnsi" w:cstheme="minorHAnsi"/>
        </w:rPr>
        <w:t>w przypadku</w:t>
      </w:r>
      <w:r w:rsidR="001B0FAF">
        <w:rPr>
          <w:rFonts w:asciiTheme="minorHAnsi" w:hAnsiTheme="minorHAnsi" w:cstheme="minorHAnsi"/>
        </w:rPr>
        <w:t>,</w:t>
      </w:r>
      <w:r w:rsidR="00731208" w:rsidRPr="00014F1B">
        <w:rPr>
          <w:rFonts w:asciiTheme="minorHAnsi" w:hAnsiTheme="minorHAnsi" w:cstheme="minorHAnsi"/>
        </w:rPr>
        <w:t xml:space="preserve"> </w:t>
      </w:r>
      <w:r w:rsidR="00BA7258" w:rsidRPr="00014F1B">
        <w:rPr>
          <w:rFonts w:asciiTheme="minorHAnsi" w:hAnsiTheme="minorHAnsi" w:cstheme="minorHAnsi"/>
        </w:rPr>
        <w:t xml:space="preserve">gdy konieczne stało się odstąpienie od przeprowadzenia kontroli w planowanym terminie a Zamawiający poinformował Wykonawcę o tym fakcie przed wyznaczonym </w:t>
      </w:r>
      <w:r w:rsidR="007C1A30">
        <w:rPr>
          <w:rFonts w:asciiTheme="minorHAnsi" w:hAnsiTheme="minorHAnsi" w:cstheme="minorHAnsi"/>
        </w:rPr>
        <w:t xml:space="preserve">szczegółowym </w:t>
      </w:r>
      <w:r w:rsidR="00BA7258" w:rsidRPr="00014F1B">
        <w:rPr>
          <w:rFonts w:asciiTheme="minorHAnsi" w:hAnsiTheme="minorHAnsi" w:cstheme="minorHAnsi"/>
        </w:rPr>
        <w:t>terminem rozpoczęcia kontroli. Za czynności te Wykonawcy nie przysługuje prawo do wynagrodzenia.</w:t>
      </w:r>
    </w:p>
    <w:p w14:paraId="3BAC60A1" w14:textId="77777777" w:rsidR="007B1E9A" w:rsidRPr="00014F1B" w:rsidRDefault="007B1E9A" w:rsidP="00343EE7">
      <w:pPr>
        <w:pStyle w:val="Akapitzlist"/>
        <w:spacing w:after="60" w:line="240" w:lineRule="auto"/>
        <w:ind w:left="284"/>
        <w:contextualSpacing w:val="0"/>
        <w:jc w:val="both"/>
        <w:rPr>
          <w:rFonts w:asciiTheme="minorHAnsi" w:hAnsiTheme="minorHAnsi" w:cstheme="minorHAnsi"/>
        </w:rPr>
      </w:pPr>
    </w:p>
    <w:p w14:paraId="5F03CE6A" w14:textId="77777777" w:rsidR="00FD191C" w:rsidRPr="00014F1B" w:rsidRDefault="000577E3" w:rsidP="00420767">
      <w:pPr>
        <w:autoSpaceDE w:val="0"/>
        <w:autoSpaceDN w:val="0"/>
        <w:adjustRightInd w:val="0"/>
        <w:spacing w:line="240" w:lineRule="auto"/>
        <w:ind w:left="57" w:right="57"/>
        <w:jc w:val="center"/>
        <w:rPr>
          <w:rFonts w:asciiTheme="minorHAnsi" w:hAnsiTheme="minorHAnsi" w:cstheme="minorHAnsi"/>
          <w:b/>
          <w:color w:val="000000"/>
        </w:rPr>
      </w:pPr>
      <w:r w:rsidRPr="00014F1B">
        <w:rPr>
          <w:rFonts w:asciiTheme="minorHAnsi" w:hAnsiTheme="minorHAnsi" w:cstheme="minorHAnsi"/>
          <w:b/>
          <w:color w:val="000000"/>
        </w:rPr>
        <w:t>§ 2.</w:t>
      </w:r>
    </w:p>
    <w:p w14:paraId="30128EC0" w14:textId="77777777" w:rsidR="00FD191C" w:rsidRPr="00014F1B" w:rsidRDefault="00617649" w:rsidP="00420767">
      <w:pPr>
        <w:autoSpaceDE w:val="0"/>
        <w:autoSpaceDN w:val="0"/>
        <w:adjustRightInd w:val="0"/>
        <w:spacing w:after="120" w:line="240" w:lineRule="auto"/>
        <w:ind w:left="57" w:right="57"/>
        <w:jc w:val="center"/>
        <w:rPr>
          <w:rFonts w:asciiTheme="minorHAnsi" w:hAnsiTheme="minorHAnsi" w:cstheme="minorHAnsi"/>
          <w:b/>
          <w:color w:val="000000"/>
        </w:rPr>
      </w:pPr>
      <w:r w:rsidRPr="00014F1B">
        <w:rPr>
          <w:rFonts w:asciiTheme="minorHAnsi" w:hAnsiTheme="minorHAnsi" w:cstheme="minorHAnsi"/>
          <w:b/>
          <w:color w:val="000000"/>
        </w:rPr>
        <w:t xml:space="preserve">Termin </w:t>
      </w:r>
      <w:r w:rsidR="00F80D57">
        <w:rPr>
          <w:rFonts w:asciiTheme="minorHAnsi" w:hAnsiTheme="minorHAnsi" w:cstheme="minorHAnsi"/>
          <w:b/>
          <w:color w:val="000000"/>
        </w:rPr>
        <w:t>realizacji</w:t>
      </w:r>
      <w:r w:rsidRPr="00014F1B">
        <w:rPr>
          <w:rFonts w:asciiTheme="minorHAnsi" w:hAnsiTheme="minorHAnsi" w:cstheme="minorHAnsi"/>
          <w:b/>
          <w:color w:val="000000"/>
        </w:rPr>
        <w:t xml:space="preserve"> </w:t>
      </w:r>
      <w:r w:rsidR="00FE7F88" w:rsidRPr="00014F1B">
        <w:rPr>
          <w:rFonts w:asciiTheme="minorHAnsi" w:hAnsiTheme="minorHAnsi" w:cstheme="minorHAnsi"/>
          <w:b/>
          <w:color w:val="000000"/>
        </w:rPr>
        <w:t>u</w:t>
      </w:r>
      <w:r w:rsidRPr="00014F1B">
        <w:rPr>
          <w:rFonts w:asciiTheme="minorHAnsi" w:hAnsiTheme="minorHAnsi" w:cstheme="minorHAnsi"/>
          <w:b/>
          <w:color w:val="000000"/>
        </w:rPr>
        <w:t>mowy</w:t>
      </w:r>
    </w:p>
    <w:p w14:paraId="52FB3836" w14:textId="77777777" w:rsidR="00FD191C" w:rsidRPr="00014F1B" w:rsidRDefault="0097048B" w:rsidP="00420767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i/>
        </w:rPr>
      </w:pPr>
      <w:r w:rsidRPr="00014F1B">
        <w:rPr>
          <w:rFonts w:asciiTheme="minorHAnsi" w:hAnsiTheme="minorHAnsi" w:cstheme="minorHAnsi"/>
        </w:rPr>
        <w:t xml:space="preserve">Realizacja przedmiotu umowy nastąpi od dnia zawarcia umowy do </w:t>
      </w:r>
      <w:r w:rsidR="008C39A4" w:rsidRPr="005E5BA0">
        <w:rPr>
          <w:rFonts w:asciiTheme="minorHAnsi" w:hAnsiTheme="minorHAnsi" w:cstheme="minorHAnsi"/>
          <w:b/>
        </w:rPr>
        <w:t>31 grudnia 2019</w:t>
      </w:r>
      <w:r w:rsidR="008C39A4" w:rsidRPr="008C39A4">
        <w:rPr>
          <w:rFonts w:asciiTheme="minorHAnsi" w:hAnsiTheme="minorHAnsi" w:cstheme="minorHAnsi"/>
        </w:rPr>
        <w:t xml:space="preserve"> r.</w:t>
      </w:r>
    </w:p>
    <w:p w14:paraId="0AA84F01" w14:textId="77777777" w:rsidR="00EA779D" w:rsidRPr="00014F1B" w:rsidRDefault="00EA779D" w:rsidP="00420767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/>
        </w:rPr>
      </w:pPr>
    </w:p>
    <w:p w14:paraId="75EB959A" w14:textId="77777777" w:rsidR="00FD191C" w:rsidRPr="00014F1B" w:rsidRDefault="00EF1292" w:rsidP="00420767">
      <w:pPr>
        <w:autoSpaceDE w:val="0"/>
        <w:autoSpaceDN w:val="0"/>
        <w:adjustRightInd w:val="0"/>
        <w:spacing w:line="240" w:lineRule="auto"/>
        <w:ind w:left="57" w:right="57"/>
        <w:jc w:val="center"/>
        <w:rPr>
          <w:rFonts w:asciiTheme="minorHAnsi" w:hAnsiTheme="minorHAnsi" w:cstheme="minorHAnsi"/>
          <w:b/>
          <w:color w:val="000000"/>
        </w:rPr>
      </w:pPr>
      <w:r w:rsidRPr="00014F1B">
        <w:rPr>
          <w:rFonts w:asciiTheme="minorHAnsi" w:hAnsiTheme="minorHAnsi" w:cstheme="minorHAnsi"/>
          <w:b/>
          <w:color w:val="000000"/>
        </w:rPr>
        <w:t>§ 3.</w:t>
      </w:r>
    </w:p>
    <w:p w14:paraId="69D736A5" w14:textId="77777777" w:rsidR="00EF1292" w:rsidRPr="00014F1B" w:rsidRDefault="00A76806" w:rsidP="0010388F">
      <w:pPr>
        <w:autoSpaceDE w:val="0"/>
        <w:autoSpaceDN w:val="0"/>
        <w:adjustRightInd w:val="0"/>
        <w:spacing w:after="120" w:line="240" w:lineRule="auto"/>
        <w:ind w:left="57" w:right="57"/>
        <w:jc w:val="center"/>
        <w:rPr>
          <w:rFonts w:asciiTheme="minorHAnsi" w:hAnsiTheme="minorHAnsi" w:cstheme="minorHAnsi"/>
          <w:b/>
          <w:color w:val="000000"/>
        </w:rPr>
      </w:pPr>
      <w:r w:rsidRPr="00014F1B">
        <w:rPr>
          <w:rFonts w:asciiTheme="minorHAnsi" w:hAnsiTheme="minorHAnsi" w:cstheme="minorHAnsi"/>
          <w:b/>
          <w:color w:val="000000"/>
        </w:rPr>
        <w:t>Obowiązki i prawa Wykonawcy</w:t>
      </w:r>
    </w:p>
    <w:p w14:paraId="005841F8" w14:textId="77777777" w:rsidR="00505C06" w:rsidRPr="00014F1B" w:rsidRDefault="00505C06" w:rsidP="001B0FAF">
      <w:pPr>
        <w:pStyle w:val="Tekstpodstawowy31"/>
        <w:numPr>
          <w:ilvl w:val="0"/>
          <w:numId w:val="23"/>
        </w:numPr>
        <w:tabs>
          <w:tab w:val="clear" w:pos="360"/>
          <w:tab w:val="num" w:pos="426"/>
        </w:tabs>
        <w:spacing w:after="0"/>
        <w:ind w:left="426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14F1B">
        <w:rPr>
          <w:rFonts w:asciiTheme="minorHAnsi" w:hAnsiTheme="minorHAnsi" w:cstheme="minorHAnsi"/>
          <w:sz w:val="22"/>
          <w:szCs w:val="22"/>
        </w:rPr>
        <w:t>Wykonawca zobowiązany jest do:</w:t>
      </w:r>
    </w:p>
    <w:p w14:paraId="54E77B65" w14:textId="77777777" w:rsidR="00505C06" w:rsidRPr="00014F1B" w:rsidRDefault="00505C06" w:rsidP="00E0239C">
      <w:pPr>
        <w:pStyle w:val="Umowa"/>
        <w:numPr>
          <w:ilvl w:val="1"/>
          <w:numId w:val="23"/>
        </w:numPr>
        <w:tabs>
          <w:tab w:val="clear" w:pos="1440"/>
        </w:tabs>
        <w:ind w:left="709" w:hanging="283"/>
        <w:rPr>
          <w:rFonts w:asciiTheme="minorHAnsi" w:hAnsiTheme="minorHAnsi" w:cstheme="minorHAnsi"/>
          <w:sz w:val="22"/>
        </w:rPr>
      </w:pPr>
      <w:r w:rsidRPr="00014F1B">
        <w:rPr>
          <w:rFonts w:asciiTheme="minorHAnsi" w:hAnsiTheme="minorHAnsi" w:cstheme="minorHAnsi"/>
          <w:sz w:val="22"/>
        </w:rPr>
        <w:t>wykonania przedmiotu umowy</w:t>
      </w:r>
      <w:r w:rsidR="00FD191C" w:rsidRPr="00014F1B">
        <w:rPr>
          <w:rFonts w:asciiTheme="minorHAnsi" w:hAnsiTheme="minorHAnsi" w:cstheme="minorHAnsi"/>
          <w:sz w:val="22"/>
        </w:rPr>
        <w:t xml:space="preserve"> </w:t>
      </w:r>
      <w:r w:rsidR="00255D1E" w:rsidRPr="00014F1B">
        <w:rPr>
          <w:rFonts w:asciiTheme="minorHAnsi" w:hAnsiTheme="minorHAnsi" w:cstheme="minorHAnsi"/>
          <w:sz w:val="22"/>
        </w:rPr>
        <w:t xml:space="preserve">rzetelnie, terminowo, </w:t>
      </w:r>
      <w:r w:rsidRPr="00014F1B">
        <w:rPr>
          <w:rFonts w:asciiTheme="minorHAnsi" w:hAnsiTheme="minorHAnsi" w:cstheme="minorHAnsi"/>
          <w:sz w:val="22"/>
        </w:rPr>
        <w:t>z n</w:t>
      </w:r>
      <w:r w:rsidR="0021648C">
        <w:rPr>
          <w:rFonts w:asciiTheme="minorHAnsi" w:hAnsiTheme="minorHAnsi" w:cstheme="minorHAnsi"/>
          <w:sz w:val="22"/>
        </w:rPr>
        <w:t>ależytą starannością, zgodnie z </w:t>
      </w:r>
      <w:r w:rsidRPr="00014F1B">
        <w:rPr>
          <w:rFonts w:asciiTheme="minorHAnsi" w:hAnsiTheme="minorHAnsi" w:cstheme="minorHAnsi"/>
          <w:sz w:val="22"/>
        </w:rPr>
        <w:t>najlepszymi praktykami stosowanymi przy realizacji tego rodzaju usług;</w:t>
      </w:r>
    </w:p>
    <w:p w14:paraId="4F75A34A" w14:textId="77777777" w:rsidR="00505C06" w:rsidRPr="00014F1B" w:rsidRDefault="00505C06" w:rsidP="00E0239C">
      <w:pPr>
        <w:pStyle w:val="Umowa"/>
        <w:numPr>
          <w:ilvl w:val="1"/>
          <w:numId w:val="23"/>
        </w:numPr>
        <w:tabs>
          <w:tab w:val="clear" w:pos="1440"/>
        </w:tabs>
        <w:ind w:left="709" w:hanging="283"/>
        <w:rPr>
          <w:rFonts w:asciiTheme="minorHAnsi" w:hAnsiTheme="minorHAnsi" w:cstheme="minorHAnsi"/>
          <w:sz w:val="22"/>
        </w:rPr>
      </w:pPr>
      <w:r w:rsidRPr="00014F1B">
        <w:rPr>
          <w:rFonts w:asciiTheme="minorHAnsi" w:hAnsiTheme="minorHAnsi" w:cstheme="minorHAnsi"/>
          <w:sz w:val="22"/>
        </w:rPr>
        <w:t xml:space="preserve">wykonania przedmiotu </w:t>
      </w:r>
      <w:r w:rsidR="00C5594C" w:rsidRPr="00014F1B">
        <w:rPr>
          <w:rFonts w:asciiTheme="minorHAnsi" w:hAnsiTheme="minorHAnsi" w:cstheme="minorHAnsi"/>
          <w:sz w:val="22"/>
        </w:rPr>
        <w:t>zamówienia</w:t>
      </w:r>
      <w:r w:rsidRPr="00014F1B">
        <w:rPr>
          <w:rFonts w:asciiTheme="minorHAnsi" w:hAnsiTheme="minorHAnsi" w:cstheme="minorHAnsi"/>
          <w:sz w:val="22"/>
        </w:rPr>
        <w:t xml:space="preserve"> </w:t>
      </w:r>
      <w:r w:rsidRPr="00014F1B">
        <w:rPr>
          <w:rFonts w:asciiTheme="minorHAnsi" w:hAnsiTheme="minorHAnsi" w:cstheme="minorHAnsi"/>
          <w:bCs/>
          <w:sz w:val="22"/>
        </w:rPr>
        <w:t xml:space="preserve">zgodnie z umową, </w:t>
      </w:r>
      <w:r w:rsidR="00C5594C" w:rsidRPr="00014F1B">
        <w:rPr>
          <w:rFonts w:asciiTheme="minorHAnsi" w:hAnsiTheme="minorHAnsi" w:cstheme="minorHAnsi"/>
          <w:bCs/>
          <w:sz w:val="22"/>
        </w:rPr>
        <w:t>OPZ</w:t>
      </w:r>
      <w:r w:rsidRPr="00014F1B">
        <w:rPr>
          <w:rFonts w:asciiTheme="minorHAnsi" w:hAnsiTheme="minorHAnsi" w:cstheme="minorHAnsi"/>
          <w:bCs/>
          <w:sz w:val="22"/>
        </w:rPr>
        <w:t>,</w:t>
      </w:r>
      <w:r w:rsidR="00420767" w:rsidRPr="00014F1B">
        <w:rPr>
          <w:rFonts w:asciiTheme="minorHAnsi" w:hAnsiTheme="minorHAnsi" w:cstheme="minorHAnsi"/>
          <w:bCs/>
          <w:sz w:val="22"/>
        </w:rPr>
        <w:t xml:space="preserve"> </w:t>
      </w:r>
      <w:r w:rsidR="00AB7546" w:rsidRPr="00014F1B">
        <w:rPr>
          <w:rFonts w:asciiTheme="minorHAnsi" w:hAnsiTheme="minorHAnsi" w:cstheme="minorHAnsi"/>
          <w:bCs/>
          <w:sz w:val="22"/>
        </w:rPr>
        <w:t>Wykazem</w:t>
      </w:r>
      <w:r w:rsidR="00493698" w:rsidRPr="00014F1B">
        <w:rPr>
          <w:rFonts w:asciiTheme="minorHAnsi" w:hAnsiTheme="minorHAnsi" w:cstheme="minorHAnsi"/>
          <w:bCs/>
          <w:sz w:val="22"/>
        </w:rPr>
        <w:t>,</w:t>
      </w:r>
      <w:r w:rsidRPr="00014F1B">
        <w:rPr>
          <w:rFonts w:asciiTheme="minorHAnsi" w:hAnsiTheme="minorHAnsi" w:cstheme="minorHAnsi"/>
          <w:bCs/>
          <w:sz w:val="22"/>
        </w:rPr>
        <w:t xml:space="preserve"> </w:t>
      </w:r>
      <w:r w:rsidR="00255D1E" w:rsidRPr="00014F1B">
        <w:rPr>
          <w:rFonts w:asciiTheme="minorHAnsi" w:hAnsiTheme="minorHAnsi" w:cstheme="minorHAnsi"/>
          <w:bCs/>
          <w:sz w:val="22"/>
        </w:rPr>
        <w:t xml:space="preserve">złożoną </w:t>
      </w:r>
      <w:r w:rsidR="006E66C5" w:rsidRPr="00014F1B">
        <w:rPr>
          <w:rFonts w:asciiTheme="minorHAnsi" w:hAnsiTheme="minorHAnsi" w:cstheme="minorHAnsi"/>
          <w:bCs/>
          <w:sz w:val="22"/>
        </w:rPr>
        <w:t xml:space="preserve">przez siebie </w:t>
      </w:r>
      <w:r w:rsidRPr="00014F1B">
        <w:rPr>
          <w:rFonts w:asciiTheme="minorHAnsi" w:hAnsiTheme="minorHAnsi" w:cstheme="minorHAnsi"/>
          <w:bCs/>
          <w:sz w:val="22"/>
        </w:rPr>
        <w:t>Ofertą</w:t>
      </w:r>
      <w:r w:rsidR="00AB7546" w:rsidRPr="00014F1B">
        <w:rPr>
          <w:rFonts w:asciiTheme="minorHAnsi" w:hAnsiTheme="minorHAnsi" w:cstheme="minorHAnsi"/>
          <w:bCs/>
          <w:sz w:val="22"/>
        </w:rPr>
        <w:t xml:space="preserve"> stanowiącą załącznik nr </w:t>
      </w:r>
      <w:r w:rsidR="008C39A4">
        <w:rPr>
          <w:rFonts w:asciiTheme="minorHAnsi" w:hAnsiTheme="minorHAnsi" w:cstheme="minorHAnsi"/>
          <w:bCs/>
          <w:sz w:val="22"/>
        </w:rPr>
        <w:t>3</w:t>
      </w:r>
      <w:r w:rsidR="00165414" w:rsidRPr="00014F1B">
        <w:rPr>
          <w:rFonts w:asciiTheme="minorHAnsi" w:hAnsiTheme="minorHAnsi" w:cstheme="minorHAnsi"/>
          <w:bCs/>
          <w:sz w:val="22"/>
        </w:rPr>
        <w:t xml:space="preserve"> </w:t>
      </w:r>
      <w:r w:rsidR="00AB7546" w:rsidRPr="00014F1B">
        <w:rPr>
          <w:rFonts w:asciiTheme="minorHAnsi" w:hAnsiTheme="minorHAnsi" w:cstheme="minorHAnsi"/>
          <w:bCs/>
          <w:sz w:val="22"/>
        </w:rPr>
        <w:t>do umowy</w:t>
      </w:r>
      <w:r w:rsidR="00BC7C8C" w:rsidRPr="00014F1B">
        <w:rPr>
          <w:rFonts w:asciiTheme="minorHAnsi" w:hAnsiTheme="minorHAnsi" w:cstheme="minorHAnsi"/>
          <w:bCs/>
          <w:sz w:val="22"/>
        </w:rPr>
        <w:t xml:space="preserve"> (dalej: </w:t>
      </w:r>
      <w:r w:rsidR="001B0FAF">
        <w:rPr>
          <w:rFonts w:asciiTheme="minorHAnsi" w:hAnsiTheme="minorHAnsi" w:cstheme="minorHAnsi"/>
          <w:bCs/>
          <w:sz w:val="22"/>
        </w:rPr>
        <w:t>„</w:t>
      </w:r>
      <w:r w:rsidR="00BC7C8C" w:rsidRPr="00014F1B">
        <w:rPr>
          <w:rFonts w:asciiTheme="minorHAnsi" w:hAnsiTheme="minorHAnsi" w:cstheme="minorHAnsi"/>
          <w:bCs/>
          <w:sz w:val="22"/>
        </w:rPr>
        <w:t>Oferta</w:t>
      </w:r>
      <w:r w:rsidR="001B0FAF">
        <w:rPr>
          <w:rFonts w:asciiTheme="minorHAnsi" w:hAnsiTheme="minorHAnsi" w:cstheme="minorHAnsi"/>
          <w:bCs/>
          <w:sz w:val="22"/>
        </w:rPr>
        <w:t>”</w:t>
      </w:r>
      <w:r w:rsidR="00BC7C8C" w:rsidRPr="00014F1B">
        <w:rPr>
          <w:rFonts w:asciiTheme="minorHAnsi" w:hAnsiTheme="minorHAnsi" w:cstheme="minorHAnsi"/>
          <w:bCs/>
          <w:sz w:val="22"/>
        </w:rPr>
        <w:t>)</w:t>
      </w:r>
      <w:r w:rsidRPr="00014F1B">
        <w:rPr>
          <w:rFonts w:asciiTheme="minorHAnsi" w:hAnsiTheme="minorHAnsi" w:cstheme="minorHAnsi"/>
          <w:bCs/>
          <w:sz w:val="22"/>
        </w:rPr>
        <w:t xml:space="preserve"> </w:t>
      </w:r>
      <w:r w:rsidRPr="00014F1B">
        <w:rPr>
          <w:rFonts w:asciiTheme="minorHAnsi" w:hAnsiTheme="minorHAnsi" w:cstheme="minorHAnsi"/>
          <w:sz w:val="22"/>
        </w:rPr>
        <w:t>oraz zgodnie z prawem</w:t>
      </w:r>
      <w:r w:rsidR="000A4120" w:rsidRPr="00014F1B">
        <w:rPr>
          <w:rFonts w:asciiTheme="minorHAnsi" w:hAnsiTheme="minorHAnsi" w:cstheme="minorHAnsi"/>
          <w:sz w:val="22"/>
        </w:rPr>
        <w:t>;</w:t>
      </w:r>
    </w:p>
    <w:p w14:paraId="6F062EB0" w14:textId="77777777" w:rsidR="00FD191C" w:rsidRPr="00014F1B" w:rsidRDefault="00505C06" w:rsidP="00E0239C">
      <w:pPr>
        <w:pStyle w:val="Umowa"/>
        <w:numPr>
          <w:ilvl w:val="1"/>
          <w:numId w:val="23"/>
        </w:numPr>
        <w:tabs>
          <w:tab w:val="clear" w:pos="1440"/>
        </w:tabs>
        <w:ind w:left="709" w:hanging="283"/>
        <w:rPr>
          <w:rFonts w:asciiTheme="minorHAnsi" w:hAnsiTheme="minorHAnsi" w:cstheme="minorHAnsi"/>
          <w:sz w:val="22"/>
        </w:rPr>
      </w:pPr>
      <w:r w:rsidRPr="00014F1B">
        <w:rPr>
          <w:rFonts w:asciiTheme="minorHAnsi" w:hAnsiTheme="minorHAnsi" w:cstheme="minorHAnsi"/>
          <w:sz w:val="22"/>
        </w:rPr>
        <w:t xml:space="preserve">wykonania przedmiotu </w:t>
      </w:r>
      <w:r w:rsidR="006E66C5" w:rsidRPr="00014F1B">
        <w:rPr>
          <w:rFonts w:asciiTheme="minorHAnsi" w:hAnsiTheme="minorHAnsi" w:cstheme="minorHAnsi"/>
          <w:sz w:val="22"/>
        </w:rPr>
        <w:t>zamówienia</w:t>
      </w:r>
      <w:r w:rsidR="0094123F" w:rsidRPr="00014F1B">
        <w:rPr>
          <w:rFonts w:asciiTheme="minorHAnsi" w:hAnsiTheme="minorHAnsi" w:cstheme="minorHAnsi"/>
          <w:sz w:val="22"/>
        </w:rPr>
        <w:t xml:space="preserve"> </w:t>
      </w:r>
      <w:r w:rsidRPr="00014F1B">
        <w:rPr>
          <w:rFonts w:asciiTheme="minorHAnsi" w:hAnsiTheme="minorHAnsi" w:cstheme="minorHAnsi"/>
          <w:sz w:val="22"/>
        </w:rPr>
        <w:t>zgodnie z zasadami polityk wspólnotowych, w szczególności z</w:t>
      </w:r>
      <w:r w:rsidR="0019641F" w:rsidRPr="00014F1B">
        <w:rPr>
          <w:rFonts w:asciiTheme="minorHAnsi" w:hAnsiTheme="minorHAnsi" w:cstheme="minorHAnsi"/>
          <w:sz w:val="22"/>
        </w:rPr>
        <w:t> </w:t>
      </w:r>
      <w:r w:rsidRPr="00014F1B">
        <w:rPr>
          <w:rFonts w:asciiTheme="minorHAnsi" w:hAnsiTheme="minorHAnsi" w:cstheme="minorHAnsi"/>
          <w:sz w:val="22"/>
        </w:rPr>
        <w:t>zasadą równości szans i dostępności dla osób niepełnosprawnych</w:t>
      </w:r>
      <w:r w:rsidR="00255D1E" w:rsidRPr="00014F1B">
        <w:rPr>
          <w:rFonts w:asciiTheme="minorHAnsi" w:hAnsiTheme="minorHAnsi" w:cstheme="minorHAnsi"/>
          <w:sz w:val="22"/>
        </w:rPr>
        <w:t>.</w:t>
      </w:r>
    </w:p>
    <w:p w14:paraId="5B3A09DA" w14:textId="77777777" w:rsidR="00AA4EA5" w:rsidRPr="00014F1B" w:rsidRDefault="006D685A" w:rsidP="001B0FAF">
      <w:pPr>
        <w:pStyle w:val="Tekstpodstawowy31"/>
        <w:numPr>
          <w:ilvl w:val="0"/>
          <w:numId w:val="23"/>
        </w:numPr>
        <w:tabs>
          <w:tab w:val="clear" w:pos="360"/>
          <w:tab w:val="num" w:pos="426"/>
        </w:tabs>
        <w:spacing w:after="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="009E05DB">
        <w:rPr>
          <w:rFonts w:asciiTheme="minorHAnsi" w:hAnsiTheme="minorHAnsi" w:cstheme="minorHAnsi"/>
          <w:sz w:val="22"/>
          <w:szCs w:val="22"/>
        </w:rPr>
        <w:t>rzeprowadzan</w:t>
      </w:r>
      <w:r>
        <w:rPr>
          <w:rFonts w:asciiTheme="minorHAnsi" w:hAnsiTheme="minorHAnsi" w:cstheme="minorHAnsi"/>
          <w:sz w:val="22"/>
          <w:szCs w:val="22"/>
        </w:rPr>
        <w:t>i</w:t>
      </w:r>
      <w:r w:rsidR="009E05DB">
        <w:rPr>
          <w:rFonts w:asciiTheme="minorHAnsi" w:hAnsiTheme="minorHAnsi" w:cstheme="minorHAnsi"/>
          <w:sz w:val="22"/>
          <w:szCs w:val="22"/>
        </w:rPr>
        <w:t>e przez Wykonawcę</w:t>
      </w:r>
      <w:r>
        <w:rPr>
          <w:rFonts w:asciiTheme="minorHAnsi" w:hAnsiTheme="minorHAnsi" w:cstheme="minorHAnsi"/>
          <w:sz w:val="22"/>
          <w:szCs w:val="22"/>
        </w:rPr>
        <w:t xml:space="preserve"> kontroli,</w:t>
      </w:r>
      <w:r w:rsidR="009E05D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w tym </w:t>
      </w:r>
      <w:r w:rsidR="009E05DB">
        <w:rPr>
          <w:rFonts w:asciiTheme="minorHAnsi" w:hAnsiTheme="minorHAnsi" w:cstheme="minorHAnsi"/>
          <w:sz w:val="22"/>
          <w:szCs w:val="22"/>
        </w:rPr>
        <w:t>sporządzanie i przekazywanie Zamawiającemu dokumentacji</w:t>
      </w:r>
      <w:r w:rsidR="00AA4EA5" w:rsidRPr="00014F1B">
        <w:rPr>
          <w:rFonts w:asciiTheme="minorHAnsi" w:hAnsiTheme="minorHAnsi" w:cstheme="minorHAnsi"/>
          <w:sz w:val="22"/>
          <w:szCs w:val="22"/>
        </w:rPr>
        <w:t xml:space="preserve"> </w:t>
      </w:r>
      <w:r w:rsidR="009E05DB">
        <w:rPr>
          <w:rFonts w:asciiTheme="minorHAnsi" w:hAnsiTheme="minorHAnsi" w:cstheme="minorHAnsi"/>
          <w:sz w:val="22"/>
          <w:szCs w:val="22"/>
        </w:rPr>
        <w:t>pokontrolnej</w:t>
      </w:r>
      <w:r>
        <w:rPr>
          <w:rFonts w:asciiTheme="minorHAnsi" w:hAnsiTheme="minorHAnsi" w:cstheme="minorHAnsi"/>
          <w:sz w:val="22"/>
          <w:szCs w:val="22"/>
        </w:rPr>
        <w:t>,</w:t>
      </w:r>
      <w:r w:rsidR="00C7505D" w:rsidRPr="00014F1B">
        <w:rPr>
          <w:rFonts w:asciiTheme="minorHAnsi" w:hAnsiTheme="minorHAnsi" w:cstheme="minorHAnsi"/>
          <w:sz w:val="22"/>
          <w:szCs w:val="22"/>
        </w:rPr>
        <w:t xml:space="preserve"> </w:t>
      </w:r>
      <w:r w:rsidR="009E05DB">
        <w:rPr>
          <w:rFonts w:asciiTheme="minorHAnsi" w:hAnsiTheme="minorHAnsi" w:cstheme="minorHAnsi"/>
          <w:sz w:val="22"/>
          <w:szCs w:val="22"/>
        </w:rPr>
        <w:t xml:space="preserve">dokonywane </w:t>
      </w:r>
      <w:r>
        <w:rPr>
          <w:rFonts w:asciiTheme="minorHAnsi" w:hAnsiTheme="minorHAnsi" w:cstheme="minorHAnsi"/>
          <w:sz w:val="22"/>
          <w:szCs w:val="22"/>
        </w:rPr>
        <w:t>jest</w:t>
      </w:r>
      <w:r w:rsidR="00220786" w:rsidRPr="00014F1B">
        <w:rPr>
          <w:rFonts w:asciiTheme="minorHAnsi" w:hAnsiTheme="minorHAnsi" w:cstheme="minorHAnsi"/>
          <w:sz w:val="22"/>
          <w:szCs w:val="22"/>
        </w:rPr>
        <w:t xml:space="preserve"> </w:t>
      </w:r>
      <w:r w:rsidR="009E05DB">
        <w:rPr>
          <w:rFonts w:asciiTheme="minorHAnsi" w:hAnsiTheme="minorHAnsi" w:cstheme="minorHAnsi"/>
          <w:sz w:val="22"/>
          <w:szCs w:val="22"/>
        </w:rPr>
        <w:t>w sposób określony</w:t>
      </w:r>
      <w:r w:rsidR="004A2526" w:rsidRPr="00014F1B">
        <w:rPr>
          <w:rFonts w:asciiTheme="minorHAnsi" w:hAnsiTheme="minorHAnsi" w:cstheme="minorHAnsi"/>
          <w:sz w:val="22"/>
          <w:szCs w:val="22"/>
        </w:rPr>
        <w:t xml:space="preserve"> w </w:t>
      </w:r>
      <w:r w:rsidR="006E66C5" w:rsidRPr="00014F1B">
        <w:rPr>
          <w:rFonts w:asciiTheme="minorHAnsi" w:hAnsiTheme="minorHAnsi" w:cstheme="minorHAnsi"/>
          <w:sz w:val="22"/>
          <w:szCs w:val="22"/>
        </w:rPr>
        <w:t>OPZ</w:t>
      </w:r>
      <w:r w:rsidR="00F007DF" w:rsidRPr="00014F1B">
        <w:rPr>
          <w:rFonts w:asciiTheme="minorHAnsi" w:hAnsiTheme="minorHAnsi" w:cstheme="minorHAnsi"/>
          <w:sz w:val="22"/>
          <w:szCs w:val="22"/>
        </w:rPr>
        <w:t>.</w:t>
      </w:r>
    </w:p>
    <w:p w14:paraId="5C98CA08" w14:textId="77777777" w:rsidR="00A74946" w:rsidRPr="00014F1B" w:rsidRDefault="00A74946" w:rsidP="001B0FAF">
      <w:pPr>
        <w:pStyle w:val="Tekstpodstawowy31"/>
        <w:numPr>
          <w:ilvl w:val="0"/>
          <w:numId w:val="23"/>
        </w:numPr>
        <w:tabs>
          <w:tab w:val="clear" w:pos="360"/>
          <w:tab w:val="num" w:pos="426"/>
        </w:tabs>
        <w:spacing w:after="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014F1B">
        <w:rPr>
          <w:rFonts w:asciiTheme="minorHAnsi" w:hAnsiTheme="minorHAnsi" w:cstheme="minorHAnsi"/>
          <w:sz w:val="22"/>
          <w:szCs w:val="22"/>
        </w:rPr>
        <w:t>W przypadku stwierdzenia przez Zamawiającego braków</w:t>
      </w:r>
      <w:r w:rsidR="004C5F36" w:rsidRPr="00014F1B">
        <w:rPr>
          <w:rFonts w:asciiTheme="minorHAnsi" w:hAnsiTheme="minorHAnsi" w:cstheme="minorHAnsi"/>
          <w:sz w:val="22"/>
          <w:szCs w:val="22"/>
        </w:rPr>
        <w:t xml:space="preserve"> </w:t>
      </w:r>
      <w:r w:rsidR="006D685A">
        <w:rPr>
          <w:rFonts w:asciiTheme="minorHAnsi" w:hAnsiTheme="minorHAnsi" w:cstheme="minorHAnsi"/>
          <w:sz w:val="22"/>
          <w:szCs w:val="22"/>
        </w:rPr>
        <w:t>lub</w:t>
      </w:r>
      <w:r w:rsidR="004C5F36" w:rsidRPr="00014F1B">
        <w:rPr>
          <w:rFonts w:asciiTheme="minorHAnsi" w:hAnsiTheme="minorHAnsi" w:cstheme="minorHAnsi"/>
          <w:sz w:val="22"/>
          <w:szCs w:val="22"/>
        </w:rPr>
        <w:t xml:space="preserve"> </w:t>
      </w:r>
      <w:r w:rsidRPr="00014F1B">
        <w:rPr>
          <w:rFonts w:asciiTheme="minorHAnsi" w:hAnsiTheme="minorHAnsi" w:cstheme="minorHAnsi"/>
          <w:sz w:val="22"/>
          <w:szCs w:val="22"/>
        </w:rPr>
        <w:t xml:space="preserve">błędów </w:t>
      </w:r>
      <w:r w:rsidR="004C5F36" w:rsidRPr="00014F1B">
        <w:rPr>
          <w:rFonts w:asciiTheme="minorHAnsi" w:hAnsiTheme="minorHAnsi" w:cstheme="minorHAnsi"/>
          <w:sz w:val="22"/>
          <w:szCs w:val="22"/>
        </w:rPr>
        <w:t>w dokumentacji</w:t>
      </w:r>
      <w:r w:rsidR="00C7505D" w:rsidRPr="00014F1B">
        <w:rPr>
          <w:rFonts w:asciiTheme="minorHAnsi" w:hAnsiTheme="minorHAnsi" w:cstheme="minorHAnsi"/>
          <w:sz w:val="22"/>
          <w:szCs w:val="22"/>
        </w:rPr>
        <w:t xml:space="preserve"> pokontrolnej</w:t>
      </w:r>
      <w:r w:rsidRPr="00014F1B">
        <w:rPr>
          <w:rFonts w:asciiTheme="minorHAnsi" w:hAnsiTheme="minorHAnsi" w:cstheme="minorHAnsi"/>
          <w:sz w:val="22"/>
          <w:szCs w:val="22"/>
        </w:rPr>
        <w:t xml:space="preserve">, Zamawiający ma prawo żądania od Wykonawcy stosownych wyjaśnień, a także usunięcia wskazanych braków </w:t>
      </w:r>
      <w:r w:rsidR="006D685A">
        <w:rPr>
          <w:rFonts w:asciiTheme="minorHAnsi" w:hAnsiTheme="minorHAnsi" w:cstheme="minorHAnsi"/>
          <w:sz w:val="22"/>
          <w:szCs w:val="22"/>
        </w:rPr>
        <w:t>oraz</w:t>
      </w:r>
      <w:r w:rsidR="009E05DB">
        <w:rPr>
          <w:rFonts w:asciiTheme="minorHAnsi" w:hAnsiTheme="minorHAnsi" w:cstheme="minorHAnsi"/>
          <w:sz w:val="22"/>
          <w:szCs w:val="22"/>
        </w:rPr>
        <w:t xml:space="preserve"> błędów</w:t>
      </w:r>
      <w:r w:rsidRPr="00014F1B">
        <w:rPr>
          <w:rFonts w:asciiTheme="minorHAnsi" w:hAnsiTheme="minorHAnsi" w:cstheme="minorHAnsi"/>
          <w:sz w:val="22"/>
          <w:szCs w:val="22"/>
        </w:rPr>
        <w:t xml:space="preserve"> </w:t>
      </w:r>
      <w:r w:rsidR="009E05DB">
        <w:rPr>
          <w:rFonts w:asciiTheme="minorHAnsi" w:hAnsiTheme="minorHAnsi" w:cstheme="minorHAnsi"/>
          <w:sz w:val="22"/>
          <w:szCs w:val="22"/>
        </w:rPr>
        <w:t>na zasadach określonych</w:t>
      </w:r>
      <w:r w:rsidR="00EB12EE" w:rsidRPr="00014F1B">
        <w:rPr>
          <w:rFonts w:asciiTheme="minorHAnsi" w:hAnsiTheme="minorHAnsi" w:cstheme="minorHAnsi"/>
          <w:sz w:val="22"/>
          <w:szCs w:val="22"/>
        </w:rPr>
        <w:t xml:space="preserve"> </w:t>
      </w:r>
      <w:r w:rsidR="00F007DF" w:rsidRPr="00014F1B">
        <w:rPr>
          <w:rFonts w:asciiTheme="minorHAnsi" w:hAnsiTheme="minorHAnsi" w:cstheme="minorHAnsi"/>
          <w:sz w:val="22"/>
          <w:szCs w:val="22"/>
        </w:rPr>
        <w:t xml:space="preserve">w </w:t>
      </w:r>
      <w:r w:rsidR="006E66C5" w:rsidRPr="00014F1B">
        <w:rPr>
          <w:rFonts w:asciiTheme="minorHAnsi" w:hAnsiTheme="minorHAnsi" w:cstheme="minorHAnsi"/>
          <w:sz w:val="22"/>
          <w:szCs w:val="22"/>
        </w:rPr>
        <w:t>OPZ</w:t>
      </w:r>
      <w:r w:rsidR="00F007DF" w:rsidRPr="00014F1B">
        <w:rPr>
          <w:rFonts w:asciiTheme="minorHAnsi" w:hAnsiTheme="minorHAnsi" w:cstheme="minorHAnsi"/>
          <w:sz w:val="22"/>
          <w:szCs w:val="22"/>
        </w:rPr>
        <w:t>.</w:t>
      </w:r>
    </w:p>
    <w:p w14:paraId="6C8B8CF0" w14:textId="77777777" w:rsidR="00A74946" w:rsidRPr="00014F1B" w:rsidRDefault="00A74946" w:rsidP="001B0FAF">
      <w:pPr>
        <w:pStyle w:val="Tekstpodstawowy31"/>
        <w:numPr>
          <w:ilvl w:val="0"/>
          <w:numId w:val="23"/>
        </w:numPr>
        <w:tabs>
          <w:tab w:val="clear" w:pos="360"/>
          <w:tab w:val="num" w:pos="426"/>
        </w:tabs>
        <w:spacing w:after="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014F1B">
        <w:rPr>
          <w:rFonts w:asciiTheme="minorHAnsi" w:hAnsiTheme="minorHAnsi" w:cstheme="minorHAnsi"/>
          <w:sz w:val="22"/>
          <w:szCs w:val="22"/>
        </w:rPr>
        <w:t>Wykonawca dokona stosownych zmian</w:t>
      </w:r>
      <w:r w:rsidR="00844D60" w:rsidRPr="00014F1B">
        <w:rPr>
          <w:rFonts w:asciiTheme="minorHAnsi" w:hAnsiTheme="minorHAnsi" w:cstheme="minorHAnsi"/>
          <w:sz w:val="22"/>
          <w:szCs w:val="22"/>
        </w:rPr>
        <w:t xml:space="preserve"> w dokumentacji</w:t>
      </w:r>
      <w:r w:rsidR="00C7505D" w:rsidRPr="00014F1B">
        <w:rPr>
          <w:rFonts w:asciiTheme="minorHAnsi" w:hAnsiTheme="minorHAnsi" w:cstheme="minorHAnsi"/>
          <w:sz w:val="22"/>
          <w:szCs w:val="22"/>
        </w:rPr>
        <w:t xml:space="preserve"> pokontrolnej</w:t>
      </w:r>
      <w:r w:rsidRPr="00014F1B">
        <w:rPr>
          <w:rFonts w:asciiTheme="minorHAnsi" w:hAnsiTheme="minorHAnsi" w:cstheme="minorHAnsi"/>
          <w:sz w:val="22"/>
          <w:szCs w:val="22"/>
        </w:rPr>
        <w:t xml:space="preserve">, o których mowa w ust. </w:t>
      </w:r>
      <w:r w:rsidR="009313D8" w:rsidRPr="00014F1B">
        <w:rPr>
          <w:rFonts w:asciiTheme="minorHAnsi" w:hAnsiTheme="minorHAnsi" w:cstheme="minorHAnsi"/>
          <w:sz w:val="22"/>
          <w:szCs w:val="22"/>
        </w:rPr>
        <w:t>3</w:t>
      </w:r>
      <w:r w:rsidR="000F6B5F" w:rsidRPr="00014F1B">
        <w:rPr>
          <w:rFonts w:asciiTheme="minorHAnsi" w:hAnsiTheme="minorHAnsi" w:cstheme="minorHAnsi"/>
          <w:sz w:val="22"/>
          <w:szCs w:val="22"/>
        </w:rPr>
        <w:t>,</w:t>
      </w:r>
      <w:r w:rsidRPr="00014F1B">
        <w:rPr>
          <w:rFonts w:asciiTheme="minorHAnsi" w:hAnsiTheme="minorHAnsi" w:cstheme="minorHAnsi"/>
          <w:sz w:val="22"/>
          <w:szCs w:val="22"/>
        </w:rPr>
        <w:t xml:space="preserve"> bez prawa do dodatkowego wynagrodzenia.</w:t>
      </w:r>
    </w:p>
    <w:p w14:paraId="40AAD2F1" w14:textId="77777777" w:rsidR="00C84705" w:rsidRPr="005970A7" w:rsidRDefault="00CC1BC2" w:rsidP="001B0FAF">
      <w:pPr>
        <w:pStyle w:val="Tekstpodstawowy31"/>
        <w:numPr>
          <w:ilvl w:val="0"/>
          <w:numId w:val="23"/>
        </w:numPr>
        <w:tabs>
          <w:tab w:val="clear" w:pos="360"/>
          <w:tab w:val="num" w:pos="426"/>
        </w:tabs>
        <w:spacing w:after="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B80070">
        <w:rPr>
          <w:rFonts w:asciiTheme="minorHAnsi" w:hAnsiTheme="minorHAnsi" w:cstheme="minorHAnsi"/>
          <w:sz w:val="22"/>
          <w:szCs w:val="22"/>
        </w:rPr>
        <w:t>Wykonawca świadczy usługę</w:t>
      </w:r>
      <w:r w:rsidR="00C3114C" w:rsidRPr="00B80070">
        <w:rPr>
          <w:rFonts w:asciiTheme="minorHAnsi" w:hAnsiTheme="minorHAnsi" w:cstheme="minorHAnsi"/>
          <w:sz w:val="22"/>
          <w:szCs w:val="22"/>
        </w:rPr>
        <w:t xml:space="preserve"> w </w:t>
      </w:r>
      <w:r w:rsidR="005906E3" w:rsidRPr="00B80070">
        <w:rPr>
          <w:rFonts w:asciiTheme="minorHAnsi" w:hAnsiTheme="minorHAnsi" w:cstheme="minorHAnsi"/>
          <w:sz w:val="22"/>
          <w:szCs w:val="22"/>
        </w:rPr>
        <w:t xml:space="preserve">oparciu o dostępne i pozyskane </w:t>
      </w:r>
      <w:r w:rsidR="000570DB">
        <w:rPr>
          <w:rFonts w:asciiTheme="minorHAnsi" w:hAnsiTheme="minorHAnsi" w:cstheme="minorHAnsi"/>
          <w:sz w:val="22"/>
          <w:szCs w:val="22"/>
        </w:rPr>
        <w:t>przez niego</w:t>
      </w:r>
      <w:r w:rsidR="005906E3" w:rsidRPr="00B80070">
        <w:rPr>
          <w:rFonts w:asciiTheme="minorHAnsi" w:hAnsiTheme="minorHAnsi" w:cstheme="minorHAnsi"/>
          <w:sz w:val="22"/>
          <w:szCs w:val="22"/>
        </w:rPr>
        <w:t xml:space="preserve"> informacje i dokumenty oraz </w:t>
      </w:r>
      <w:r w:rsidR="005906E3" w:rsidRPr="00C034E8">
        <w:rPr>
          <w:rFonts w:asciiTheme="minorHAnsi" w:hAnsiTheme="minorHAnsi" w:cstheme="minorHAnsi"/>
          <w:sz w:val="22"/>
          <w:szCs w:val="22"/>
        </w:rPr>
        <w:t xml:space="preserve">informacje i dokumenty </w:t>
      </w:r>
      <w:r w:rsidR="00382D05" w:rsidRPr="00C034E8">
        <w:rPr>
          <w:rFonts w:asciiTheme="minorHAnsi" w:hAnsiTheme="minorHAnsi" w:cstheme="minorHAnsi"/>
          <w:sz w:val="22"/>
          <w:szCs w:val="22"/>
        </w:rPr>
        <w:t xml:space="preserve">udostępnione </w:t>
      </w:r>
      <w:r w:rsidR="00C3114C" w:rsidRPr="00C034E8">
        <w:rPr>
          <w:rFonts w:asciiTheme="minorHAnsi" w:hAnsiTheme="minorHAnsi" w:cstheme="minorHAnsi"/>
          <w:sz w:val="22"/>
          <w:szCs w:val="22"/>
        </w:rPr>
        <w:t xml:space="preserve">przez </w:t>
      </w:r>
      <w:r w:rsidR="00A762A8" w:rsidRPr="00C034E8">
        <w:rPr>
          <w:rFonts w:asciiTheme="minorHAnsi" w:hAnsiTheme="minorHAnsi" w:cstheme="minorHAnsi"/>
          <w:sz w:val="22"/>
          <w:szCs w:val="22"/>
        </w:rPr>
        <w:t>Zamawiają</w:t>
      </w:r>
      <w:r w:rsidRPr="00C034E8">
        <w:rPr>
          <w:rFonts w:asciiTheme="minorHAnsi" w:hAnsiTheme="minorHAnsi" w:cstheme="minorHAnsi"/>
          <w:sz w:val="22"/>
          <w:szCs w:val="22"/>
        </w:rPr>
        <w:t>cego</w:t>
      </w:r>
      <w:r w:rsidR="00C3114C" w:rsidRPr="005970A7">
        <w:rPr>
          <w:rFonts w:asciiTheme="minorHAnsi" w:hAnsiTheme="minorHAnsi" w:cstheme="minorHAnsi"/>
          <w:sz w:val="22"/>
          <w:szCs w:val="22"/>
        </w:rPr>
        <w:t>.</w:t>
      </w:r>
    </w:p>
    <w:p w14:paraId="746B35D9" w14:textId="7F38A6C1" w:rsidR="00B80070" w:rsidRPr="00C034E8" w:rsidRDefault="0091183F" w:rsidP="001B0FAF">
      <w:pPr>
        <w:pStyle w:val="Tekstpodstawowy31"/>
        <w:numPr>
          <w:ilvl w:val="0"/>
          <w:numId w:val="23"/>
        </w:numPr>
        <w:tabs>
          <w:tab w:val="clear" w:pos="360"/>
          <w:tab w:val="num" w:pos="426"/>
        </w:tabs>
        <w:spacing w:after="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przypadku, w </w:t>
      </w:r>
      <w:r w:rsidR="00875EB4">
        <w:rPr>
          <w:rFonts w:asciiTheme="minorHAnsi" w:hAnsiTheme="minorHAnsi" w:cstheme="minorHAnsi"/>
          <w:sz w:val="22"/>
          <w:szCs w:val="22"/>
        </w:rPr>
        <w:t>którym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875EB4">
        <w:rPr>
          <w:rFonts w:asciiTheme="minorHAnsi" w:hAnsiTheme="minorHAnsi" w:cstheme="minorHAnsi"/>
          <w:sz w:val="22"/>
          <w:szCs w:val="22"/>
        </w:rPr>
        <w:t xml:space="preserve">Wykonawca wskaże w Ofercie </w:t>
      </w:r>
      <w:r w:rsidR="00875EB4" w:rsidRPr="009B3869">
        <w:rPr>
          <w:rFonts w:ascii="Calibri" w:hAnsi="Calibri"/>
          <w:sz w:val="22"/>
          <w:szCs w:val="22"/>
        </w:rPr>
        <w:t>wskaźnik zatrudnienia na umowę o pracę osób skierowanych do realizacji zamówienia</w:t>
      </w:r>
      <w:r w:rsidR="00875EB4">
        <w:rPr>
          <w:rFonts w:ascii="Calibri" w:hAnsi="Calibri"/>
          <w:sz w:val="22"/>
          <w:szCs w:val="22"/>
        </w:rPr>
        <w:t>,</w:t>
      </w:r>
      <w:r w:rsidR="00875EB4" w:rsidRPr="00C034E8">
        <w:rPr>
          <w:rFonts w:asciiTheme="minorHAnsi" w:hAnsiTheme="minorHAnsi" w:cstheme="minorHAnsi"/>
          <w:sz w:val="22"/>
          <w:szCs w:val="22"/>
        </w:rPr>
        <w:t xml:space="preserve"> </w:t>
      </w:r>
      <w:r w:rsidR="00E1728B" w:rsidRPr="00C034E8">
        <w:rPr>
          <w:rFonts w:asciiTheme="minorHAnsi" w:hAnsiTheme="minorHAnsi" w:cstheme="minorHAnsi"/>
          <w:sz w:val="22"/>
          <w:szCs w:val="22"/>
        </w:rPr>
        <w:t xml:space="preserve">Wykonawca </w:t>
      </w:r>
      <w:r w:rsidR="00191CA6" w:rsidRPr="00C034E8">
        <w:rPr>
          <w:rFonts w:asciiTheme="minorHAnsi" w:hAnsiTheme="minorHAnsi" w:cstheme="minorHAnsi"/>
          <w:sz w:val="22"/>
          <w:szCs w:val="22"/>
        </w:rPr>
        <w:t>w terminie do</w:t>
      </w:r>
      <w:r w:rsidR="00E1728B" w:rsidRPr="00C034E8">
        <w:rPr>
          <w:rFonts w:asciiTheme="minorHAnsi" w:hAnsiTheme="minorHAnsi" w:cstheme="minorHAnsi"/>
          <w:sz w:val="22"/>
          <w:szCs w:val="22"/>
        </w:rPr>
        <w:t xml:space="preserve"> </w:t>
      </w:r>
      <w:r w:rsidR="000570DB" w:rsidRPr="00C034E8">
        <w:rPr>
          <w:rFonts w:asciiTheme="minorHAnsi" w:hAnsiTheme="minorHAnsi" w:cstheme="minorHAnsi"/>
          <w:sz w:val="22"/>
          <w:szCs w:val="22"/>
        </w:rPr>
        <w:t>3</w:t>
      </w:r>
      <w:r w:rsidR="00E1728B" w:rsidRPr="00C034E8">
        <w:rPr>
          <w:rFonts w:asciiTheme="minorHAnsi" w:hAnsiTheme="minorHAnsi" w:cstheme="minorHAnsi"/>
          <w:sz w:val="22"/>
          <w:szCs w:val="22"/>
        </w:rPr>
        <w:t xml:space="preserve"> dni robocz</w:t>
      </w:r>
      <w:r w:rsidR="00191CA6" w:rsidRPr="00C034E8">
        <w:rPr>
          <w:rFonts w:asciiTheme="minorHAnsi" w:hAnsiTheme="minorHAnsi" w:cstheme="minorHAnsi"/>
          <w:sz w:val="22"/>
          <w:szCs w:val="22"/>
        </w:rPr>
        <w:t>ych</w:t>
      </w:r>
      <w:r w:rsidR="00E1728B" w:rsidRPr="00C034E8">
        <w:rPr>
          <w:rFonts w:asciiTheme="minorHAnsi" w:hAnsiTheme="minorHAnsi" w:cstheme="minorHAnsi"/>
          <w:sz w:val="22"/>
          <w:szCs w:val="22"/>
        </w:rPr>
        <w:t xml:space="preserve"> </w:t>
      </w:r>
      <w:r w:rsidR="008B0AB9" w:rsidRPr="00C034E8">
        <w:rPr>
          <w:rFonts w:asciiTheme="minorHAnsi" w:hAnsiTheme="minorHAnsi" w:cstheme="minorHAnsi"/>
          <w:sz w:val="22"/>
          <w:szCs w:val="22"/>
        </w:rPr>
        <w:t>od dnia</w:t>
      </w:r>
      <w:r w:rsidR="00E1728B" w:rsidRPr="00C034E8">
        <w:rPr>
          <w:rFonts w:asciiTheme="minorHAnsi" w:hAnsiTheme="minorHAnsi" w:cstheme="minorHAnsi"/>
          <w:sz w:val="22"/>
          <w:szCs w:val="22"/>
        </w:rPr>
        <w:t xml:space="preserve"> </w:t>
      </w:r>
      <w:r w:rsidR="000570DB" w:rsidRPr="00C034E8">
        <w:rPr>
          <w:rFonts w:asciiTheme="minorHAnsi" w:hAnsiTheme="minorHAnsi" w:cstheme="minorHAnsi"/>
          <w:sz w:val="22"/>
          <w:szCs w:val="22"/>
        </w:rPr>
        <w:t>zawarci</w:t>
      </w:r>
      <w:r w:rsidR="008B0AB9" w:rsidRPr="00C034E8">
        <w:rPr>
          <w:rFonts w:asciiTheme="minorHAnsi" w:hAnsiTheme="minorHAnsi" w:cstheme="minorHAnsi"/>
          <w:sz w:val="22"/>
          <w:szCs w:val="22"/>
        </w:rPr>
        <w:t>a</w:t>
      </w:r>
      <w:r w:rsidR="00E1728B" w:rsidRPr="00C034E8">
        <w:rPr>
          <w:rFonts w:asciiTheme="minorHAnsi" w:hAnsiTheme="minorHAnsi" w:cstheme="minorHAnsi"/>
          <w:sz w:val="22"/>
          <w:szCs w:val="22"/>
        </w:rPr>
        <w:t xml:space="preserve"> </w:t>
      </w:r>
      <w:r w:rsidR="001B0FAF" w:rsidRPr="00C034E8">
        <w:rPr>
          <w:rFonts w:asciiTheme="minorHAnsi" w:hAnsiTheme="minorHAnsi" w:cstheme="minorHAnsi"/>
          <w:sz w:val="22"/>
          <w:szCs w:val="22"/>
        </w:rPr>
        <w:t>u</w:t>
      </w:r>
      <w:r w:rsidR="00E1728B" w:rsidRPr="00C034E8">
        <w:rPr>
          <w:rFonts w:asciiTheme="minorHAnsi" w:hAnsiTheme="minorHAnsi" w:cstheme="minorHAnsi"/>
          <w:sz w:val="22"/>
          <w:szCs w:val="22"/>
        </w:rPr>
        <w:t xml:space="preserve">mowy przekaże Zamawiającemu informację </w:t>
      </w:r>
      <w:r w:rsidR="005D3A36" w:rsidRPr="00C034E8">
        <w:rPr>
          <w:rFonts w:asciiTheme="minorHAnsi" w:hAnsiTheme="minorHAnsi" w:cstheme="minorHAnsi"/>
          <w:sz w:val="22"/>
          <w:szCs w:val="22"/>
        </w:rPr>
        <w:t xml:space="preserve">o formie zatrudnienia osób </w:t>
      </w:r>
      <w:r w:rsidR="00375E7C">
        <w:rPr>
          <w:rFonts w:asciiTheme="minorHAnsi" w:hAnsiTheme="minorHAnsi" w:cstheme="minorHAnsi"/>
          <w:sz w:val="22"/>
          <w:szCs w:val="22"/>
        </w:rPr>
        <w:t>skier</w:t>
      </w:r>
      <w:r w:rsidR="00375E7C" w:rsidRPr="00C034E8">
        <w:rPr>
          <w:rFonts w:asciiTheme="minorHAnsi" w:hAnsiTheme="minorHAnsi" w:cstheme="minorHAnsi"/>
          <w:sz w:val="22"/>
          <w:szCs w:val="22"/>
        </w:rPr>
        <w:t xml:space="preserve">owanych </w:t>
      </w:r>
      <w:r w:rsidR="005D3A36" w:rsidRPr="00C034E8">
        <w:rPr>
          <w:rFonts w:asciiTheme="minorHAnsi" w:hAnsiTheme="minorHAnsi" w:cstheme="minorHAnsi"/>
          <w:sz w:val="22"/>
          <w:szCs w:val="22"/>
        </w:rPr>
        <w:t>do realizacji przedmiotu zamówienia</w:t>
      </w:r>
      <w:r w:rsidR="00EF79AF" w:rsidRPr="00C034E8">
        <w:rPr>
          <w:rFonts w:asciiTheme="minorHAnsi" w:hAnsiTheme="minorHAnsi" w:cstheme="minorHAnsi"/>
          <w:sz w:val="22"/>
          <w:szCs w:val="22"/>
        </w:rPr>
        <w:t>, wskazanych w wykazie osób przekazanym Zamawiającemu na etapie oceny spełniania warunku udziału w postępowaniu</w:t>
      </w:r>
      <w:r w:rsidR="005D3A36" w:rsidRPr="00C034E8">
        <w:rPr>
          <w:rFonts w:asciiTheme="minorHAnsi" w:hAnsiTheme="minorHAnsi" w:cstheme="minorHAnsi"/>
          <w:sz w:val="22"/>
          <w:szCs w:val="22"/>
        </w:rPr>
        <w:t xml:space="preserve">, tj. </w:t>
      </w:r>
      <w:r w:rsidR="00EF79AF" w:rsidRPr="00C034E8">
        <w:rPr>
          <w:rFonts w:asciiTheme="minorHAnsi" w:hAnsiTheme="minorHAnsi" w:cstheme="minorHAnsi"/>
          <w:sz w:val="22"/>
          <w:szCs w:val="22"/>
        </w:rPr>
        <w:t xml:space="preserve">koordynatora zespołów kontrolujących, 2 zastępców koordynatora zespołów kontrolujących, </w:t>
      </w:r>
      <w:r w:rsidR="005D3A36" w:rsidRPr="00C034E8">
        <w:rPr>
          <w:rFonts w:asciiTheme="minorHAnsi" w:hAnsiTheme="minorHAnsi" w:cstheme="minorHAnsi"/>
          <w:sz w:val="22"/>
          <w:szCs w:val="22"/>
        </w:rPr>
        <w:t>kierowników zespołów kontrolujących, człon</w:t>
      </w:r>
      <w:r w:rsidR="00EF79AF" w:rsidRPr="00C034E8">
        <w:rPr>
          <w:rFonts w:asciiTheme="minorHAnsi" w:hAnsiTheme="minorHAnsi" w:cstheme="minorHAnsi"/>
          <w:sz w:val="22"/>
          <w:szCs w:val="22"/>
        </w:rPr>
        <w:t>ków zespołów kontrolujących,</w:t>
      </w:r>
      <w:r w:rsidR="005D3A36" w:rsidRPr="00C034E8">
        <w:rPr>
          <w:rFonts w:asciiTheme="minorHAnsi" w:hAnsiTheme="minorHAnsi" w:cstheme="minorHAnsi"/>
          <w:sz w:val="22"/>
          <w:szCs w:val="22"/>
        </w:rPr>
        <w:t xml:space="preserve"> ekspert</w:t>
      </w:r>
      <w:r w:rsidR="00EF79AF" w:rsidRPr="00C034E8">
        <w:rPr>
          <w:rFonts w:asciiTheme="minorHAnsi" w:hAnsiTheme="minorHAnsi" w:cstheme="minorHAnsi"/>
          <w:sz w:val="22"/>
          <w:szCs w:val="22"/>
        </w:rPr>
        <w:t>a</w:t>
      </w:r>
      <w:r w:rsidR="005D3A36" w:rsidRPr="00C034E8">
        <w:rPr>
          <w:rFonts w:asciiTheme="minorHAnsi" w:hAnsiTheme="minorHAnsi" w:cstheme="minorHAnsi"/>
          <w:sz w:val="22"/>
          <w:szCs w:val="22"/>
        </w:rPr>
        <w:t xml:space="preserve"> z zakresu budownictwa </w:t>
      </w:r>
      <w:r w:rsidR="00EF79AF" w:rsidRPr="00C034E8">
        <w:rPr>
          <w:rFonts w:asciiTheme="minorHAnsi" w:hAnsiTheme="minorHAnsi" w:cstheme="minorHAnsi"/>
          <w:sz w:val="22"/>
          <w:szCs w:val="22"/>
        </w:rPr>
        <w:t>oraz eksperta z zakresu</w:t>
      </w:r>
      <w:r w:rsidR="005D3A36" w:rsidRPr="00C034E8">
        <w:rPr>
          <w:rFonts w:asciiTheme="minorHAnsi" w:hAnsiTheme="minorHAnsi" w:cstheme="minorHAnsi"/>
          <w:sz w:val="22"/>
          <w:szCs w:val="22"/>
        </w:rPr>
        <w:t xml:space="preserve"> informatyki. Oświadczenie to zawierać będzie w szczególności: dokładne określenie podmiotu składającego oświadczenie, datę złożenia oświadczenia, imiona i nazwiska osób </w:t>
      </w:r>
      <w:r w:rsidR="00375E7C">
        <w:rPr>
          <w:rFonts w:asciiTheme="minorHAnsi" w:hAnsiTheme="minorHAnsi" w:cstheme="minorHAnsi"/>
          <w:sz w:val="22"/>
          <w:szCs w:val="22"/>
        </w:rPr>
        <w:t>skiero</w:t>
      </w:r>
      <w:r w:rsidR="00375E7C" w:rsidRPr="00C034E8">
        <w:rPr>
          <w:rFonts w:asciiTheme="minorHAnsi" w:hAnsiTheme="minorHAnsi" w:cstheme="minorHAnsi"/>
          <w:sz w:val="22"/>
          <w:szCs w:val="22"/>
        </w:rPr>
        <w:t xml:space="preserve">wanych </w:t>
      </w:r>
      <w:r w:rsidR="005D3A36" w:rsidRPr="00C034E8">
        <w:rPr>
          <w:rFonts w:asciiTheme="minorHAnsi" w:hAnsiTheme="minorHAnsi" w:cstheme="minorHAnsi"/>
          <w:sz w:val="22"/>
          <w:szCs w:val="22"/>
        </w:rPr>
        <w:t>do realizacji zamówienia, formę zatrudnienia (umowa o pracę / umowa cywilnoprawna), wymiar etatu (w pr</w:t>
      </w:r>
      <w:r w:rsidR="00EF79AF" w:rsidRPr="00C034E8">
        <w:rPr>
          <w:rFonts w:asciiTheme="minorHAnsi" w:hAnsiTheme="minorHAnsi" w:cstheme="minorHAnsi"/>
          <w:sz w:val="22"/>
          <w:szCs w:val="22"/>
        </w:rPr>
        <w:t xml:space="preserve">zypadku zatrudnienia na </w:t>
      </w:r>
      <w:r w:rsidR="00EF79AF" w:rsidRPr="00C034E8">
        <w:rPr>
          <w:rFonts w:asciiTheme="minorHAnsi" w:hAnsiTheme="minorHAnsi" w:cstheme="minorHAnsi"/>
          <w:sz w:val="22"/>
          <w:szCs w:val="22"/>
        </w:rPr>
        <w:lastRenderedPageBreak/>
        <w:t>umowę o </w:t>
      </w:r>
      <w:r w:rsidR="005D3A36" w:rsidRPr="00C034E8">
        <w:rPr>
          <w:rFonts w:asciiTheme="minorHAnsi" w:hAnsiTheme="minorHAnsi" w:cstheme="minorHAnsi"/>
          <w:sz w:val="22"/>
          <w:szCs w:val="22"/>
        </w:rPr>
        <w:t>pracę) oraz podpis osoby uprawnionej do złożenia oświadczenia</w:t>
      </w:r>
      <w:r w:rsidR="00EF79AF" w:rsidRPr="00C034E8">
        <w:rPr>
          <w:rFonts w:asciiTheme="minorHAnsi" w:hAnsiTheme="minorHAnsi" w:cstheme="minorHAnsi"/>
          <w:sz w:val="22"/>
          <w:szCs w:val="22"/>
        </w:rPr>
        <w:t>.</w:t>
      </w:r>
      <w:r w:rsidR="005D3A36" w:rsidRPr="00C034E8">
        <w:rPr>
          <w:rFonts w:asciiTheme="minorHAnsi" w:hAnsiTheme="minorHAnsi" w:cstheme="minorHAnsi"/>
          <w:sz w:val="22"/>
          <w:szCs w:val="22"/>
        </w:rPr>
        <w:t xml:space="preserve"> </w:t>
      </w:r>
      <w:r w:rsidR="00EF79AF" w:rsidRPr="00C034E8">
        <w:rPr>
          <w:rFonts w:asciiTheme="minorHAnsi" w:hAnsiTheme="minorHAnsi" w:cstheme="minorHAnsi"/>
          <w:sz w:val="22"/>
          <w:szCs w:val="22"/>
        </w:rPr>
        <w:t>Ww. i</w:t>
      </w:r>
      <w:r w:rsidR="007F6105" w:rsidRPr="00C034E8">
        <w:rPr>
          <w:rFonts w:asciiTheme="minorHAnsi" w:hAnsiTheme="minorHAnsi" w:cstheme="minorHAnsi"/>
          <w:sz w:val="22"/>
          <w:szCs w:val="22"/>
        </w:rPr>
        <w:t xml:space="preserve">nformacje </w:t>
      </w:r>
      <w:r w:rsidR="00EF79AF" w:rsidRPr="00C034E8">
        <w:rPr>
          <w:rFonts w:asciiTheme="minorHAnsi" w:hAnsiTheme="minorHAnsi" w:cstheme="minorHAnsi"/>
          <w:sz w:val="22"/>
          <w:szCs w:val="22"/>
        </w:rPr>
        <w:t>zostaną</w:t>
      </w:r>
      <w:r w:rsidR="007F6105" w:rsidRPr="00C034E8">
        <w:rPr>
          <w:rFonts w:asciiTheme="minorHAnsi" w:hAnsiTheme="minorHAnsi" w:cstheme="minorHAnsi"/>
          <w:sz w:val="22"/>
          <w:szCs w:val="22"/>
        </w:rPr>
        <w:t xml:space="preserve"> przeka</w:t>
      </w:r>
      <w:r w:rsidR="00EF79AF" w:rsidRPr="00C034E8">
        <w:rPr>
          <w:rFonts w:asciiTheme="minorHAnsi" w:hAnsiTheme="minorHAnsi" w:cstheme="minorHAnsi"/>
          <w:sz w:val="22"/>
          <w:szCs w:val="22"/>
        </w:rPr>
        <w:t>zane</w:t>
      </w:r>
      <w:r w:rsidR="007F6105" w:rsidRPr="00C034E8">
        <w:rPr>
          <w:rFonts w:asciiTheme="minorHAnsi" w:hAnsiTheme="minorHAnsi" w:cstheme="minorHAnsi"/>
          <w:sz w:val="22"/>
          <w:szCs w:val="22"/>
        </w:rPr>
        <w:t xml:space="preserve"> </w:t>
      </w:r>
      <w:r w:rsidR="0028026C" w:rsidRPr="00C034E8">
        <w:rPr>
          <w:rFonts w:asciiTheme="minorHAnsi" w:hAnsiTheme="minorHAnsi" w:cstheme="minorHAnsi"/>
          <w:sz w:val="22"/>
          <w:szCs w:val="22"/>
        </w:rPr>
        <w:t xml:space="preserve">na </w:t>
      </w:r>
      <w:r w:rsidR="007F6105" w:rsidRPr="00C034E8">
        <w:rPr>
          <w:rFonts w:asciiTheme="minorHAnsi" w:hAnsiTheme="minorHAnsi" w:cstheme="minorHAnsi"/>
          <w:sz w:val="22"/>
          <w:szCs w:val="22"/>
        </w:rPr>
        <w:t>formularz</w:t>
      </w:r>
      <w:r w:rsidR="0028026C" w:rsidRPr="00C034E8">
        <w:rPr>
          <w:rFonts w:asciiTheme="minorHAnsi" w:hAnsiTheme="minorHAnsi" w:cstheme="minorHAnsi"/>
          <w:sz w:val="22"/>
          <w:szCs w:val="22"/>
        </w:rPr>
        <w:t>u</w:t>
      </w:r>
      <w:r w:rsidR="007F6105" w:rsidRPr="00C034E8">
        <w:rPr>
          <w:rFonts w:asciiTheme="minorHAnsi" w:hAnsiTheme="minorHAnsi" w:cstheme="minorHAnsi"/>
          <w:sz w:val="22"/>
          <w:szCs w:val="22"/>
        </w:rPr>
        <w:t xml:space="preserve"> zgodny</w:t>
      </w:r>
      <w:r w:rsidR="0028026C" w:rsidRPr="00C034E8">
        <w:rPr>
          <w:rFonts w:asciiTheme="minorHAnsi" w:hAnsiTheme="minorHAnsi" w:cstheme="minorHAnsi"/>
          <w:sz w:val="22"/>
          <w:szCs w:val="22"/>
        </w:rPr>
        <w:t>m</w:t>
      </w:r>
      <w:r w:rsidR="007F6105" w:rsidRPr="00C034E8">
        <w:rPr>
          <w:rFonts w:asciiTheme="minorHAnsi" w:hAnsiTheme="minorHAnsi" w:cstheme="minorHAnsi"/>
          <w:sz w:val="22"/>
          <w:szCs w:val="22"/>
        </w:rPr>
        <w:t xml:space="preserve"> ze wzorem </w:t>
      </w:r>
      <w:r w:rsidR="0028026C" w:rsidRPr="00C034E8">
        <w:rPr>
          <w:rFonts w:asciiTheme="minorHAnsi" w:hAnsiTheme="minorHAnsi" w:cstheme="minorHAnsi"/>
          <w:sz w:val="22"/>
          <w:szCs w:val="22"/>
        </w:rPr>
        <w:t>udostępnionym przez Zamawiającego.</w:t>
      </w:r>
    </w:p>
    <w:p w14:paraId="4FFDBEEA" w14:textId="77777777" w:rsidR="00E15A12" w:rsidRPr="001B0FAF" w:rsidRDefault="00E15A12" w:rsidP="001B0FAF">
      <w:pPr>
        <w:pStyle w:val="Tekstpodstawowy31"/>
        <w:numPr>
          <w:ilvl w:val="0"/>
          <w:numId w:val="23"/>
        </w:numPr>
        <w:tabs>
          <w:tab w:val="clear" w:pos="360"/>
          <w:tab w:val="num" w:pos="426"/>
        </w:tabs>
        <w:spacing w:after="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B0FAF">
        <w:rPr>
          <w:rFonts w:asciiTheme="minorHAnsi" w:hAnsiTheme="minorHAnsi" w:cstheme="minorHAnsi"/>
          <w:sz w:val="22"/>
          <w:szCs w:val="22"/>
        </w:rPr>
        <w:t>Wykonawca oświadcza, że posiada lub zapewni w ramach podwykonawstwa osoby posiadające kwalifikacje niezbędne do prawidłowego wykonania przedmiotu umowy i jest gotowy do podjęcia się wykonania go zgodnie z zakresem określonym w OPZ.</w:t>
      </w:r>
    </w:p>
    <w:p w14:paraId="5492053A" w14:textId="77777777" w:rsidR="00E15A12" w:rsidRPr="001B0FAF" w:rsidRDefault="00E15A12" w:rsidP="001B0FAF">
      <w:pPr>
        <w:pStyle w:val="Tekstpodstawowy31"/>
        <w:numPr>
          <w:ilvl w:val="0"/>
          <w:numId w:val="23"/>
        </w:numPr>
        <w:tabs>
          <w:tab w:val="clear" w:pos="360"/>
          <w:tab w:val="num" w:pos="426"/>
        </w:tabs>
        <w:spacing w:after="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B0FAF">
        <w:rPr>
          <w:rFonts w:asciiTheme="minorHAnsi" w:hAnsiTheme="minorHAnsi" w:cstheme="minorHAnsi"/>
          <w:sz w:val="22"/>
          <w:szCs w:val="22"/>
        </w:rPr>
        <w:t xml:space="preserve">Wykonawca ponosi całkowitą odpowiedzialność za nadzór nad osobami, które </w:t>
      </w:r>
      <w:r w:rsidR="00061DAB" w:rsidRPr="001B0FAF">
        <w:rPr>
          <w:rFonts w:asciiTheme="minorHAnsi" w:hAnsiTheme="minorHAnsi" w:cstheme="minorHAnsi"/>
          <w:sz w:val="22"/>
          <w:szCs w:val="22"/>
        </w:rPr>
        <w:t xml:space="preserve">będą </w:t>
      </w:r>
      <w:r w:rsidRPr="001B0FAF">
        <w:rPr>
          <w:rFonts w:asciiTheme="minorHAnsi" w:hAnsiTheme="minorHAnsi" w:cstheme="minorHAnsi"/>
          <w:sz w:val="22"/>
          <w:szCs w:val="22"/>
        </w:rPr>
        <w:t>wykonywać umowę oraz nad współpracującymi z Wykonawcą podwykonawcami, a także za dopełnienie wszelkich zobowiązań związanych z zatrudnieniem osób lub zawarciem umów cywilnoprawnych lub z zawarciem umów z podwykonawcami.</w:t>
      </w:r>
    </w:p>
    <w:p w14:paraId="00DF6355" w14:textId="77777777" w:rsidR="00E15A12" w:rsidRPr="001B0FAF" w:rsidRDefault="00E15A12" w:rsidP="001B0FAF">
      <w:pPr>
        <w:pStyle w:val="Tekstpodstawowy31"/>
        <w:numPr>
          <w:ilvl w:val="0"/>
          <w:numId w:val="23"/>
        </w:numPr>
        <w:tabs>
          <w:tab w:val="clear" w:pos="360"/>
          <w:tab w:val="num" w:pos="426"/>
        </w:tabs>
        <w:spacing w:after="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B0FAF">
        <w:rPr>
          <w:rFonts w:asciiTheme="minorHAnsi" w:hAnsiTheme="minorHAnsi" w:cstheme="minorHAnsi"/>
          <w:sz w:val="22"/>
          <w:szCs w:val="22"/>
        </w:rPr>
        <w:t>W ramach realizacji przedmiotu umowy Wykonawca zobowiązuje się w szczególności do:</w:t>
      </w:r>
    </w:p>
    <w:p w14:paraId="14F25E84" w14:textId="77777777" w:rsidR="00E15A12" w:rsidRPr="001B0FAF" w:rsidRDefault="00E15A12" w:rsidP="00E0239C">
      <w:pPr>
        <w:pStyle w:val="Akapitzlist"/>
        <w:numPr>
          <w:ilvl w:val="0"/>
          <w:numId w:val="40"/>
        </w:numPr>
        <w:spacing w:after="0" w:line="240" w:lineRule="auto"/>
        <w:ind w:left="709" w:hanging="283"/>
        <w:jc w:val="both"/>
        <w:rPr>
          <w:rFonts w:asciiTheme="minorHAnsi" w:hAnsiTheme="minorHAnsi" w:cstheme="minorHAnsi"/>
        </w:rPr>
      </w:pPr>
      <w:r w:rsidRPr="001B0FAF">
        <w:rPr>
          <w:rFonts w:asciiTheme="minorHAnsi" w:hAnsiTheme="minorHAnsi" w:cstheme="minorHAnsi"/>
        </w:rPr>
        <w:t xml:space="preserve">realizacji zamówienia objętego przedmiotem umowy za pomocą </w:t>
      </w:r>
      <w:r w:rsidR="002F5F7E" w:rsidRPr="001B0FAF">
        <w:rPr>
          <w:rFonts w:asciiTheme="minorHAnsi" w:hAnsiTheme="minorHAnsi" w:cstheme="minorHAnsi"/>
        </w:rPr>
        <w:t xml:space="preserve">zaakceptowanego przez Zamawiającego </w:t>
      </w:r>
      <w:r w:rsidRPr="001B0FAF">
        <w:rPr>
          <w:rFonts w:asciiTheme="minorHAnsi" w:hAnsiTheme="minorHAnsi" w:cstheme="minorHAnsi"/>
        </w:rPr>
        <w:t xml:space="preserve">personelu </w:t>
      </w:r>
      <w:r w:rsidR="002F5F7E" w:rsidRPr="001B0FAF">
        <w:rPr>
          <w:rFonts w:asciiTheme="minorHAnsi" w:hAnsiTheme="minorHAnsi" w:cstheme="minorHAnsi"/>
        </w:rPr>
        <w:t>spełniającego warunki określone w dokumentacji postępowania</w:t>
      </w:r>
      <w:r w:rsidR="00DF7541" w:rsidRPr="001B0FAF">
        <w:rPr>
          <w:rFonts w:asciiTheme="minorHAnsi" w:hAnsiTheme="minorHAnsi" w:cstheme="minorHAnsi"/>
        </w:rPr>
        <w:t>;</w:t>
      </w:r>
      <w:r w:rsidRPr="001B0FAF">
        <w:rPr>
          <w:rFonts w:asciiTheme="minorHAnsi" w:hAnsiTheme="minorHAnsi" w:cstheme="minorHAnsi"/>
        </w:rPr>
        <w:t xml:space="preserve"> </w:t>
      </w:r>
    </w:p>
    <w:p w14:paraId="3120AEFE" w14:textId="77777777" w:rsidR="00E15A12" w:rsidRPr="001B0FAF" w:rsidRDefault="00E15A12" w:rsidP="002F5F7E">
      <w:pPr>
        <w:pStyle w:val="Akapitzlist"/>
        <w:numPr>
          <w:ilvl w:val="0"/>
          <w:numId w:val="40"/>
        </w:numPr>
        <w:spacing w:after="0" w:line="240" w:lineRule="auto"/>
        <w:ind w:left="709" w:hanging="283"/>
        <w:jc w:val="both"/>
        <w:rPr>
          <w:rFonts w:asciiTheme="minorHAnsi" w:hAnsiTheme="minorHAnsi" w:cstheme="minorHAnsi"/>
        </w:rPr>
      </w:pPr>
      <w:r w:rsidRPr="001B0FAF">
        <w:rPr>
          <w:rFonts w:asciiTheme="minorHAnsi" w:hAnsiTheme="minorHAnsi" w:cstheme="minorHAnsi"/>
        </w:rPr>
        <w:t>utrzymania stałego kontaktu mailowego i telefonicznego z Zamawiającym na zasadach określonych w OPZ i w umowie;</w:t>
      </w:r>
    </w:p>
    <w:p w14:paraId="4DE61EBA" w14:textId="77777777" w:rsidR="00E15A12" w:rsidRPr="001B0FAF" w:rsidRDefault="00E15A12" w:rsidP="00E0239C">
      <w:pPr>
        <w:pStyle w:val="Akapitzlist"/>
        <w:numPr>
          <w:ilvl w:val="0"/>
          <w:numId w:val="40"/>
        </w:numPr>
        <w:spacing w:after="0" w:line="240" w:lineRule="auto"/>
        <w:ind w:left="709" w:hanging="283"/>
        <w:jc w:val="both"/>
        <w:rPr>
          <w:rFonts w:asciiTheme="minorHAnsi" w:hAnsiTheme="minorHAnsi" w:cstheme="minorHAnsi"/>
        </w:rPr>
      </w:pPr>
      <w:r w:rsidRPr="001B0FAF">
        <w:rPr>
          <w:rFonts w:asciiTheme="minorHAnsi" w:hAnsiTheme="minorHAnsi" w:cstheme="minorHAnsi"/>
        </w:rPr>
        <w:t>zorganizowania czynności kontrolnych wraz z zapewnieniem kontrolerom środków technicznych niezbędnych do realizacji usługi zgodnie z OPZ;</w:t>
      </w:r>
    </w:p>
    <w:p w14:paraId="10359C9A" w14:textId="77777777" w:rsidR="00E15A12" w:rsidRPr="001B0FAF" w:rsidRDefault="00E15A12" w:rsidP="00E0239C">
      <w:pPr>
        <w:pStyle w:val="Akapitzlist"/>
        <w:numPr>
          <w:ilvl w:val="0"/>
          <w:numId w:val="40"/>
        </w:numPr>
        <w:spacing w:after="0" w:line="240" w:lineRule="auto"/>
        <w:ind w:left="709" w:hanging="283"/>
        <w:jc w:val="both"/>
        <w:rPr>
          <w:rFonts w:asciiTheme="minorHAnsi" w:hAnsiTheme="minorHAnsi" w:cstheme="minorHAnsi"/>
        </w:rPr>
      </w:pPr>
      <w:r w:rsidRPr="001B0FAF">
        <w:rPr>
          <w:rFonts w:asciiTheme="minorHAnsi" w:hAnsiTheme="minorHAnsi" w:cstheme="minorHAnsi"/>
        </w:rPr>
        <w:t>zapewnienia przedstawicielom Zamawiającego możliwości uczestnictwa w charakterze obserwatora w trakcie prowadzenia kontroli.</w:t>
      </w:r>
    </w:p>
    <w:p w14:paraId="73C585A0" w14:textId="032294F9" w:rsidR="00E15A12" w:rsidRPr="001B0FAF" w:rsidRDefault="00E15A12" w:rsidP="001B0FAF">
      <w:pPr>
        <w:pStyle w:val="Tekstpodstawowy31"/>
        <w:numPr>
          <w:ilvl w:val="0"/>
          <w:numId w:val="23"/>
        </w:numPr>
        <w:tabs>
          <w:tab w:val="clear" w:pos="360"/>
          <w:tab w:val="num" w:pos="426"/>
        </w:tabs>
        <w:spacing w:after="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B0FAF">
        <w:rPr>
          <w:rFonts w:asciiTheme="minorHAnsi" w:hAnsiTheme="minorHAnsi" w:cstheme="minorHAnsi"/>
          <w:sz w:val="22"/>
          <w:szCs w:val="22"/>
        </w:rPr>
        <w:t xml:space="preserve">Zamawiający dopuszcza możliwość zmiany osoby pełniącej funkcję: koordynatora zespołów kontrolujących, </w:t>
      </w:r>
      <w:r w:rsidR="00601344" w:rsidRPr="001B0FAF">
        <w:rPr>
          <w:rFonts w:asciiTheme="minorHAnsi" w:hAnsiTheme="minorHAnsi" w:cstheme="minorHAnsi"/>
          <w:sz w:val="22"/>
          <w:szCs w:val="22"/>
        </w:rPr>
        <w:t>zastępc</w:t>
      </w:r>
      <w:r w:rsidR="00061DAB" w:rsidRPr="001B0FAF">
        <w:rPr>
          <w:rFonts w:asciiTheme="minorHAnsi" w:hAnsiTheme="minorHAnsi" w:cstheme="minorHAnsi"/>
          <w:sz w:val="22"/>
          <w:szCs w:val="22"/>
        </w:rPr>
        <w:t>y</w:t>
      </w:r>
      <w:r w:rsidR="00601344" w:rsidRPr="001B0FAF">
        <w:rPr>
          <w:rFonts w:asciiTheme="minorHAnsi" w:hAnsiTheme="minorHAnsi" w:cstheme="minorHAnsi"/>
          <w:sz w:val="22"/>
          <w:szCs w:val="22"/>
        </w:rPr>
        <w:t xml:space="preserve"> koordynatora zespołów kontrolujących, </w:t>
      </w:r>
      <w:r w:rsidRPr="001B0FAF">
        <w:rPr>
          <w:rFonts w:asciiTheme="minorHAnsi" w:hAnsiTheme="minorHAnsi" w:cstheme="minorHAnsi"/>
          <w:sz w:val="22"/>
          <w:szCs w:val="22"/>
        </w:rPr>
        <w:t xml:space="preserve">kierownika zespołu kontrolującego, członka zespołu kontrolującego, a także </w:t>
      </w:r>
      <w:r w:rsidR="007F5A7D" w:rsidRPr="001B0FAF">
        <w:rPr>
          <w:rFonts w:asciiTheme="minorHAnsi" w:hAnsiTheme="minorHAnsi" w:cstheme="minorHAnsi"/>
          <w:sz w:val="22"/>
          <w:szCs w:val="22"/>
        </w:rPr>
        <w:t>eksperta z zakresu budownictwa oraz eksperta z zakresu informatyki</w:t>
      </w:r>
      <w:r w:rsidR="007F5A7D" w:rsidRPr="001B0FAF" w:rsidDel="007F5A7D">
        <w:rPr>
          <w:rFonts w:asciiTheme="minorHAnsi" w:hAnsiTheme="minorHAnsi" w:cstheme="minorHAnsi"/>
          <w:sz w:val="22"/>
          <w:szCs w:val="22"/>
        </w:rPr>
        <w:t xml:space="preserve"> </w:t>
      </w:r>
      <w:r w:rsidRPr="001B0FAF">
        <w:rPr>
          <w:rFonts w:asciiTheme="minorHAnsi" w:hAnsiTheme="minorHAnsi" w:cstheme="minorHAnsi"/>
          <w:sz w:val="22"/>
          <w:szCs w:val="22"/>
        </w:rPr>
        <w:t xml:space="preserve">w stosunku do osób </w:t>
      </w:r>
      <w:r w:rsidR="007441F0" w:rsidRPr="001B0FAF">
        <w:rPr>
          <w:rFonts w:asciiTheme="minorHAnsi" w:hAnsiTheme="minorHAnsi" w:cstheme="minorHAnsi"/>
          <w:sz w:val="22"/>
          <w:szCs w:val="22"/>
        </w:rPr>
        <w:t>wskazanych w wykazie osób przekazanym Zamawiającemu na etapie oceny spełniania warunku udziału w post</w:t>
      </w:r>
      <w:r w:rsidR="00061DAB" w:rsidRPr="001B0FAF">
        <w:rPr>
          <w:rFonts w:asciiTheme="minorHAnsi" w:hAnsiTheme="minorHAnsi" w:cstheme="minorHAnsi"/>
          <w:sz w:val="22"/>
          <w:szCs w:val="22"/>
        </w:rPr>
        <w:t>ę</w:t>
      </w:r>
      <w:r w:rsidR="007441F0" w:rsidRPr="001B0FAF">
        <w:rPr>
          <w:rFonts w:asciiTheme="minorHAnsi" w:hAnsiTheme="minorHAnsi" w:cstheme="minorHAnsi"/>
          <w:sz w:val="22"/>
          <w:szCs w:val="22"/>
        </w:rPr>
        <w:t>powaniu</w:t>
      </w:r>
      <w:r w:rsidRPr="001B0FAF">
        <w:rPr>
          <w:rFonts w:asciiTheme="minorHAnsi" w:hAnsiTheme="minorHAnsi" w:cstheme="minorHAnsi"/>
          <w:sz w:val="22"/>
          <w:szCs w:val="22"/>
        </w:rPr>
        <w:t>. Zmiana koordynatora zespołów kontrolujących</w:t>
      </w:r>
      <w:r w:rsidR="002F5F7E" w:rsidRPr="001B0FAF">
        <w:rPr>
          <w:rFonts w:asciiTheme="minorHAnsi" w:hAnsiTheme="minorHAnsi" w:cstheme="minorHAnsi"/>
          <w:sz w:val="22"/>
          <w:szCs w:val="22"/>
        </w:rPr>
        <w:t xml:space="preserve">, </w:t>
      </w:r>
      <w:r w:rsidR="00280E15" w:rsidRPr="001B0FAF">
        <w:rPr>
          <w:rFonts w:asciiTheme="minorHAnsi" w:hAnsiTheme="minorHAnsi" w:cstheme="minorHAnsi"/>
          <w:sz w:val="22"/>
          <w:szCs w:val="22"/>
        </w:rPr>
        <w:t>zastępc</w:t>
      </w:r>
      <w:r w:rsidR="00061DAB" w:rsidRPr="001B0FAF">
        <w:rPr>
          <w:rFonts w:asciiTheme="minorHAnsi" w:hAnsiTheme="minorHAnsi" w:cstheme="minorHAnsi"/>
          <w:sz w:val="22"/>
          <w:szCs w:val="22"/>
        </w:rPr>
        <w:t>y</w:t>
      </w:r>
      <w:r w:rsidR="00280E15" w:rsidRPr="001B0FAF">
        <w:rPr>
          <w:rFonts w:asciiTheme="minorHAnsi" w:hAnsiTheme="minorHAnsi" w:cstheme="minorHAnsi"/>
          <w:sz w:val="22"/>
          <w:szCs w:val="22"/>
        </w:rPr>
        <w:t xml:space="preserve"> koordynatora zespołów kontrolujących, </w:t>
      </w:r>
      <w:r w:rsidR="002F5F7E" w:rsidRPr="001B0FAF">
        <w:rPr>
          <w:rFonts w:asciiTheme="minorHAnsi" w:hAnsiTheme="minorHAnsi" w:cstheme="minorHAnsi"/>
          <w:sz w:val="22"/>
          <w:szCs w:val="22"/>
        </w:rPr>
        <w:t>kierownika zespołu kontrolującego, członka zespołu kontrolującego</w:t>
      </w:r>
      <w:r w:rsidR="00D05013" w:rsidRPr="001B0FAF">
        <w:rPr>
          <w:rFonts w:asciiTheme="minorHAnsi" w:hAnsiTheme="minorHAnsi" w:cstheme="minorHAnsi"/>
          <w:sz w:val="22"/>
          <w:szCs w:val="22"/>
        </w:rPr>
        <w:t>,</w:t>
      </w:r>
      <w:r w:rsidR="002F5F7E" w:rsidRPr="001B0FAF">
        <w:rPr>
          <w:rFonts w:asciiTheme="minorHAnsi" w:hAnsiTheme="minorHAnsi" w:cstheme="minorHAnsi"/>
          <w:sz w:val="22"/>
          <w:szCs w:val="22"/>
        </w:rPr>
        <w:t xml:space="preserve"> </w:t>
      </w:r>
      <w:r w:rsidR="007F5A7D" w:rsidRPr="001B0FAF">
        <w:rPr>
          <w:rFonts w:asciiTheme="minorHAnsi" w:hAnsiTheme="minorHAnsi" w:cstheme="minorHAnsi"/>
          <w:sz w:val="22"/>
          <w:szCs w:val="22"/>
        </w:rPr>
        <w:t>eksperta z zakresu budownictwa, eksperta za zakresu informatyki</w:t>
      </w:r>
      <w:r w:rsidR="002F5F7E" w:rsidRPr="001B0FAF">
        <w:rPr>
          <w:rFonts w:asciiTheme="minorHAnsi" w:hAnsiTheme="minorHAnsi" w:cstheme="minorHAnsi"/>
          <w:sz w:val="22"/>
          <w:szCs w:val="22"/>
        </w:rPr>
        <w:t xml:space="preserve">, </w:t>
      </w:r>
      <w:r w:rsidRPr="001B0FAF">
        <w:rPr>
          <w:rFonts w:asciiTheme="minorHAnsi" w:hAnsiTheme="minorHAnsi" w:cstheme="minorHAnsi"/>
          <w:sz w:val="22"/>
          <w:szCs w:val="22"/>
        </w:rPr>
        <w:t>wskazan</w:t>
      </w:r>
      <w:r w:rsidR="002F5F7E" w:rsidRPr="001B0FAF">
        <w:rPr>
          <w:rFonts w:asciiTheme="minorHAnsi" w:hAnsiTheme="minorHAnsi" w:cstheme="minorHAnsi"/>
          <w:sz w:val="22"/>
          <w:szCs w:val="22"/>
        </w:rPr>
        <w:t>ych</w:t>
      </w:r>
      <w:r w:rsidRPr="001B0FAF">
        <w:rPr>
          <w:rFonts w:asciiTheme="minorHAnsi" w:hAnsiTheme="minorHAnsi" w:cstheme="minorHAnsi"/>
          <w:sz w:val="22"/>
          <w:szCs w:val="22"/>
        </w:rPr>
        <w:t xml:space="preserve"> </w:t>
      </w:r>
      <w:r w:rsidR="007441F0" w:rsidRPr="001B0FAF">
        <w:rPr>
          <w:rFonts w:asciiTheme="minorHAnsi" w:hAnsiTheme="minorHAnsi" w:cstheme="minorHAnsi"/>
          <w:sz w:val="22"/>
          <w:szCs w:val="22"/>
        </w:rPr>
        <w:t>w</w:t>
      </w:r>
      <w:r w:rsidR="007F5A7D" w:rsidRPr="001B0FAF">
        <w:rPr>
          <w:rFonts w:asciiTheme="minorHAnsi" w:hAnsiTheme="minorHAnsi" w:cstheme="minorHAnsi"/>
          <w:sz w:val="22"/>
          <w:szCs w:val="22"/>
        </w:rPr>
        <w:t> </w:t>
      </w:r>
      <w:r w:rsidR="007441F0" w:rsidRPr="001B0FAF">
        <w:rPr>
          <w:rFonts w:asciiTheme="minorHAnsi" w:hAnsiTheme="minorHAnsi" w:cstheme="minorHAnsi"/>
          <w:sz w:val="22"/>
          <w:szCs w:val="22"/>
        </w:rPr>
        <w:t>wykazie osób przekazanym Zamawiającemu na etapie oceny spełniania warunku udziału w</w:t>
      </w:r>
      <w:r w:rsidR="007F5A7D" w:rsidRPr="001B0FAF">
        <w:rPr>
          <w:rFonts w:asciiTheme="minorHAnsi" w:hAnsiTheme="minorHAnsi" w:cstheme="minorHAnsi"/>
          <w:sz w:val="22"/>
          <w:szCs w:val="22"/>
        </w:rPr>
        <w:t> </w:t>
      </w:r>
      <w:r w:rsidR="007441F0" w:rsidRPr="001B0FAF">
        <w:rPr>
          <w:rFonts w:asciiTheme="minorHAnsi" w:hAnsiTheme="minorHAnsi" w:cstheme="minorHAnsi"/>
          <w:sz w:val="22"/>
          <w:szCs w:val="22"/>
        </w:rPr>
        <w:t>post</w:t>
      </w:r>
      <w:r w:rsidR="00061DAB" w:rsidRPr="001B0FAF">
        <w:rPr>
          <w:rFonts w:asciiTheme="minorHAnsi" w:hAnsiTheme="minorHAnsi" w:cstheme="minorHAnsi"/>
          <w:sz w:val="22"/>
          <w:szCs w:val="22"/>
        </w:rPr>
        <w:t>ę</w:t>
      </w:r>
      <w:r w:rsidR="007441F0" w:rsidRPr="001B0FAF">
        <w:rPr>
          <w:rFonts w:asciiTheme="minorHAnsi" w:hAnsiTheme="minorHAnsi" w:cstheme="minorHAnsi"/>
          <w:sz w:val="22"/>
          <w:szCs w:val="22"/>
        </w:rPr>
        <w:t>powaniu</w:t>
      </w:r>
      <w:r w:rsidR="002F5F7E" w:rsidRPr="001B0FAF">
        <w:rPr>
          <w:rFonts w:asciiTheme="minorHAnsi" w:hAnsiTheme="minorHAnsi" w:cstheme="minorHAnsi"/>
          <w:sz w:val="22"/>
          <w:szCs w:val="22"/>
        </w:rPr>
        <w:t>,</w:t>
      </w:r>
      <w:r w:rsidR="00C52710" w:rsidRPr="001B0FAF" w:rsidDel="00C52710">
        <w:rPr>
          <w:rFonts w:asciiTheme="minorHAnsi" w:hAnsiTheme="minorHAnsi" w:cstheme="minorHAnsi"/>
          <w:sz w:val="22"/>
          <w:szCs w:val="22"/>
        </w:rPr>
        <w:t xml:space="preserve"> </w:t>
      </w:r>
      <w:r w:rsidRPr="001B0FAF">
        <w:rPr>
          <w:rFonts w:asciiTheme="minorHAnsi" w:hAnsiTheme="minorHAnsi" w:cstheme="minorHAnsi"/>
          <w:sz w:val="22"/>
          <w:szCs w:val="22"/>
        </w:rPr>
        <w:t>zostanie zaakceptowana wyłącznie w przypadku, gdy kwalifikacje, doświadczenie i</w:t>
      </w:r>
      <w:r w:rsidR="007F5A7D" w:rsidRPr="001B0FAF">
        <w:rPr>
          <w:rFonts w:asciiTheme="minorHAnsi" w:hAnsiTheme="minorHAnsi" w:cstheme="minorHAnsi"/>
          <w:sz w:val="22"/>
          <w:szCs w:val="22"/>
        </w:rPr>
        <w:t> </w:t>
      </w:r>
      <w:r w:rsidRPr="001B0FAF">
        <w:rPr>
          <w:rFonts w:asciiTheme="minorHAnsi" w:hAnsiTheme="minorHAnsi" w:cstheme="minorHAnsi"/>
          <w:sz w:val="22"/>
          <w:szCs w:val="22"/>
        </w:rPr>
        <w:t>wykształcenie osoby proponowanej przez Wykonawcę będą równoważne lub wyższe od kwalifikacji, doświadczenia i</w:t>
      </w:r>
      <w:r w:rsidR="00061DAB" w:rsidRPr="001B0FAF">
        <w:rPr>
          <w:rFonts w:asciiTheme="minorHAnsi" w:hAnsiTheme="minorHAnsi" w:cstheme="minorHAnsi"/>
          <w:sz w:val="22"/>
          <w:szCs w:val="22"/>
        </w:rPr>
        <w:t> </w:t>
      </w:r>
      <w:r w:rsidRPr="001B0FAF">
        <w:rPr>
          <w:rFonts w:asciiTheme="minorHAnsi" w:hAnsiTheme="minorHAnsi" w:cstheme="minorHAnsi"/>
          <w:sz w:val="22"/>
          <w:szCs w:val="22"/>
        </w:rPr>
        <w:t xml:space="preserve">wykształcenia wymaganego przez Zamawiającego w </w:t>
      </w:r>
      <w:r w:rsidR="006E6DC1" w:rsidRPr="001B0FAF">
        <w:rPr>
          <w:rFonts w:asciiTheme="minorHAnsi" w:hAnsiTheme="minorHAnsi" w:cstheme="minorHAnsi"/>
          <w:sz w:val="22"/>
          <w:szCs w:val="22"/>
        </w:rPr>
        <w:t>dokumentacji postępowania</w:t>
      </w:r>
      <w:r w:rsidRPr="001B0FAF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7BA4487A" w14:textId="77777777" w:rsidR="00636AE7" w:rsidRPr="001B0FAF" w:rsidRDefault="00636AE7" w:rsidP="001B0FAF">
      <w:pPr>
        <w:pStyle w:val="Tekstpodstawowy31"/>
        <w:numPr>
          <w:ilvl w:val="0"/>
          <w:numId w:val="23"/>
        </w:numPr>
        <w:tabs>
          <w:tab w:val="clear" w:pos="360"/>
          <w:tab w:val="num" w:pos="426"/>
        </w:tabs>
        <w:spacing w:after="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B0FAF">
        <w:rPr>
          <w:rFonts w:asciiTheme="minorHAnsi" w:hAnsiTheme="minorHAnsi" w:cstheme="minorHAnsi"/>
          <w:sz w:val="22"/>
          <w:szCs w:val="22"/>
        </w:rPr>
        <w:t xml:space="preserve">Zamawiający dopuszcza możliwość dodania nowej osoby pełniącej funkcję: kierownika zespołu kontrolującego, członka zespołu kontrolującego, a także </w:t>
      </w:r>
      <w:r w:rsidR="007F5A7D" w:rsidRPr="001B0FAF">
        <w:rPr>
          <w:rFonts w:asciiTheme="minorHAnsi" w:hAnsiTheme="minorHAnsi" w:cstheme="minorHAnsi"/>
          <w:sz w:val="22"/>
          <w:szCs w:val="22"/>
        </w:rPr>
        <w:t xml:space="preserve">eksperta z zakresu budownictwa oraz eksperta za zakresu informatyki </w:t>
      </w:r>
      <w:r w:rsidR="00601344" w:rsidRPr="001B0FAF">
        <w:rPr>
          <w:rFonts w:asciiTheme="minorHAnsi" w:hAnsiTheme="minorHAnsi" w:cstheme="minorHAnsi"/>
          <w:sz w:val="22"/>
          <w:szCs w:val="22"/>
        </w:rPr>
        <w:t>w stosunku do osób wskazanych w wykazie osób przekazanym Zamawiającemu na etapie oceny spełniania warunku udziału w post</w:t>
      </w:r>
      <w:r w:rsidR="00C12EF7" w:rsidRPr="001B0FAF">
        <w:rPr>
          <w:rFonts w:asciiTheme="minorHAnsi" w:hAnsiTheme="minorHAnsi" w:cstheme="minorHAnsi"/>
          <w:sz w:val="22"/>
          <w:szCs w:val="22"/>
        </w:rPr>
        <w:t>ę</w:t>
      </w:r>
      <w:r w:rsidR="00601344" w:rsidRPr="001B0FAF">
        <w:rPr>
          <w:rFonts w:asciiTheme="minorHAnsi" w:hAnsiTheme="minorHAnsi" w:cstheme="minorHAnsi"/>
          <w:sz w:val="22"/>
          <w:szCs w:val="22"/>
        </w:rPr>
        <w:t>powaniu</w:t>
      </w:r>
      <w:r w:rsidR="000C123A" w:rsidRPr="001B0FAF">
        <w:rPr>
          <w:rFonts w:asciiTheme="minorHAnsi" w:hAnsiTheme="minorHAnsi" w:cstheme="minorHAnsi"/>
          <w:sz w:val="22"/>
          <w:szCs w:val="22"/>
        </w:rPr>
        <w:t>. Dodanie nowego kierownika zespołu kontrolującego, członka zespołu kontrolującego</w:t>
      </w:r>
      <w:r w:rsidR="00D05013" w:rsidRPr="001B0FAF">
        <w:rPr>
          <w:rFonts w:asciiTheme="minorHAnsi" w:hAnsiTheme="minorHAnsi" w:cstheme="minorHAnsi"/>
          <w:sz w:val="22"/>
          <w:szCs w:val="22"/>
        </w:rPr>
        <w:t>,</w:t>
      </w:r>
      <w:r w:rsidR="000C123A" w:rsidRPr="001B0FAF">
        <w:rPr>
          <w:rFonts w:asciiTheme="minorHAnsi" w:hAnsiTheme="minorHAnsi" w:cstheme="minorHAnsi"/>
          <w:sz w:val="22"/>
          <w:szCs w:val="22"/>
        </w:rPr>
        <w:t xml:space="preserve"> </w:t>
      </w:r>
      <w:r w:rsidR="007F5A7D" w:rsidRPr="001B0FAF">
        <w:rPr>
          <w:rFonts w:asciiTheme="minorHAnsi" w:hAnsiTheme="minorHAnsi" w:cstheme="minorHAnsi"/>
          <w:sz w:val="22"/>
          <w:szCs w:val="22"/>
        </w:rPr>
        <w:t>eksperta z zakresu budownictwa, eksperta za zakresu informatyki</w:t>
      </w:r>
      <w:r w:rsidR="000C123A" w:rsidRPr="001B0FAF">
        <w:rPr>
          <w:rFonts w:asciiTheme="minorHAnsi" w:hAnsiTheme="minorHAnsi" w:cstheme="minorHAnsi"/>
          <w:sz w:val="22"/>
          <w:szCs w:val="22"/>
        </w:rPr>
        <w:t>,</w:t>
      </w:r>
      <w:r w:rsidR="000C123A" w:rsidRPr="001B0FAF" w:rsidDel="00C52710">
        <w:rPr>
          <w:rFonts w:asciiTheme="minorHAnsi" w:hAnsiTheme="minorHAnsi" w:cstheme="minorHAnsi"/>
          <w:sz w:val="22"/>
          <w:szCs w:val="22"/>
        </w:rPr>
        <w:t xml:space="preserve"> </w:t>
      </w:r>
      <w:r w:rsidR="000C123A" w:rsidRPr="001B0FAF">
        <w:rPr>
          <w:rFonts w:asciiTheme="minorHAnsi" w:hAnsiTheme="minorHAnsi" w:cstheme="minorHAnsi"/>
          <w:sz w:val="22"/>
          <w:szCs w:val="22"/>
        </w:rPr>
        <w:t>zostanie zaakceptowane wyłącznie w przypadku, gd</w:t>
      </w:r>
      <w:r w:rsidR="007F5A7D" w:rsidRPr="001B0FAF">
        <w:rPr>
          <w:rFonts w:asciiTheme="minorHAnsi" w:hAnsiTheme="minorHAnsi" w:cstheme="minorHAnsi"/>
          <w:sz w:val="22"/>
          <w:szCs w:val="22"/>
        </w:rPr>
        <w:t>y kwalifikacje, doświadczenie i </w:t>
      </w:r>
      <w:r w:rsidR="000C123A" w:rsidRPr="001B0FAF">
        <w:rPr>
          <w:rFonts w:asciiTheme="minorHAnsi" w:hAnsiTheme="minorHAnsi" w:cstheme="minorHAnsi"/>
          <w:sz w:val="22"/>
          <w:szCs w:val="22"/>
        </w:rPr>
        <w:t xml:space="preserve">wykształcenie osoby proponowanej przez Wykonawcę będą równoważne lub wyższe od kwalifikacji, doświadczenia i wykształcenia wymaganego przez Zamawiającego w dokumentacji postępowania. </w:t>
      </w:r>
    </w:p>
    <w:p w14:paraId="687D6C2D" w14:textId="77777777" w:rsidR="00E15A12" w:rsidRPr="001B0FAF" w:rsidRDefault="00E15A12" w:rsidP="001B0FAF">
      <w:pPr>
        <w:pStyle w:val="Tekstpodstawowy31"/>
        <w:numPr>
          <w:ilvl w:val="0"/>
          <w:numId w:val="23"/>
        </w:numPr>
        <w:tabs>
          <w:tab w:val="clear" w:pos="360"/>
          <w:tab w:val="num" w:pos="426"/>
        </w:tabs>
        <w:spacing w:after="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B0FAF">
        <w:rPr>
          <w:rFonts w:asciiTheme="minorHAnsi" w:hAnsiTheme="minorHAnsi" w:cstheme="minorHAnsi"/>
          <w:sz w:val="22"/>
          <w:szCs w:val="22"/>
        </w:rPr>
        <w:t xml:space="preserve">Powyższe zmiany są możliwe pod warunkiem, że Wykonawca wykaże, że </w:t>
      </w:r>
      <w:r w:rsidR="00C034E8">
        <w:rPr>
          <w:rFonts w:asciiTheme="minorHAnsi" w:hAnsiTheme="minorHAnsi" w:cstheme="minorHAnsi"/>
          <w:sz w:val="22"/>
          <w:szCs w:val="22"/>
        </w:rPr>
        <w:t xml:space="preserve">wskazany w Ofercie </w:t>
      </w:r>
      <w:r w:rsidR="00E84638" w:rsidRPr="005970A7">
        <w:rPr>
          <w:rFonts w:asciiTheme="minorHAnsi" w:hAnsiTheme="minorHAnsi" w:cstheme="minorHAnsi"/>
          <w:sz w:val="22"/>
          <w:szCs w:val="22"/>
        </w:rPr>
        <w:t xml:space="preserve">wskaźnik procentowy zatrudnienia </w:t>
      </w:r>
      <w:r w:rsidR="008752B2" w:rsidRPr="005970A7">
        <w:rPr>
          <w:rFonts w:asciiTheme="minorHAnsi" w:hAnsiTheme="minorHAnsi" w:cstheme="minorHAnsi"/>
          <w:sz w:val="22"/>
          <w:szCs w:val="22"/>
        </w:rPr>
        <w:t xml:space="preserve">na podstawie umowy o pracę </w:t>
      </w:r>
      <w:r w:rsidR="00E84638" w:rsidRPr="005970A7">
        <w:rPr>
          <w:rFonts w:asciiTheme="minorHAnsi" w:hAnsiTheme="minorHAnsi" w:cstheme="minorHAnsi"/>
          <w:sz w:val="22"/>
          <w:szCs w:val="22"/>
        </w:rPr>
        <w:t xml:space="preserve">osób </w:t>
      </w:r>
      <w:r w:rsidR="002F5F7E" w:rsidRPr="001B0FAF">
        <w:rPr>
          <w:rFonts w:asciiTheme="minorHAnsi" w:hAnsiTheme="minorHAnsi" w:cstheme="minorHAnsi"/>
          <w:sz w:val="22"/>
          <w:szCs w:val="22"/>
        </w:rPr>
        <w:t>skierowanych do realizacji zamówienia</w:t>
      </w:r>
      <w:r w:rsidR="000C123A" w:rsidRPr="001B0FAF">
        <w:rPr>
          <w:rFonts w:asciiTheme="minorHAnsi" w:hAnsiTheme="minorHAnsi" w:cstheme="minorHAnsi"/>
          <w:sz w:val="22"/>
          <w:szCs w:val="22"/>
        </w:rPr>
        <w:t xml:space="preserve">, tj. </w:t>
      </w:r>
      <w:r w:rsidR="00D05013" w:rsidRPr="001B0FAF">
        <w:rPr>
          <w:rFonts w:asciiTheme="minorHAnsi" w:hAnsiTheme="minorHAnsi" w:cstheme="minorHAnsi"/>
          <w:sz w:val="22"/>
          <w:szCs w:val="22"/>
        </w:rPr>
        <w:t xml:space="preserve">koordynatora zespołów kontrolujących, dwóch zastępców koordynatora zespołów kontrolujących, </w:t>
      </w:r>
      <w:r w:rsidR="000C123A" w:rsidRPr="001B0FAF">
        <w:rPr>
          <w:rFonts w:asciiTheme="minorHAnsi" w:hAnsiTheme="minorHAnsi" w:cstheme="minorHAnsi"/>
          <w:sz w:val="22"/>
          <w:szCs w:val="22"/>
        </w:rPr>
        <w:t>kierowników zespołów kontrolujących, członków zespołów kontrolujących</w:t>
      </w:r>
      <w:r w:rsidR="00280E15" w:rsidRPr="001B0FAF">
        <w:rPr>
          <w:rFonts w:asciiTheme="minorHAnsi" w:hAnsiTheme="minorHAnsi" w:cstheme="minorHAnsi"/>
          <w:sz w:val="22"/>
          <w:szCs w:val="22"/>
        </w:rPr>
        <w:t xml:space="preserve"> oraz osób pełniących funkcję eksperta </w:t>
      </w:r>
      <w:r w:rsidR="007F5A7D" w:rsidRPr="001B0FAF">
        <w:rPr>
          <w:rFonts w:asciiTheme="minorHAnsi" w:hAnsiTheme="minorHAnsi" w:cstheme="minorHAnsi"/>
          <w:sz w:val="22"/>
          <w:szCs w:val="22"/>
        </w:rPr>
        <w:t>z zakresu budownictwa oraz eksperta z zakresu informatyki</w:t>
      </w:r>
      <w:r w:rsidR="007F5A7D" w:rsidRPr="001B0FAF" w:rsidDel="007F5A7D">
        <w:rPr>
          <w:rFonts w:asciiTheme="minorHAnsi" w:hAnsiTheme="minorHAnsi" w:cstheme="minorHAnsi"/>
          <w:sz w:val="22"/>
          <w:szCs w:val="22"/>
        </w:rPr>
        <w:t xml:space="preserve"> </w:t>
      </w:r>
      <w:r w:rsidR="00E84638" w:rsidRPr="005970A7">
        <w:rPr>
          <w:rFonts w:asciiTheme="minorHAnsi" w:hAnsiTheme="minorHAnsi" w:cstheme="minorHAnsi"/>
          <w:sz w:val="22"/>
          <w:szCs w:val="22"/>
        </w:rPr>
        <w:t>zostanie utrzymany.</w:t>
      </w:r>
    </w:p>
    <w:p w14:paraId="2EABDDEE" w14:textId="77777777" w:rsidR="00E15A12" w:rsidRPr="001B0FAF" w:rsidRDefault="00E15A12" w:rsidP="001B0FAF">
      <w:pPr>
        <w:pStyle w:val="Tekstpodstawowy31"/>
        <w:numPr>
          <w:ilvl w:val="0"/>
          <w:numId w:val="23"/>
        </w:numPr>
        <w:tabs>
          <w:tab w:val="clear" w:pos="360"/>
          <w:tab w:val="num" w:pos="426"/>
        </w:tabs>
        <w:spacing w:after="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B0FAF">
        <w:rPr>
          <w:rFonts w:asciiTheme="minorHAnsi" w:hAnsiTheme="minorHAnsi" w:cstheme="minorHAnsi"/>
          <w:sz w:val="22"/>
          <w:szCs w:val="22"/>
        </w:rPr>
        <w:t xml:space="preserve">W przypadku zmiany </w:t>
      </w:r>
      <w:r w:rsidR="000C123A" w:rsidRPr="001B0FAF">
        <w:rPr>
          <w:rFonts w:asciiTheme="minorHAnsi" w:hAnsiTheme="minorHAnsi" w:cstheme="minorHAnsi"/>
          <w:sz w:val="22"/>
          <w:szCs w:val="22"/>
        </w:rPr>
        <w:t xml:space="preserve">lub dodania </w:t>
      </w:r>
      <w:r w:rsidRPr="001B0FAF">
        <w:rPr>
          <w:rFonts w:asciiTheme="minorHAnsi" w:hAnsiTheme="minorHAnsi" w:cstheme="minorHAnsi"/>
          <w:sz w:val="22"/>
          <w:szCs w:val="22"/>
        </w:rPr>
        <w:t>osoby wykonującej przedmiot zamówienia, Wykonawca przedstawi Zamawiającemu pisemny wniosek o zmianę</w:t>
      </w:r>
      <w:r w:rsidR="00D05013" w:rsidRPr="001B0FAF">
        <w:rPr>
          <w:rFonts w:asciiTheme="minorHAnsi" w:hAnsiTheme="minorHAnsi" w:cstheme="minorHAnsi"/>
          <w:sz w:val="22"/>
          <w:szCs w:val="22"/>
        </w:rPr>
        <w:t xml:space="preserve"> lub dodanie</w:t>
      </w:r>
      <w:r w:rsidRPr="001B0FAF">
        <w:rPr>
          <w:rFonts w:asciiTheme="minorHAnsi" w:hAnsiTheme="minorHAnsi" w:cstheme="minorHAnsi"/>
          <w:sz w:val="22"/>
          <w:szCs w:val="22"/>
        </w:rPr>
        <w:t xml:space="preserve"> os</w:t>
      </w:r>
      <w:r w:rsidR="002F5F7E" w:rsidRPr="001B0FAF">
        <w:rPr>
          <w:rFonts w:asciiTheme="minorHAnsi" w:hAnsiTheme="minorHAnsi" w:cstheme="minorHAnsi"/>
          <w:sz w:val="22"/>
          <w:szCs w:val="22"/>
        </w:rPr>
        <w:t>o</w:t>
      </w:r>
      <w:r w:rsidRPr="001B0FAF">
        <w:rPr>
          <w:rFonts w:asciiTheme="minorHAnsi" w:hAnsiTheme="minorHAnsi" w:cstheme="minorHAnsi"/>
          <w:sz w:val="22"/>
          <w:szCs w:val="22"/>
        </w:rPr>
        <w:t>b</w:t>
      </w:r>
      <w:r w:rsidR="002F5F7E" w:rsidRPr="001B0FAF">
        <w:rPr>
          <w:rFonts w:asciiTheme="minorHAnsi" w:hAnsiTheme="minorHAnsi" w:cstheme="minorHAnsi"/>
          <w:sz w:val="22"/>
          <w:szCs w:val="22"/>
        </w:rPr>
        <w:t>y</w:t>
      </w:r>
      <w:r w:rsidR="00383276" w:rsidRPr="001B0FAF">
        <w:rPr>
          <w:rFonts w:asciiTheme="minorHAnsi" w:hAnsiTheme="minorHAnsi" w:cstheme="minorHAnsi"/>
          <w:sz w:val="22"/>
          <w:szCs w:val="22"/>
        </w:rPr>
        <w:t xml:space="preserve">, </w:t>
      </w:r>
      <w:r w:rsidRPr="001B0FAF">
        <w:rPr>
          <w:rFonts w:asciiTheme="minorHAnsi" w:hAnsiTheme="minorHAnsi" w:cstheme="minorHAnsi"/>
          <w:sz w:val="22"/>
          <w:szCs w:val="22"/>
        </w:rPr>
        <w:t>zawierający informacje dotyczące kwalifikacji, doświadczenia i wykształcenia proponowanej osoby. Ocena kwalifikacji, doświadczenia i</w:t>
      </w:r>
      <w:r w:rsidR="002F5F7E" w:rsidRPr="001B0FAF">
        <w:rPr>
          <w:rFonts w:asciiTheme="minorHAnsi" w:hAnsiTheme="minorHAnsi" w:cstheme="minorHAnsi"/>
          <w:sz w:val="22"/>
          <w:szCs w:val="22"/>
        </w:rPr>
        <w:t> </w:t>
      </w:r>
      <w:r w:rsidRPr="001B0FAF">
        <w:rPr>
          <w:rFonts w:asciiTheme="minorHAnsi" w:hAnsiTheme="minorHAnsi" w:cstheme="minorHAnsi"/>
          <w:sz w:val="22"/>
          <w:szCs w:val="22"/>
        </w:rPr>
        <w:t xml:space="preserve">wykształcenia proponowanych osób będzie dokonywana przez Zamawiającego z uwzględnieniem zasad określonych w ust. </w:t>
      </w:r>
      <w:r w:rsidR="00D05013" w:rsidRPr="001B0FAF">
        <w:rPr>
          <w:rFonts w:asciiTheme="minorHAnsi" w:hAnsiTheme="minorHAnsi" w:cstheme="minorHAnsi"/>
          <w:sz w:val="22"/>
          <w:szCs w:val="22"/>
        </w:rPr>
        <w:t>10</w:t>
      </w:r>
      <w:r w:rsidR="000C123A" w:rsidRPr="001B0FAF">
        <w:rPr>
          <w:rFonts w:asciiTheme="minorHAnsi" w:hAnsiTheme="minorHAnsi" w:cstheme="minorHAnsi"/>
          <w:sz w:val="22"/>
          <w:szCs w:val="22"/>
        </w:rPr>
        <w:t xml:space="preserve"> - 1</w:t>
      </w:r>
      <w:r w:rsidR="00A94FB2" w:rsidRPr="001B0FAF">
        <w:rPr>
          <w:rFonts w:asciiTheme="minorHAnsi" w:hAnsiTheme="minorHAnsi" w:cstheme="minorHAnsi"/>
          <w:sz w:val="22"/>
          <w:szCs w:val="22"/>
        </w:rPr>
        <w:t>2</w:t>
      </w:r>
      <w:r w:rsidRPr="001B0FAF">
        <w:rPr>
          <w:rFonts w:asciiTheme="minorHAnsi" w:hAnsiTheme="minorHAnsi" w:cstheme="minorHAnsi"/>
          <w:sz w:val="22"/>
          <w:szCs w:val="22"/>
        </w:rPr>
        <w:t xml:space="preserve">. Zamawiający w terminie </w:t>
      </w:r>
      <w:r w:rsidR="00636AE7" w:rsidRPr="001B0FAF">
        <w:rPr>
          <w:rFonts w:asciiTheme="minorHAnsi" w:hAnsiTheme="minorHAnsi" w:cstheme="minorHAnsi"/>
          <w:sz w:val="22"/>
          <w:szCs w:val="22"/>
        </w:rPr>
        <w:t>10</w:t>
      </w:r>
      <w:r w:rsidR="00E84638" w:rsidRPr="001B0FAF">
        <w:rPr>
          <w:rFonts w:asciiTheme="minorHAnsi" w:hAnsiTheme="minorHAnsi" w:cstheme="minorHAnsi"/>
          <w:sz w:val="22"/>
          <w:szCs w:val="22"/>
        </w:rPr>
        <w:t xml:space="preserve"> </w:t>
      </w:r>
      <w:r w:rsidRPr="001B0FAF">
        <w:rPr>
          <w:rFonts w:asciiTheme="minorHAnsi" w:hAnsiTheme="minorHAnsi" w:cstheme="minorHAnsi"/>
          <w:sz w:val="22"/>
          <w:szCs w:val="22"/>
        </w:rPr>
        <w:t>dni roboczych zaakceptuje wniosek lub go odrzuci, informując o tym Wykonawcę za pomocą poczty elektronicznej (na adres, który zostanie wskazany przez Wykonawcę zgodnie z §1</w:t>
      </w:r>
      <w:r w:rsidR="006E6DC1" w:rsidRPr="001B0FAF">
        <w:rPr>
          <w:rFonts w:asciiTheme="minorHAnsi" w:hAnsiTheme="minorHAnsi" w:cstheme="minorHAnsi"/>
          <w:sz w:val="22"/>
          <w:szCs w:val="22"/>
        </w:rPr>
        <w:t>7</w:t>
      </w:r>
      <w:r w:rsidRPr="001B0FAF">
        <w:rPr>
          <w:rFonts w:asciiTheme="minorHAnsi" w:hAnsiTheme="minorHAnsi" w:cstheme="minorHAnsi"/>
          <w:sz w:val="22"/>
          <w:szCs w:val="22"/>
        </w:rPr>
        <w:t xml:space="preserve"> ust. 3</w:t>
      </w:r>
      <w:r w:rsidR="0057530B" w:rsidRPr="001B0FAF">
        <w:rPr>
          <w:rFonts w:asciiTheme="minorHAnsi" w:hAnsiTheme="minorHAnsi" w:cstheme="minorHAnsi"/>
          <w:sz w:val="22"/>
          <w:szCs w:val="22"/>
        </w:rPr>
        <w:t>)</w:t>
      </w:r>
      <w:r w:rsidRPr="001B0FAF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126DB64D" w14:textId="77777777" w:rsidR="00383276" w:rsidRPr="00890A8F" w:rsidRDefault="00E15A12" w:rsidP="001B0FAF">
      <w:pPr>
        <w:pStyle w:val="Tekstpodstawowy31"/>
        <w:numPr>
          <w:ilvl w:val="0"/>
          <w:numId w:val="23"/>
        </w:numPr>
        <w:tabs>
          <w:tab w:val="clear" w:pos="360"/>
          <w:tab w:val="num" w:pos="426"/>
        </w:tabs>
        <w:spacing w:after="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890A8F">
        <w:rPr>
          <w:rFonts w:asciiTheme="minorHAnsi" w:hAnsiTheme="minorHAnsi" w:cstheme="minorHAnsi"/>
          <w:sz w:val="22"/>
          <w:szCs w:val="22"/>
        </w:rPr>
        <w:t xml:space="preserve">W przypadkach określonych w ust. </w:t>
      </w:r>
      <w:r w:rsidR="00BF3E92" w:rsidRPr="00890A8F">
        <w:rPr>
          <w:rFonts w:asciiTheme="minorHAnsi" w:hAnsiTheme="minorHAnsi" w:cstheme="minorHAnsi"/>
          <w:sz w:val="22"/>
          <w:szCs w:val="22"/>
        </w:rPr>
        <w:t>10</w:t>
      </w:r>
      <w:r w:rsidR="000C123A" w:rsidRPr="00890A8F">
        <w:rPr>
          <w:rFonts w:asciiTheme="minorHAnsi" w:hAnsiTheme="minorHAnsi" w:cstheme="minorHAnsi"/>
          <w:sz w:val="22"/>
          <w:szCs w:val="22"/>
        </w:rPr>
        <w:t xml:space="preserve"> - 11</w:t>
      </w:r>
      <w:r w:rsidRPr="00890A8F">
        <w:rPr>
          <w:rFonts w:asciiTheme="minorHAnsi" w:hAnsiTheme="minorHAnsi" w:cstheme="minorHAnsi"/>
          <w:sz w:val="22"/>
          <w:szCs w:val="22"/>
        </w:rPr>
        <w:t>, okres posiadania przez proponowane osoby wymagan</w:t>
      </w:r>
      <w:r w:rsidR="00777946" w:rsidRPr="00890A8F">
        <w:rPr>
          <w:rFonts w:asciiTheme="minorHAnsi" w:hAnsiTheme="minorHAnsi" w:cstheme="minorHAnsi"/>
          <w:sz w:val="22"/>
          <w:szCs w:val="22"/>
        </w:rPr>
        <w:t>ego</w:t>
      </w:r>
      <w:r w:rsidRPr="00890A8F">
        <w:rPr>
          <w:rFonts w:asciiTheme="minorHAnsi" w:hAnsiTheme="minorHAnsi" w:cstheme="minorHAnsi"/>
          <w:sz w:val="22"/>
          <w:szCs w:val="22"/>
        </w:rPr>
        <w:t xml:space="preserve"> doświadczeni</w:t>
      </w:r>
      <w:r w:rsidR="00777946" w:rsidRPr="00890A8F">
        <w:rPr>
          <w:rFonts w:asciiTheme="minorHAnsi" w:hAnsiTheme="minorHAnsi" w:cstheme="minorHAnsi"/>
          <w:sz w:val="22"/>
          <w:szCs w:val="22"/>
        </w:rPr>
        <w:t>a</w:t>
      </w:r>
      <w:r w:rsidR="001D40C4" w:rsidRPr="00890A8F">
        <w:rPr>
          <w:rFonts w:asciiTheme="minorHAnsi" w:hAnsiTheme="minorHAnsi" w:cstheme="minorHAnsi"/>
          <w:sz w:val="22"/>
          <w:szCs w:val="22"/>
        </w:rPr>
        <w:t xml:space="preserve"> </w:t>
      </w:r>
      <w:r w:rsidRPr="00890A8F">
        <w:rPr>
          <w:rFonts w:asciiTheme="minorHAnsi" w:hAnsiTheme="minorHAnsi" w:cstheme="minorHAnsi"/>
          <w:sz w:val="22"/>
          <w:szCs w:val="22"/>
        </w:rPr>
        <w:t>liczony jest wstecz od dnia wpływu do Zamawiającego pisemnego</w:t>
      </w:r>
      <w:r w:rsidR="006E6DC1" w:rsidRPr="00890A8F">
        <w:rPr>
          <w:rFonts w:asciiTheme="minorHAnsi" w:hAnsiTheme="minorHAnsi" w:cstheme="minorHAnsi"/>
          <w:sz w:val="22"/>
          <w:szCs w:val="22"/>
        </w:rPr>
        <w:t xml:space="preserve"> wniosku o </w:t>
      </w:r>
      <w:r w:rsidRPr="00890A8F">
        <w:rPr>
          <w:rFonts w:asciiTheme="minorHAnsi" w:hAnsiTheme="minorHAnsi" w:cstheme="minorHAnsi"/>
          <w:sz w:val="22"/>
          <w:szCs w:val="22"/>
        </w:rPr>
        <w:t>dokonanie zmiany.</w:t>
      </w:r>
    </w:p>
    <w:p w14:paraId="15F75C5A" w14:textId="77777777" w:rsidR="00E15A12" w:rsidRPr="00890A8F" w:rsidRDefault="00E15A12" w:rsidP="001B0FAF">
      <w:pPr>
        <w:pStyle w:val="Tekstpodstawowy31"/>
        <w:numPr>
          <w:ilvl w:val="0"/>
          <w:numId w:val="23"/>
        </w:numPr>
        <w:tabs>
          <w:tab w:val="clear" w:pos="360"/>
          <w:tab w:val="num" w:pos="426"/>
        </w:tabs>
        <w:spacing w:after="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890A8F">
        <w:rPr>
          <w:rFonts w:asciiTheme="minorHAnsi" w:hAnsiTheme="minorHAnsi" w:cstheme="minorHAnsi"/>
          <w:sz w:val="22"/>
          <w:szCs w:val="22"/>
        </w:rPr>
        <w:t>Zamawiający ma prawo do</w:t>
      </w:r>
      <w:r w:rsidRPr="00890A8F">
        <w:rPr>
          <w:rFonts w:asciiTheme="minorHAnsi" w:hAnsiTheme="minorHAnsi"/>
          <w:sz w:val="22"/>
          <w:szCs w:val="22"/>
        </w:rPr>
        <w:t xml:space="preserve"> </w:t>
      </w:r>
      <w:r w:rsidRPr="00890A8F">
        <w:rPr>
          <w:rFonts w:asciiTheme="minorHAnsi" w:hAnsiTheme="minorHAnsi" w:cstheme="minorHAnsi"/>
          <w:sz w:val="22"/>
          <w:szCs w:val="22"/>
        </w:rPr>
        <w:t>braku wyrażenia zgody na udział w czynnościach kontrolnych osoby wskazanej przez Wykonawcę bądź odwołania osoby przeprowadzającej kontrolę w przypadku stwierdzenia nienależytego wykonywania czynności przez tę osobę lub w sposób odbiegający od ogólnych standardów. Zastąpienie odwołanej osoby odbywa się na zasadach określonych w OPZ. W przypadku zastąpienia takiej osoby, osobą inną niż wskazana w Wykaz</w:t>
      </w:r>
      <w:r w:rsidR="001D40C4" w:rsidRPr="00890A8F">
        <w:rPr>
          <w:rFonts w:asciiTheme="minorHAnsi" w:hAnsiTheme="minorHAnsi" w:cstheme="minorHAnsi"/>
          <w:sz w:val="22"/>
          <w:szCs w:val="22"/>
        </w:rPr>
        <w:t>ie</w:t>
      </w:r>
      <w:r w:rsidRPr="00890A8F">
        <w:rPr>
          <w:rFonts w:asciiTheme="minorHAnsi" w:hAnsiTheme="minorHAnsi" w:cstheme="minorHAnsi"/>
          <w:sz w:val="22"/>
          <w:szCs w:val="22"/>
        </w:rPr>
        <w:t xml:space="preserve"> osób, zastosowanie mają zapisy ust. </w:t>
      </w:r>
      <w:r w:rsidR="00AC5FAF" w:rsidRPr="00890A8F">
        <w:rPr>
          <w:rFonts w:asciiTheme="minorHAnsi" w:hAnsiTheme="minorHAnsi" w:cstheme="minorHAnsi"/>
          <w:sz w:val="22"/>
          <w:szCs w:val="22"/>
        </w:rPr>
        <w:t xml:space="preserve">10 </w:t>
      </w:r>
      <w:r w:rsidRPr="00890A8F">
        <w:rPr>
          <w:rFonts w:asciiTheme="minorHAnsi" w:hAnsiTheme="minorHAnsi" w:cstheme="minorHAnsi"/>
          <w:sz w:val="22"/>
          <w:szCs w:val="22"/>
        </w:rPr>
        <w:t xml:space="preserve">– </w:t>
      </w:r>
      <w:r w:rsidR="006E6DC1" w:rsidRPr="00890A8F">
        <w:rPr>
          <w:rFonts w:asciiTheme="minorHAnsi" w:hAnsiTheme="minorHAnsi" w:cstheme="minorHAnsi"/>
          <w:sz w:val="22"/>
          <w:szCs w:val="22"/>
        </w:rPr>
        <w:t>1</w:t>
      </w:r>
      <w:r w:rsidR="00AC5FAF" w:rsidRPr="00890A8F">
        <w:rPr>
          <w:rFonts w:asciiTheme="minorHAnsi" w:hAnsiTheme="minorHAnsi" w:cstheme="minorHAnsi"/>
          <w:sz w:val="22"/>
          <w:szCs w:val="22"/>
        </w:rPr>
        <w:t>4</w:t>
      </w:r>
      <w:r w:rsidRPr="00890A8F">
        <w:rPr>
          <w:rFonts w:asciiTheme="minorHAnsi" w:hAnsiTheme="minorHAnsi" w:cstheme="minorHAnsi"/>
          <w:sz w:val="22"/>
          <w:szCs w:val="22"/>
        </w:rPr>
        <w:t>.</w:t>
      </w:r>
    </w:p>
    <w:p w14:paraId="4D9E9AE6" w14:textId="77777777" w:rsidR="00E15A12" w:rsidRPr="00890A8F" w:rsidRDefault="00E15A12" w:rsidP="001B0FAF">
      <w:pPr>
        <w:pStyle w:val="Tekstpodstawowy31"/>
        <w:numPr>
          <w:ilvl w:val="0"/>
          <w:numId w:val="23"/>
        </w:numPr>
        <w:tabs>
          <w:tab w:val="clear" w:pos="360"/>
          <w:tab w:val="num" w:pos="426"/>
        </w:tabs>
        <w:spacing w:after="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890A8F">
        <w:rPr>
          <w:rFonts w:asciiTheme="minorHAnsi" w:hAnsiTheme="minorHAnsi" w:cstheme="minorHAnsi"/>
          <w:sz w:val="22"/>
          <w:szCs w:val="22"/>
        </w:rPr>
        <w:t xml:space="preserve">Zmiana lub zwiększenie liczby personelu nie ma wpływu na wysokość wynagrodzenia należnego Wykonawcy. Wszelkie koszty związane ze zmianą lub zwiększeniem liczebności personelu ponosi Wykonawca. </w:t>
      </w:r>
    </w:p>
    <w:p w14:paraId="58A937DB" w14:textId="77777777" w:rsidR="00913AAB" w:rsidRPr="001B0FAF" w:rsidRDefault="00913AAB" w:rsidP="001B0FAF">
      <w:pPr>
        <w:pStyle w:val="Tekstpodstawowy31"/>
        <w:numPr>
          <w:ilvl w:val="0"/>
          <w:numId w:val="23"/>
        </w:numPr>
        <w:tabs>
          <w:tab w:val="clear" w:pos="360"/>
          <w:tab w:val="num" w:pos="426"/>
        </w:tabs>
        <w:spacing w:after="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014F1B">
        <w:rPr>
          <w:rFonts w:asciiTheme="minorHAnsi" w:hAnsiTheme="minorHAnsi" w:cstheme="minorHAnsi"/>
          <w:sz w:val="22"/>
          <w:szCs w:val="22"/>
        </w:rPr>
        <w:t xml:space="preserve">Wykonawca zobowiązuje się do niezwłocznego informowania Zamawiającego o trudnościach </w:t>
      </w:r>
      <w:r w:rsidR="00582866">
        <w:rPr>
          <w:rFonts w:asciiTheme="minorHAnsi" w:hAnsiTheme="minorHAnsi" w:cstheme="minorHAnsi"/>
          <w:sz w:val="22"/>
          <w:szCs w:val="22"/>
        </w:rPr>
        <w:t>w </w:t>
      </w:r>
      <w:r w:rsidRPr="00014F1B">
        <w:rPr>
          <w:rFonts w:asciiTheme="minorHAnsi" w:hAnsiTheme="minorHAnsi" w:cstheme="minorHAnsi"/>
          <w:sz w:val="22"/>
          <w:szCs w:val="22"/>
        </w:rPr>
        <w:t>realizacji</w:t>
      </w:r>
      <w:r w:rsidRPr="001B0FAF">
        <w:rPr>
          <w:rFonts w:asciiTheme="minorHAnsi" w:hAnsiTheme="minorHAnsi" w:cstheme="minorHAnsi"/>
          <w:sz w:val="22"/>
          <w:szCs w:val="22"/>
        </w:rPr>
        <w:t xml:space="preserve"> umowy, w szczególności o zamiarze zaprzestania jej realizacji.</w:t>
      </w:r>
    </w:p>
    <w:p w14:paraId="6ED09F47" w14:textId="77777777" w:rsidR="00913AAB" w:rsidRPr="001B0FAF" w:rsidRDefault="00913AAB" w:rsidP="001B0FAF">
      <w:pPr>
        <w:pStyle w:val="Tekstpodstawowy31"/>
        <w:numPr>
          <w:ilvl w:val="0"/>
          <w:numId w:val="23"/>
        </w:numPr>
        <w:tabs>
          <w:tab w:val="clear" w:pos="360"/>
          <w:tab w:val="num" w:pos="426"/>
        </w:tabs>
        <w:spacing w:after="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014F1B">
        <w:rPr>
          <w:rFonts w:asciiTheme="minorHAnsi" w:hAnsiTheme="minorHAnsi" w:cstheme="minorHAnsi"/>
          <w:sz w:val="22"/>
          <w:szCs w:val="22"/>
        </w:rPr>
        <w:t xml:space="preserve">Wykonawca ma obowiązek </w:t>
      </w:r>
      <w:r w:rsidRPr="00744C11">
        <w:rPr>
          <w:rFonts w:asciiTheme="minorHAnsi" w:hAnsiTheme="minorHAnsi" w:cstheme="minorHAnsi"/>
          <w:sz w:val="22"/>
          <w:szCs w:val="22"/>
        </w:rPr>
        <w:t>udzielenia wszelkich informacji dotyczących realizacji przedmiotu umowy na każde żądanie Zamawiającego.</w:t>
      </w:r>
    </w:p>
    <w:p w14:paraId="547B5503" w14:textId="4743B65E" w:rsidR="00B6640D" w:rsidRPr="005970A7" w:rsidRDefault="00875EB4" w:rsidP="001B0FAF">
      <w:pPr>
        <w:pStyle w:val="Tekstpodstawowy31"/>
        <w:numPr>
          <w:ilvl w:val="0"/>
          <w:numId w:val="23"/>
        </w:numPr>
        <w:tabs>
          <w:tab w:val="clear" w:pos="360"/>
          <w:tab w:val="num" w:pos="426"/>
        </w:tabs>
        <w:spacing w:after="0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5970A7">
        <w:rPr>
          <w:rFonts w:asciiTheme="minorHAnsi" w:hAnsiTheme="minorHAnsi" w:cstheme="minorHAnsi"/>
          <w:sz w:val="22"/>
          <w:szCs w:val="22"/>
        </w:rPr>
        <w:t xml:space="preserve">Wykonawca zobowiązuje się utrzymywać </w:t>
      </w:r>
      <w:r>
        <w:rPr>
          <w:rFonts w:asciiTheme="minorHAnsi" w:hAnsiTheme="minorHAnsi" w:cstheme="minorHAnsi"/>
          <w:sz w:val="22"/>
          <w:szCs w:val="22"/>
        </w:rPr>
        <w:t>p</w:t>
      </w:r>
      <w:r w:rsidR="0057530B" w:rsidRPr="001B0FAF">
        <w:rPr>
          <w:rFonts w:asciiTheme="minorHAnsi" w:hAnsiTheme="minorHAnsi" w:cstheme="minorHAnsi"/>
          <w:sz w:val="22"/>
          <w:szCs w:val="22"/>
        </w:rPr>
        <w:t xml:space="preserve">rzez cały okres obowiązywania umowy </w:t>
      </w:r>
      <w:r w:rsidR="008634AD" w:rsidRPr="005970A7">
        <w:rPr>
          <w:rFonts w:asciiTheme="minorHAnsi" w:hAnsiTheme="minorHAnsi" w:cstheme="minorHAnsi"/>
          <w:sz w:val="22"/>
          <w:szCs w:val="22"/>
        </w:rPr>
        <w:t>wskaźnik zatrudnienia osób</w:t>
      </w:r>
      <w:r w:rsidR="009237E4" w:rsidRPr="005970A7">
        <w:rPr>
          <w:rFonts w:asciiTheme="minorHAnsi" w:hAnsiTheme="minorHAnsi" w:cstheme="minorHAnsi"/>
          <w:sz w:val="22"/>
          <w:szCs w:val="22"/>
        </w:rPr>
        <w:t xml:space="preserve"> skierowanych do realizacji zamówienia</w:t>
      </w:r>
      <w:r w:rsidR="0057530B" w:rsidRPr="001B0FAF">
        <w:rPr>
          <w:rFonts w:asciiTheme="minorHAnsi" w:hAnsiTheme="minorHAnsi" w:cstheme="minorHAnsi"/>
          <w:sz w:val="22"/>
          <w:szCs w:val="22"/>
        </w:rPr>
        <w:t xml:space="preserve"> </w:t>
      </w:r>
      <w:r w:rsidR="007F5A7D" w:rsidRPr="001B0FAF">
        <w:rPr>
          <w:rFonts w:asciiTheme="minorHAnsi" w:hAnsiTheme="minorHAnsi" w:cstheme="minorHAnsi"/>
          <w:sz w:val="22"/>
          <w:szCs w:val="22"/>
        </w:rPr>
        <w:t>(</w:t>
      </w:r>
      <w:r w:rsidR="0057530B" w:rsidRPr="001B0FAF">
        <w:rPr>
          <w:rFonts w:asciiTheme="minorHAnsi" w:hAnsiTheme="minorHAnsi" w:cstheme="minorHAnsi"/>
          <w:sz w:val="22"/>
          <w:szCs w:val="22"/>
        </w:rPr>
        <w:t>tj.</w:t>
      </w:r>
      <w:r w:rsidR="009237E4" w:rsidRPr="005970A7">
        <w:rPr>
          <w:rFonts w:asciiTheme="minorHAnsi" w:hAnsiTheme="minorHAnsi" w:cstheme="minorHAnsi"/>
          <w:sz w:val="22"/>
          <w:szCs w:val="22"/>
        </w:rPr>
        <w:t xml:space="preserve">: </w:t>
      </w:r>
      <w:r w:rsidR="0057530B" w:rsidRPr="001B0FAF">
        <w:rPr>
          <w:rFonts w:asciiTheme="minorHAnsi" w:hAnsiTheme="minorHAnsi" w:cstheme="minorHAnsi"/>
          <w:sz w:val="22"/>
          <w:szCs w:val="22"/>
        </w:rPr>
        <w:t xml:space="preserve">koordynatora zespołów kontrolujących, dwóch zastępców koordynatora zespołów kontrolujących, kierowników zespołów kontrolujących, członków zespołów kontrolujących, a także eksperta z zakresu budownictwa </w:t>
      </w:r>
      <w:r w:rsidR="007F5A7D" w:rsidRPr="001B0FAF">
        <w:rPr>
          <w:rFonts w:asciiTheme="minorHAnsi" w:hAnsiTheme="minorHAnsi" w:cstheme="minorHAnsi"/>
          <w:sz w:val="22"/>
          <w:szCs w:val="22"/>
        </w:rPr>
        <w:t>oraz eksperta za zakresu</w:t>
      </w:r>
      <w:r w:rsidR="0057530B" w:rsidRPr="001B0FAF">
        <w:rPr>
          <w:rFonts w:asciiTheme="minorHAnsi" w:hAnsiTheme="minorHAnsi" w:cstheme="minorHAnsi"/>
          <w:sz w:val="22"/>
          <w:szCs w:val="22"/>
        </w:rPr>
        <w:t xml:space="preserve"> informatyki</w:t>
      </w:r>
      <w:r w:rsidR="007F5A7D" w:rsidRPr="001B0FAF">
        <w:rPr>
          <w:rFonts w:asciiTheme="minorHAnsi" w:hAnsiTheme="minorHAnsi" w:cstheme="minorHAnsi"/>
          <w:sz w:val="22"/>
          <w:szCs w:val="22"/>
        </w:rPr>
        <w:t>)</w:t>
      </w:r>
      <w:r w:rsidR="008634AD" w:rsidRPr="005970A7">
        <w:rPr>
          <w:rFonts w:asciiTheme="minorHAnsi" w:hAnsiTheme="minorHAnsi" w:cstheme="minorHAnsi"/>
          <w:sz w:val="22"/>
          <w:szCs w:val="22"/>
        </w:rPr>
        <w:t xml:space="preserve"> na podstawie umowy o </w:t>
      </w:r>
      <w:r w:rsidR="008634AD" w:rsidRPr="00557C0B">
        <w:rPr>
          <w:rFonts w:asciiTheme="minorHAnsi" w:hAnsiTheme="minorHAnsi" w:cstheme="minorHAnsi"/>
          <w:sz w:val="22"/>
          <w:szCs w:val="22"/>
        </w:rPr>
        <w:t>pracę (w przeliczeniu na peł</w:t>
      </w:r>
      <w:r w:rsidR="00CC76E2" w:rsidRPr="00557C0B">
        <w:rPr>
          <w:rFonts w:asciiTheme="minorHAnsi" w:hAnsiTheme="minorHAnsi" w:cstheme="minorHAnsi"/>
          <w:sz w:val="22"/>
          <w:szCs w:val="22"/>
        </w:rPr>
        <w:t>e</w:t>
      </w:r>
      <w:r w:rsidR="008634AD" w:rsidRPr="00557C0B">
        <w:rPr>
          <w:rFonts w:asciiTheme="minorHAnsi" w:hAnsiTheme="minorHAnsi" w:cstheme="minorHAnsi"/>
          <w:sz w:val="22"/>
          <w:szCs w:val="22"/>
        </w:rPr>
        <w:t>n wymiar czasu pracy) na poziomie ….%</w:t>
      </w:r>
      <w:r w:rsidR="008634AD" w:rsidRPr="00557C0B">
        <w:rPr>
          <w:rFonts w:cstheme="minorHAnsi"/>
          <w:vertAlign w:val="superscript"/>
        </w:rPr>
        <w:footnoteReference w:id="2"/>
      </w:r>
      <w:r w:rsidR="00F856AA" w:rsidRPr="00557C0B">
        <w:rPr>
          <w:rFonts w:asciiTheme="minorHAnsi" w:hAnsiTheme="minorHAnsi" w:cstheme="minorHAnsi"/>
          <w:sz w:val="22"/>
          <w:szCs w:val="22"/>
        </w:rPr>
        <w:t xml:space="preserve">, z uwzględnieniem </w:t>
      </w:r>
      <w:r w:rsidR="007F5A7D" w:rsidRPr="00557C0B">
        <w:rPr>
          <w:rFonts w:asciiTheme="minorHAnsi" w:hAnsiTheme="minorHAnsi" w:cstheme="minorHAnsi"/>
          <w:sz w:val="22"/>
          <w:szCs w:val="22"/>
        </w:rPr>
        <w:t>ewentualnych</w:t>
      </w:r>
      <w:r w:rsidR="007F5A7D" w:rsidRPr="001B0FAF">
        <w:rPr>
          <w:rFonts w:asciiTheme="minorHAnsi" w:hAnsiTheme="minorHAnsi" w:cstheme="minorHAnsi"/>
          <w:sz w:val="22"/>
          <w:szCs w:val="22"/>
        </w:rPr>
        <w:t xml:space="preserve"> </w:t>
      </w:r>
      <w:r w:rsidR="009237E4" w:rsidRPr="005970A7">
        <w:rPr>
          <w:rFonts w:asciiTheme="minorHAnsi" w:hAnsiTheme="minorHAnsi" w:cstheme="minorHAnsi"/>
          <w:sz w:val="22"/>
          <w:szCs w:val="22"/>
        </w:rPr>
        <w:t>zmian osób</w:t>
      </w:r>
      <w:r w:rsidR="007F5A7D" w:rsidRPr="001B0FAF">
        <w:rPr>
          <w:rFonts w:asciiTheme="minorHAnsi" w:hAnsiTheme="minorHAnsi" w:cstheme="minorHAnsi"/>
          <w:sz w:val="22"/>
          <w:szCs w:val="22"/>
        </w:rPr>
        <w:t xml:space="preserve"> skierowanych do realizacji zamówienia</w:t>
      </w:r>
      <w:r w:rsidR="007F5A7D">
        <w:rPr>
          <w:rFonts w:asciiTheme="minorHAnsi" w:hAnsiTheme="minorHAnsi"/>
          <w:iCs/>
          <w:sz w:val="22"/>
          <w:szCs w:val="22"/>
        </w:rPr>
        <w:t>, o których mowa w ust. 10 i 11</w:t>
      </w:r>
      <w:r w:rsidR="009237E4" w:rsidRPr="005970A7">
        <w:rPr>
          <w:rFonts w:asciiTheme="minorHAnsi" w:hAnsiTheme="minorHAnsi"/>
          <w:sz w:val="22"/>
          <w:szCs w:val="22"/>
        </w:rPr>
        <w:t xml:space="preserve">. </w:t>
      </w:r>
      <w:r w:rsidR="008634AD" w:rsidRPr="005970A7">
        <w:rPr>
          <w:rFonts w:asciiTheme="minorHAnsi" w:hAnsiTheme="minorHAnsi"/>
          <w:sz w:val="22"/>
          <w:szCs w:val="22"/>
        </w:rPr>
        <w:t xml:space="preserve">Zamawiający ma prawo na każdym etapie realizacji umowy do weryfikacji </w:t>
      </w:r>
      <w:r w:rsidR="007F5A7D">
        <w:rPr>
          <w:rFonts w:asciiTheme="minorHAnsi" w:hAnsiTheme="minorHAnsi"/>
          <w:sz w:val="22"/>
          <w:szCs w:val="22"/>
        </w:rPr>
        <w:t>ww. wskaźnika</w:t>
      </w:r>
      <w:r w:rsidR="008634AD" w:rsidRPr="005970A7">
        <w:rPr>
          <w:rFonts w:asciiTheme="minorHAnsi" w:hAnsiTheme="minorHAnsi"/>
          <w:sz w:val="22"/>
          <w:szCs w:val="22"/>
        </w:rPr>
        <w:t>, poprzez żądanie od Wykonawcy stosownych oświadczeń lub dokumentów w tym zakresie.</w:t>
      </w:r>
      <w:r w:rsidR="00AA7D6D" w:rsidRPr="005970A7">
        <w:rPr>
          <w:rFonts w:asciiTheme="minorHAnsi" w:hAnsiTheme="minorHAnsi"/>
          <w:sz w:val="22"/>
          <w:szCs w:val="22"/>
        </w:rPr>
        <w:t xml:space="preserve"> </w:t>
      </w:r>
      <w:r w:rsidR="00B6640D" w:rsidRPr="005970A7">
        <w:rPr>
          <w:rFonts w:asciiTheme="minorHAnsi" w:hAnsiTheme="minorHAnsi"/>
          <w:sz w:val="22"/>
          <w:szCs w:val="22"/>
        </w:rPr>
        <w:t>Zamawiający może żądać od Wykonawcy:</w:t>
      </w:r>
    </w:p>
    <w:p w14:paraId="1A79356D" w14:textId="0224A086" w:rsidR="00AB7C0F" w:rsidRPr="00744C11" w:rsidRDefault="006A7748" w:rsidP="00B6640D">
      <w:pPr>
        <w:numPr>
          <w:ilvl w:val="0"/>
          <w:numId w:val="49"/>
        </w:numPr>
        <w:spacing w:line="240" w:lineRule="auto"/>
        <w:rPr>
          <w:rFonts w:asciiTheme="minorHAnsi" w:hAnsiTheme="minorHAnsi"/>
        </w:rPr>
      </w:pPr>
      <w:r w:rsidRPr="00744C11">
        <w:rPr>
          <w:rFonts w:asciiTheme="minorHAnsi" w:hAnsiTheme="minorHAnsi"/>
        </w:rPr>
        <w:t xml:space="preserve">aktualnego na dzień jego przedłożenia oraz </w:t>
      </w:r>
      <w:r w:rsidR="00B45F24" w:rsidRPr="00744C11">
        <w:rPr>
          <w:rFonts w:asciiTheme="minorHAnsi" w:hAnsiTheme="minorHAnsi"/>
        </w:rPr>
        <w:t>uwzgl</w:t>
      </w:r>
      <w:r w:rsidR="00B45F24">
        <w:rPr>
          <w:rFonts w:asciiTheme="minorHAnsi" w:hAnsiTheme="minorHAnsi"/>
        </w:rPr>
        <w:t>ę</w:t>
      </w:r>
      <w:r w:rsidR="00B45F24" w:rsidRPr="00744C11">
        <w:rPr>
          <w:rFonts w:asciiTheme="minorHAnsi" w:hAnsiTheme="minorHAnsi"/>
        </w:rPr>
        <w:t xml:space="preserve">dniającego </w:t>
      </w:r>
      <w:r w:rsidR="0028026C" w:rsidRPr="00744C11">
        <w:rPr>
          <w:rFonts w:asciiTheme="minorHAnsi" w:hAnsiTheme="minorHAnsi"/>
        </w:rPr>
        <w:t>ewentualne zmiany</w:t>
      </w:r>
      <w:r w:rsidRPr="00744C11">
        <w:rPr>
          <w:rFonts w:asciiTheme="minorHAnsi" w:hAnsiTheme="minorHAnsi"/>
        </w:rPr>
        <w:t xml:space="preserve"> osób skierowanych do realizacji zamówienia </w:t>
      </w:r>
      <w:r w:rsidR="0028026C" w:rsidRPr="00744C11">
        <w:rPr>
          <w:rFonts w:asciiTheme="minorHAnsi" w:hAnsiTheme="minorHAnsi"/>
        </w:rPr>
        <w:t xml:space="preserve">formularza wskazanego w </w:t>
      </w:r>
      <w:r w:rsidR="00437D59">
        <w:rPr>
          <w:rFonts w:asciiTheme="minorHAnsi" w:hAnsiTheme="minorHAnsi"/>
        </w:rPr>
        <w:t>ust.</w:t>
      </w:r>
      <w:r w:rsidR="0028026C" w:rsidRPr="00744C11">
        <w:rPr>
          <w:rFonts w:asciiTheme="minorHAnsi" w:hAnsiTheme="minorHAnsi"/>
        </w:rPr>
        <w:t xml:space="preserve"> 6</w:t>
      </w:r>
      <w:r w:rsidR="00437D59">
        <w:rPr>
          <w:rFonts w:asciiTheme="minorHAnsi" w:hAnsiTheme="minorHAnsi"/>
        </w:rPr>
        <w:t>;</w:t>
      </w:r>
      <w:r w:rsidR="0028026C" w:rsidRPr="00744C11">
        <w:rPr>
          <w:rFonts w:asciiTheme="minorHAnsi" w:hAnsiTheme="minorHAnsi"/>
        </w:rPr>
        <w:t xml:space="preserve"> </w:t>
      </w:r>
    </w:p>
    <w:p w14:paraId="37034833" w14:textId="77777777" w:rsidR="00B6640D" w:rsidRPr="00F372AC" w:rsidRDefault="00B6640D" w:rsidP="00B6640D">
      <w:pPr>
        <w:numPr>
          <w:ilvl w:val="0"/>
          <w:numId w:val="49"/>
        </w:numPr>
        <w:spacing w:line="240" w:lineRule="auto"/>
        <w:rPr>
          <w:rFonts w:asciiTheme="minorHAnsi" w:hAnsiTheme="minorHAnsi"/>
        </w:rPr>
      </w:pPr>
      <w:r w:rsidRPr="00744C11">
        <w:rPr>
          <w:rFonts w:asciiTheme="minorHAnsi" w:hAnsiTheme="minorHAnsi"/>
        </w:rPr>
        <w:t>poświadczonej za zgodność z oryginałem odpowiednio przez Wykonawcę lub podwykonawcę kopii umowy o pracę osoby</w:t>
      </w:r>
      <w:r w:rsidR="00437D59">
        <w:rPr>
          <w:rFonts w:asciiTheme="minorHAnsi" w:hAnsiTheme="minorHAnsi"/>
        </w:rPr>
        <w:t xml:space="preserve"> skierowanej do realizacji zamówienia</w:t>
      </w:r>
      <w:r w:rsidRPr="00744C11">
        <w:rPr>
          <w:rFonts w:asciiTheme="minorHAnsi" w:hAnsiTheme="minorHAnsi"/>
        </w:rPr>
        <w:t xml:space="preserve"> (kopia umowy powinna zostać zanonimizowana w sposób zapewniający ochronę danych osobowych pracowników, zgodnie z</w:t>
      </w:r>
      <w:r w:rsidR="00437D59">
        <w:rPr>
          <w:rFonts w:asciiTheme="minorHAnsi" w:hAnsiTheme="minorHAnsi"/>
        </w:rPr>
        <w:t> </w:t>
      </w:r>
      <w:r w:rsidRPr="00744C11">
        <w:rPr>
          <w:rFonts w:asciiTheme="minorHAnsi" w:hAnsiTheme="minorHAnsi"/>
        </w:rPr>
        <w:t xml:space="preserve">przepisami ustawy z </w:t>
      </w:r>
      <w:r w:rsidR="00F372AC" w:rsidRPr="00014F1B">
        <w:rPr>
          <w:rFonts w:asciiTheme="minorHAnsi" w:hAnsiTheme="minorHAnsi" w:cstheme="minorHAnsi"/>
        </w:rPr>
        <w:t>ustawy z 10 maja 2018 r. o ochronie danych osobowych</w:t>
      </w:r>
      <w:r w:rsidR="00437D59" w:rsidRPr="00F372AC">
        <w:rPr>
          <w:rFonts w:asciiTheme="minorHAnsi" w:hAnsiTheme="minorHAnsi"/>
        </w:rPr>
        <w:t xml:space="preserve">, </w:t>
      </w:r>
      <w:r w:rsidRPr="00F372AC">
        <w:rPr>
          <w:rFonts w:asciiTheme="minorHAnsi" w:hAnsiTheme="minorHAnsi"/>
        </w:rPr>
        <w:t>tj. w szczególności bez adresów</w:t>
      </w:r>
      <w:r w:rsidR="00437D59" w:rsidRPr="00F372AC">
        <w:rPr>
          <w:rFonts w:asciiTheme="minorHAnsi" w:hAnsiTheme="minorHAnsi"/>
        </w:rPr>
        <w:t xml:space="preserve"> i</w:t>
      </w:r>
      <w:r w:rsidRPr="00F372AC">
        <w:rPr>
          <w:rFonts w:asciiTheme="minorHAnsi" w:hAnsiTheme="minorHAnsi"/>
        </w:rPr>
        <w:t xml:space="preserve"> nr PESEL pracownika</w:t>
      </w:r>
      <w:r w:rsidR="00437D59" w:rsidRPr="00F372AC">
        <w:rPr>
          <w:rFonts w:asciiTheme="minorHAnsi" w:hAnsiTheme="minorHAnsi"/>
        </w:rPr>
        <w:t>;</w:t>
      </w:r>
      <w:r w:rsidRPr="00F372AC">
        <w:rPr>
          <w:rFonts w:asciiTheme="minorHAnsi" w:hAnsiTheme="minorHAnsi"/>
        </w:rPr>
        <w:t xml:space="preserve"> </w:t>
      </w:r>
      <w:r w:rsidR="00437D59" w:rsidRPr="00F372AC">
        <w:rPr>
          <w:rFonts w:asciiTheme="minorHAnsi" w:hAnsiTheme="minorHAnsi"/>
        </w:rPr>
        <w:t>i</w:t>
      </w:r>
      <w:r w:rsidRPr="00F372AC">
        <w:rPr>
          <w:rFonts w:asciiTheme="minorHAnsi" w:hAnsiTheme="minorHAnsi"/>
        </w:rPr>
        <w:t xml:space="preserve">mię i nazwisko pracownika nie podlega </w:t>
      </w:r>
      <w:proofErr w:type="spellStart"/>
      <w:r w:rsidRPr="00F372AC">
        <w:rPr>
          <w:rFonts w:asciiTheme="minorHAnsi" w:hAnsiTheme="minorHAnsi"/>
        </w:rPr>
        <w:t>anonimizacji</w:t>
      </w:r>
      <w:proofErr w:type="spellEnd"/>
      <w:r w:rsidR="00437D59" w:rsidRPr="00F372AC">
        <w:rPr>
          <w:rFonts w:asciiTheme="minorHAnsi" w:hAnsiTheme="minorHAnsi"/>
        </w:rPr>
        <w:t>;</w:t>
      </w:r>
      <w:r w:rsidRPr="00F372AC">
        <w:rPr>
          <w:rFonts w:asciiTheme="minorHAnsi" w:hAnsiTheme="minorHAnsi"/>
        </w:rPr>
        <w:t xml:space="preserve"> </w:t>
      </w:r>
      <w:r w:rsidR="00437D59" w:rsidRPr="00F372AC">
        <w:rPr>
          <w:rFonts w:asciiTheme="minorHAnsi" w:hAnsiTheme="minorHAnsi"/>
        </w:rPr>
        <w:t>i</w:t>
      </w:r>
      <w:r w:rsidRPr="00F372AC">
        <w:rPr>
          <w:rFonts w:asciiTheme="minorHAnsi" w:hAnsiTheme="minorHAnsi"/>
        </w:rPr>
        <w:t xml:space="preserve">nformacje takie jak: data zawarcia umowy, rodzaj umowy o pracę i wymiar etatu powinny być możliwe do zidentyfikowania); </w:t>
      </w:r>
    </w:p>
    <w:p w14:paraId="13F5AFCF" w14:textId="77777777" w:rsidR="00B6640D" w:rsidRPr="00F372AC" w:rsidRDefault="00B6640D" w:rsidP="00B6640D">
      <w:pPr>
        <w:numPr>
          <w:ilvl w:val="0"/>
          <w:numId w:val="49"/>
        </w:numPr>
        <w:spacing w:line="240" w:lineRule="auto"/>
        <w:rPr>
          <w:rFonts w:asciiTheme="minorHAnsi" w:hAnsiTheme="minorHAnsi"/>
        </w:rPr>
      </w:pPr>
      <w:r w:rsidRPr="00F372AC">
        <w:rPr>
          <w:rFonts w:asciiTheme="minorHAnsi" w:hAnsiTheme="minorHAnsi"/>
        </w:rPr>
        <w:t>oświadczenia Wykonawcy lub podwykonawcy o zatrudnieniu na podstawie umowy o pracę osoby</w:t>
      </w:r>
      <w:r w:rsidR="00437D59" w:rsidRPr="00F372AC">
        <w:rPr>
          <w:rFonts w:asciiTheme="minorHAnsi" w:hAnsiTheme="minorHAnsi"/>
        </w:rPr>
        <w:t xml:space="preserve"> skierowanej do realizacji zamówienia</w:t>
      </w:r>
      <w:r w:rsidRPr="00F372AC">
        <w:rPr>
          <w:rFonts w:asciiTheme="minorHAnsi" w:hAnsiTheme="minorHAnsi"/>
        </w:rPr>
        <w:t>. Oświadczenie to powinno zawierać w szczególności: dokładne określenie podmiotu składającego oświadczenie, datę złożenia oświadczenia, wskazanie, że objęte wezwaniem czynności wykonuje osoba zatrudniona na podstawie umowy o</w:t>
      </w:r>
      <w:r w:rsidR="00437D59" w:rsidRPr="00F372AC">
        <w:rPr>
          <w:rFonts w:asciiTheme="minorHAnsi" w:hAnsiTheme="minorHAnsi"/>
        </w:rPr>
        <w:t> </w:t>
      </w:r>
      <w:r w:rsidRPr="00F372AC">
        <w:rPr>
          <w:rFonts w:asciiTheme="minorHAnsi" w:hAnsiTheme="minorHAnsi"/>
        </w:rPr>
        <w:t xml:space="preserve">pracę, ze wskazaniem jej imienia i nazwiska, rodzaju umowy o pracę i wymiaru etatu oraz podpis osoby uprawnionej do złożenia oświadczenia w imieniu </w:t>
      </w:r>
      <w:r w:rsidR="00437D59" w:rsidRPr="00F372AC">
        <w:rPr>
          <w:rFonts w:asciiTheme="minorHAnsi" w:hAnsiTheme="minorHAnsi"/>
        </w:rPr>
        <w:t xml:space="preserve">Wykonawcy </w:t>
      </w:r>
      <w:r w:rsidRPr="00F372AC">
        <w:rPr>
          <w:rFonts w:asciiTheme="minorHAnsi" w:hAnsiTheme="minorHAnsi"/>
        </w:rPr>
        <w:t>lub podwykonawcy;</w:t>
      </w:r>
    </w:p>
    <w:p w14:paraId="53666586" w14:textId="77777777" w:rsidR="00B6640D" w:rsidRPr="00F372AC" w:rsidRDefault="00B6640D" w:rsidP="00B6640D">
      <w:pPr>
        <w:numPr>
          <w:ilvl w:val="0"/>
          <w:numId w:val="49"/>
        </w:numPr>
        <w:spacing w:line="240" w:lineRule="auto"/>
        <w:rPr>
          <w:rFonts w:asciiTheme="minorHAnsi" w:hAnsiTheme="minorHAnsi"/>
        </w:rPr>
      </w:pPr>
      <w:r w:rsidRPr="00F372AC">
        <w:rPr>
          <w:rFonts w:asciiTheme="minorHAnsi" w:hAnsiTheme="minorHAnsi"/>
        </w:rPr>
        <w:t xml:space="preserve">zaświadczenia właściwego oddziału ZUS, potwierdzającego opłacanie przez Wykonawcę lub podwykonawcę składek na ubezpieczenia społeczne i zdrowotne z tytułu zatrudnienia na podstawie umowy o pracę </w:t>
      </w:r>
      <w:r w:rsidR="00437D59" w:rsidRPr="00F372AC">
        <w:rPr>
          <w:rFonts w:asciiTheme="minorHAnsi" w:hAnsiTheme="minorHAnsi"/>
        </w:rPr>
        <w:t xml:space="preserve">osób skierowanych do realizacji zamówienia </w:t>
      </w:r>
      <w:r w:rsidRPr="00F372AC">
        <w:rPr>
          <w:rFonts w:asciiTheme="minorHAnsi" w:hAnsiTheme="minorHAnsi"/>
        </w:rPr>
        <w:t>za ostatni okres rozliczeniowy;</w:t>
      </w:r>
    </w:p>
    <w:p w14:paraId="1A51B0E8" w14:textId="77777777" w:rsidR="00437D59" w:rsidRDefault="00B6640D" w:rsidP="00B6640D">
      <w:pPr>
        <w:numPr>
          <w:ilvl w:val="0"/>
          <w:numId w:val="49"/>
        </w:numPr>
        <w:spacing w:line="240" w:lineRule="auto"/>
        <w:rPr>
          <w:rFonts w:asciiTheme="minorHAnsi" w:hAnsiTheme="minorHAnsi"/>
        </w:rPr>
      </w:pPr>
      <w:r w:rsidRPr="00F372AC">
        <w:rPr>
          <w:rFonts w:asciiTheme="minorHAnsi" w:hAnsiTheme="minorHAnsi"/>
        </w:rPr>
        <w:t>poświadczonej za zgodność z oryginałem odpowiednio przez Wykonawcę lub podwykonawcę kopii dowodu potwierdzającego zgłoszenie pracownika przez pracodawcę do ubezpieczeń (zanonimizowaną w sposób zapewniający ochronę danych osobowych pracowników, zgodnie z</w:t>
      </w:r>
      <w:r w:rsidR="00437D59" w:rsidRPr="00F372AC">
        <w:rPr>
          <w:rFonts w:asciiTheme="minorHAnsi" w:hAnsiTheme="minorHAnsi"/>
        </w:rPr>
        <w:t> </w:t>
      </w:r>
      <w:r w:rsidRPr="00F372AC">
        <w:rPr>
          <w:rFonts w:asciiTheme="minorHAnsi" w:hAnsiTheme="minorHAnsi"/>
        </w:rPr>
        <w:t xml:space="preserve">przepisami ustawy z </w:t>
      </w:r>
      <w:r w:rsidR="00F372AC" w:rsidRPr="00014F1B">
        <w:rPr>
          <w:rFonts w:asciiTheme="minorHAnsi" w:hAnsiTheme="minorHAnsi" w:cstheme="minorHAnsi"/>
        </w:rPr>
        <w:t>ustawy z 10 maja 2018 r. o ochronie danych osobowych</w:t>
      </w:r>
      <w:r w:rsidRPr="00744C11">
        <w:rPr>
          <w:rFonts w:asciiTheme="minorHAnsi" w:hAnsiTheme="minorHAnsi"/>
        </w:rPr>
        <w:t xml:space="preserve">; imię i nazwisko pracownika nie podlega </w:t>
      </w:r>
      <w:proofErr w:type="spellStart"/>
      <w:r w:rsidRPr="00744C11">
        <w:rPr>
          <w:rFonts w:asciiTheme="minorHAnsi" w:hAnsiTheme="minorHAnsi"/>
        </w:rPr>
        <w:t>anonimizacji</w:t>
      </w:r>
      <w:proofErr w:type="spellEnd"/>
      <w:r w:rsidRPr="00744C11">
        <w:rPr>
          <w:rFonts w:asciiTheme="minorHAnsi" w:hAnsiTheme="minorHAnsi"/>
        </w:rPr>
        <w:t>)</w:t>
      </w:r>
      <w:r w:rsidR="00437D59">
        <w:rPr>
          <w:rFonts w:asciiTheme="minorHAnsi" w:hAnsiTheme="minorHAnsi"/>
        </w:rPr>
        <w:t>;</w:t>
      </w:r>
      <w:r w:rsidRPr="00744C11">
        <w:rPr>
          <w:rFonts w:asciiTheme="minorHAnsi" w:hAnsiTheme="minorHAnsi"/>
        </w:rPr>
        <w:t xml:space="preserve"> </w:t>
      </w:r>
    </w:p>
    <w:p w14:paraId="4AFC64FC" w14:textId="77777777" w:rsidR="00B6640D" w:rsidRPr="00744C11" w:rsidRDefault="00B6640D" w:rsidP="005970A7">
      <w:pPr>
        <w:spacing w:line="240" w:lineRule="auto"/>
        <w:ind w:left="360"/>
        <w:rPr>
          <w:rFonts w:asciiTheme="minorHAnsi" w:hAnsiTheme="minorHAnsi"/>
        </w:rPr>
      </w:pPr>
      <w:r w:rsidRPr="00744C11">
        <w:rPr>
          <w:rFonts w:asciiTheme="minorHAnsi" w:hAnsiTheme="minorHAnsi"/>
        </w:rPr>
        <w:t xml:space="preserve">w zależności od wyboru Zamawiającego. </w:t>
      </w:r>
    </w:p>
    <w:p w14:paraId="4FBAF3EF" w14:textId="77777777" w:rsidR="00B6640D" w:rsidRPr="00890A8F" w:rsidRDefault="006A7748" w:rsidP="001B0FAF">
      <w:pPr>
        <w:pStyle w:val="Tekstpodstawowy31"/>
        <w:numPr>
          <w:ilvl w:val="0"/>
          <w:numId w:val="23"/>
        </w:numPr>
        <w:tabs>
          <w:tab w:val="clear" w:pos="360"/>
          <w:tab w:val="num" w:pos="426"/>
        </w:tabs>
        <w:spacing w:after="0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5970A7">
        <w:rPr>
          <w:rFonts w:asciiTheme="minorHAnsi" w:hAnsiTheme="minorHAnsi"/>
          <w:sz w:val="22"/>
          <w:szCs w:val="22"/>
        </w:rPr>
        <w:t>Wykaz osób</w:t>
      </w:r>
      <w:r w:rsidR="00437D59" w:rsidRPr="001B0FAF">
        <w:rPr>
          <w:rFonts w:asciiTheme="minorHAnsi" w:hAnsiTheme="minorHAnsi"/>
          <w:sz w:val="22"/>
          <w:szCs w:val="22"/>
        </w:rPr>
        <w:t xml:space="preserve">, o którym mowa </w:t>
      </w:r>
      <w:r w:rsidRPr="005970A7">
        <w:rPr>
          <w:rFonts w:asciiTheme="minorHAnsi" w:hAnsiTheme="minorHAnsi"/>
          <w:sz w:val="22"/>
          <w:szCs w:val="22"/>
        </w:rPr>
        <w:t xml:space="preserve">w </w:t>
      </w:r>
      <w:r w:rsidR="00437D59" w:rsidRPr="001B0FAF">
        <w:rPr>
          <w:rFonts w:asciiTheme="minorHAnsi" w:hAnsiTheme="minorHAnsi"/>
          <w:sz w:val="22"/>
          <w:szCs w:val="22"/>
        </w:rPr>
        <w:t>ust.</w:t>
      </w:r>
      <w:r w:rsidRPr="005970A7">
        <w:rPr>
          <w:rFonts w:asciiTheme="minorHAnsi" w:hAnsiTheme="minorHAnsi"/>
          <w:sz w:val="22"/>
          <w:szCs w:val="22"/>
        </w:rPr>
        <w:t xml:space="preserve"> 19 pkt 1 Wykonawca </w:t>
      </w:r>
      <w:r w:rsidRPr="005970A7">
        <w:rPr>
          <w:rFonts w:asciiTheme="minorHAnsi" w:hAnsiTheme="minorHAnsi" w:cstheme="minorHAnsi"/>
          <w:sz w:val="22"/>
          <w:szCs w:val="22"/>
        </w:rPr>
        <w:t>zobowiązany</w:t>
      </w:r>
      <w:r w:rsidRPr="005970A7">
        <w:rPr>
          <w:rFonts w:asciiTheme="minorHAnsi" w:hAnsiTheme="minorHAnsi"/>
          <w:sz w:val="22"/>
          <w:szCs w:val="22"/>
        </w:rPr>
        <w:t xml:space="preserve"> będzie przedstawić w terminie </w:t>
      </w:r>
      <w:r w:rsidR="00F80E9C" w:rsidRPr="001B0FAF">
        <w:rPr>
          <w:rFonts w:asciiTheme="minorHAnsi" w:hAnsiTheme="minorHAnsi"/>
          <w:sz w:val="22"/>
          <w:szCs w:val="22"/>
        </w:rPr>
        <w:t xml:space="preserve">do </w:t>
      </w:r>
      <w:r w:rsidR="00437D59" w:rsidRPr="001B0FAF">
        <w:rPr>
          <w:rFonts w:asciiTheme="minorHAnsi" w:hAnsiTheme="minorHAnsi"/>
          <w:sz w:val="22"/>
          <w:szCs w:val="22"/>
        </w:rPr>
        <w:t>3</w:t>
      </w:r>
      <w:r w:rsidRPr="005970A7">
        <w:rPr>
          <w:rFonts w:asciiTheme="minorHAnsi" w:hAnsiTheme="minorHAnsi"/>
          <w:sz w:val="22"/>
          <w:szCs w:val="22"/>
        </w:rPr>
        <w:t xml:space="preserve"> dni roboczych od </w:t>
      </w:r>
      <w:r w:rsidR="00437D59" w:rsidRPr="001B0FAF">
        <w:rPr>
          <w:rFonts w:asciiTheme="minorHAnsi" w:hAnsiTheme="minorHAnsi"/>
          <w:sz w:val="22"/>
          <w:szCs w:val="22"/>
        </w:rPr>
        <w:t xml:space="preserve">zgłoszenia </w:t>
      </w:r>
      <w:r w:rsidRPr="005970A7">
        <w:rPr>
          <w:rFonts w:asciiTheme="minorHAnsi" w:hAnsiTheme="minorHAnsi"/>
          <w:sz w:val="22"/>
          <w:szCs w:val="22"/>
        </w:rPr>
        <w:t xml:space="preserve">żądania </w:t>
      </w:r>
      <w:r w:rsidR="00437D59" w:rsidRPr="001B0FAF">
        <w:rPr>
          <w:rFonts w:asciiTheme="minorHAnsi" w:hAnsiTheme="minorHAnsi"/>
          <w:sz w:val="22"/>
          <w:szCs w:val="22"/>
        </w:rPr>
        <w:t xml:space="preserve">przez </w:t>
      </w:r>
      <w:r w:rsidRPr="005970A7">
        <w:rPr>
          <w:rFonts w:asciiTheme="minorHAnsi" w:hAnsiTheme="minorHAnsi"/>
          <w:sz w:val="22"/>
          <w:szCs w:val="22"/>
        </w:rPr>
        <w:t xml:space="preserve">Zamawiającego </w:t>
      </w:r>
      <w:r w:rsidR="009F0B8C" w:rsidRPr="001B0FAF">
        <w:rPr>
          <w:rFonts w:asciiTheme="minorHAnsi" w:hAnsiTheme="minorHAnsi"/>
          <w:sz w:val="22"/>
          <w:szCs w:val="22"/>
        </w:rPr>
        <w:t>z</w:t>
      </w:r>
      <w:r w:rsidRPr="005970A7">
        <w:rPr>
          <w:rFonts w:asciiTheme="minorHAnsi" w:hAnsiTheme="minorHAnsi"/>
          <w:sz w:val="22"/>
          <w:szCs w:val="22"/>
        </w:rPr>
        <w:t xml:space="preserve">a pomocą poczty elektronicznej na adres, który zostanie wskazany przez Wykonawcę zgodnie z §17 ust. 3. </w:t>
      </w:r>
      <w:r w:rsidR="00B6640D" w:rsidRPr="005970A7">
        <w:rPr>
          <w:rFonts w:asciiTheme="minorHAnsi" w:hAnsiTheme="minorHAnsi"/>
          <w:sz w:val="22"/>
          <w:szCs w:val="22"/>
        </w:rPr>
        <w:t>Dowody</w:t>
      </w:r>
      <w:r w:rsidR="00875EB4">
        <w:rPr>
          <w:rFonts w:asciiTheme="minorHAnsi" w:hAnsiTheme="minorHAnsi"/>
          <w:sz w:val="22"/>
          <w:szCs w:val="22"/>
        </w:rPr>
        <w:t>,</w:t>
      </w:r>
      <w:r w:rsidR="00B6640D" w:rsidRPr="005970A7">
        <w:rPr>
          <w:rFonts w:asciiTheme="minorHAnsi" w:hAnsiTheme="minorHAnsi"/>
          <w:sz w:val="22"/>
          <w:szCs w:val="22"/>
        </w:rPr>
        <w:t xml:space="preserve"> o których mowa </w:t>
      </w:r>
      <w:r w:rsidR="00C83FA9">
        <w:rPr>
          <w:rFonts w:asciiTheme="minorHAnsi" w:hAnsiTheme="minorHAnsi"/>
          <w:sz w:val="22"/>
          <w:szCs w:val="22"/>
        </w:rPr>
        <w:br/>
      </w:r>
      <w:r w:rsidRPr="005970A7">
        <w:rPr>
          <w:rFonts w:asciiTheme="minorHAnsi" w:hAnsiTheme="minorHAnsi"/>
          <w:sz w:val="22"/>
          <w:szCs w:val="22"/>
        </w:rPr>
        <w:t xml:space="preserve">w </w:t>
      </w:r>
      <w:r w:rsidR="009F0B8C" w:rsidRPr="001B0FAF">
        <w:rPr>
          <w:rFonts w:asciiTheme="minorHAnsi" w:hAnsiTheme="minorHAnsi"/>
          <w:sz w:val="22"/>
          <w:szCs w:val="22"/>
        </w:rPr>
        <w:t>ust</w:t>
      </w:r>
      <w:r w:rsidRPr="005970A7">
        <w:rPr>
          <w:rFonts w:asciiTheme="minorHAnsi" w:hAnsiTheme="minorHAnsi"/>
          <w:sz w:val="22"/>
          <w:szCs w:val="22"/>
        </w:rPr>
        <w:t>. 19 pkt od 2 do 5</w:t>
      </w:r>
      <w:r w:rsidR="00B6640D" w:rsidRPr="005970A7">
        <w:rPr>
          <w:rFonts w:asciiTheme="minorHAnsi" w:hAnsiTheme="minorHAnsi"/>
          <w:sz w:val="22"/>
          <w:szCs w:val="22"/>
        </w:rPr>
        <w:t xml:space="preserve">, Wykonawca zobowiązany będzie przedstawić w terminie </w:t>
      </w:r>
      <w:r w:rsidR="00484B3B" w:rsidRPr="005970A7">
        <w:rPr>
          <w:rFonts w:asciiTheme="minorHAnsi" w:hAnsiTheme="minorHAnsi"/>
          <w:sz w:val="22"/>
          <w:szCs w:val="22"/>
        </w:rPr>
        <w:t xml:space="preserve">do </w:t>
      </w:r>
      <w:r w:rsidR="00AF5A93" w:rsidRPr="005970A7">
        <w:rPr>
          <w:rFonts w:asciiTheme="minorHAnsi" w:hAnsiTheme="minorHAnsi"/>
          <w:sz w:val="22"/>
          <w:szCs w:val="22"/>
        </w:rPr>
        <w:t xml:space="preserve">5 </w:t>
      </w:r>
      <w:r w:rsidR="00B6640D" w:rsidRPr="005970A7">
        <w:rPr>
          <w:rFonts w:asciiTheme="minorHAnsi" w:hAnsiTheme="minorHAnsi"/>
          <w:sz w:val="22"/>
          <w:szCs w:val="22"/>
        </w:rPr>
        <w:t>dni</w:t>
      </w:r>
      <w:r w:rsidR="00AF5A93" w:rsidRPr="005970A7">
        <w:rPr>
          <w:rFonts w:asciiTheme="minorHAnsi" w:hAnsiTheme="minorHAnsi"/>
          <w:sz w:val="22"/>
          <w:szCs w:val="22"/>
        </w:rPr>
        <w:t xml:space="preserve"> roboczych </w:t>
      </w:r>
      <w:r w:rsidR="00B6640D" w:rsidRPr="005970A7">
        <w:rPr>
          <w:rFonts w:asciiTheme="minorHAnsi" w:hAnsiTheme="minorHAnsi"/>
          <w:sz w:val="22"/>
          <w:szCs w:val="22"/>
        </w:rPr>
        <w:t xml:space="preserve">od </w:t>
      </w:r>
      <w:r w:rsidR="009F0B8C" w:rsidRPr="001B0FAF">
        <w:rPr>
          <w:rFonts w:asciiTheme="minorHAnsi" w:hAnsiTheme="minorHAnsi"/>
          <w:sz w:val="22"/>
          <w:szCs w:val="22"/>
        </w:rPr>
        <w:t xml:space="preserve">zgłoszenia </w:t>
      </w:r>
      <w:r w:rsidR="00B6640D" w:rsidRPr="005970A7">
        <w:rPr>
          <w:rFonts w:asciiTheme="minorHAnsi" w:hAnsiTheme="minorHAnsi"/>
          <w:sz w:val="22"/>
          <w:szCs w:val="22"/>
        </w:rPr>
        <w:t xml:space="preserve">żądania </w:t>
      </w:r>
      <w:r w:rsidR="009F0B8C" w:rsidRPr="001B0FAF">
        <w:rPr>
          <w:rFonts w:asciiTheme="minorHAnsi" w:hAnsiTheme="minorHAnsi"/>
          <w:sz w:val="22"/>
          <w:szCs w:val="22"/>
        </w:rPr>
        <w:t xml:space="preserve">przez </w:t>
      </w:r>
      <w:r w:rsidR="00B6640D" w:rsidRPr="00890A8F">
        <w:rPr>
          <w:rFonts w:asciiTheme="minorHAnsi" w:hAnsiTheme="minorHAnsi"/>
          <w:sz w:val="22"/>
          <w:szCs w:val="22"/>
        </w:rPr>
        <w:t>Zamawiającego za pomocą poczty elektronicznej na adres, który zostanie wskazany przez Wykonawcę zgodnie z §1</w:t>
      </w:r>
      <w:r w:rsidR="00A57F57" w:rsidRPr="00890A8F">
        <w:rPr>
          <w:rFonts w:asciiTheme="minorHAnsi" w:hAnsiTheme="minorHAnsi"/>
          <w:sz w:val="22"/>
          <w:szCs w:val="22"/>
        </w:rPr>
        <w:t>7</w:t>
      </w:r>
      <w:r w:rsidR="00B6640D" w:rsidRPr="00890A8F">
        <w:rPr>
          <w:rFonts w:asciiTheme="minorHAnsi" w:hAnsiTheme="minorHAnsi"/>
          <w:sz w:val="22"/>
          <w:szCs w:val="22"/>
        </w:rPr>
        <w:t xml:space="preserve"> ust. </w:t>
      </w:r>
      <w:r w:rsidR="00A57F57" w:rsidRPr="00890A8F">
        <w:rPr>
          <w:rFonts w:asciiTheme="minorHAnsi" w:hAnsiTheme="minorHAnsi"/>
          <w:sz w:val="22"/>
          <w:szCs w:val="22"/>
        </w:rPr>
        <w:t>3</w:t>
      </w:r>
      <w:r w:rsidR="00B6640D" w:rsidRPr="00890A8F">
        <w:rPr>
          <w:rFonts w:asciiTheme="minorHAnsi" w:hAnsiTheme="minorHAnsi"/>
          <w:sz w:val="22"/>
          <w:szCs w:val="22"/>
        </w:rPr>
        <w:t xml:space="preserve">. </w:t>
      </w:r>
    </w:p>
    <w:p w14:paraId="522CF03D" w14:textId="77777777" w:rsidR="00890A8F" w:rsidRDefault="00890A8F" w:rsidP="00420767">
      <w:pPr>
        <w:autoSpaceDE w:val="0"/>
        <w:autoSpaceDN w:val="0"/>
        <w:adjustRightInd w:val="0"/>
        <w:spacing w:line="240" w:lineRule="auto"/>
        <w:ind w:left="57" w:right="57"/>
        <w:jc w:val="center"/>
        <w:rPr>
          <w:rFonts w:asciiTheme="minorHAnsi" w:hAnsiTheme="minorHAnsi" w:cstheme="minorHAnsi"/>
          <w:b/>
          <w:color w:val="000000"/>
        </w:rPr>
      </w:pPr>
    </w:p>
    <w:p w14:paraId="21093AE4" w14:textId="77777777" w:rsidR="00FD191C" w:rsidRPr="00014F1B" w:rsidRDefault="00821728" w:rsidP="00420767">
      <w:pPr>
        <w:autoSpaceDE w:val="0"/>
        <w:autoSpaceDN w:val="0"/>
        <w:adjustRightInd w:val="0"/>
        <w:spacing w:line="240" w:lineRule="auto"/>
        <w:ind w:left="57" w:right="57"/>
        <w:jc w:val="center"/>
        <w:rPr>
          <w:rFonts w:asciiTheme="minorHAnsi" w:hAnsiTheme="minorHAnsi" w:cstheme="minorHAnsi"/>
          <w:b/>
          <w:color w:val="000000"/>
        </w:rPr>
      </w:pPr>
      <w:r w:rsidRPr="00014F1B">
        <w:rPr>
          <w:rFonts w:asciiTheme="minorHAnsi" w:hAnsiTheme="minorHAnsi" w:cstheme="minorHAnsi"/>
          <w:b/>
          <w:color w:val="000000"/>
        </w:rPr>
        <w:t xml:space="preserve">§ </w:t>
      </w:r>
      <w:r w:rsidR="00D75930" w:rsidRPr="00014F1B">
        <w:rPr>
          <w:rFonts w:asciiTheme="minorHAnsi" w:hAnsiTheme="minorHAnsi" w:cstheme="minorHAnsi"/>
          <w:b/>
          <w:color w:val="000000"/>
        </w:rPr>
        <w:t>4.</w:t>
      </w:r>
    </w:p>
    <w:p w14:paraId="7A24F16D" w14:textId="77777777" w:rsidR="00821728" w:rsidRPr="00014F1B" w:rsidRDefault="00821728" w:rsidP="0010388F">
      <w:pPr>
        <w:autoSpaceDE w:val="0"/>
        <w:autoSpaceDN w:val="0"/>
        <w:adjustRightInd w:val="0"/>
        <w:spacing w:after="120" w:line="240" w:lineRule="auto"/>
        <w:ind w:left="57" w:right="57"/>
        <w:jc w:val="center"/>
        <w:rPr>
          <w:rFonts w:asciiTheme="minorHAnsi" w:hAnsiTheme="minorHAnsi" w:cstheme="minorHAnsi"/>
          <w:b/>
          <w:color w:val="000000"/>
        </w:rPr>
      </w:pPr>
      <w:r w:rsidRPr="00014F1B">
        <w:rPr>
          <w:rFonts w:asciiTheme="minorHAnsi" w:hAnsiTheme="minorHAnsi" w:cstheme="minorHAnsi"/>
          <w:b/>
          <w:color w:val="000000"/>
        </w:rPr>
        <w:t>Obowiązki i prawa Zamawiającego</w:t>
      </w:r>
    </w:p>
    <w:p w14:paraId="764ED011" w14:textId="77777777" w:rsidR="00821728" w:rsidRPr="00014F1B" w:rsidRDefault="00B57431" w:rsidP="00E0239C">
      <w:pPr>
        <w:pStyle w:val="Tekstpodstawowy3"/>
        <w:numPr>
          <w:ilvl w:val="3"/>
          <w:numId w:val="14"/>
        </w:numPr>
        <w:tabs>
          <w:tab w:val="clear" w:pos="3240"/>
        </w:tabs>
        <w:spacing w:after="0" w:line="240" w:lineRule="auto"/>
        <w:ind w:left="284" w:hanging="284"/>
        <w:rPr>
          <w:rFonts w:asciiTheme="minorHAnsi" w:hAnsiTheme="minorHAnsi" w:cstheme="minorHAnsi"/>
          <w:color w:val="000000"/>
          <w:sz w:val="22"/>
          <w:szCs w:val="22"/>
        </w:rPr>
      </w:pPr>
      <w:r w:rsidRPr="00014F1B">
        <w:rPr>
          <w:rFonts w:asciiTheme="minorHAnsi" w:hAnsiTheme="minorHAnsi" w:cstheme="minorHAnsi"/>
          <w:sz w:val="22"/>
          <w:szCs w:val="22"/>
        </w:rPr>
        <w:t>Zamawiający</w:t>
      </w:r>
      <w:r w:rsidRPr="00014F1B">
        <w:rPr>
          <w:rFonts w:asciiTheme="minorHAnsi" w:hAnsiTheme="minorHAnsi" w:cstheme="minorHAnsi"/>
          <w:color w:val="000000"/>
          <w:sz w:val="22"/>
          <w:szCs w:val="22"/>
        </w:rPr>
        <w:t xml:space="preserve"> będzie </w:t>
      </w:r>
      <w:r w:rsidR="00821728" w:rsidRPr="00014F1B">
        <w:rPr>
          <w:rFonts w:asciiTheme="minorHAnsi" w:hAnsiTheme="minorHAnsi" w:cstheme="minorHAnsi"/>
          <w:color w:val="000000"/>
          <w:sz w:val="22"/>
          <w:szCs w:val="22"/>
        </w:rPr>
        <w:t>współpracować z Wykonawcą przy dostarczaniu informacji, których Wykonawca może zażądać w celu prawidłowej realizacji przedmiotu umowy.</w:t>
      </w:r>
    </w:p>
    <w:p w14:paraId="4891048D" w14:textId="77777777" w:rsidR="00821728" w:rsidRPr="00014F1B" w:rsidRDefault="00437EBC" w:rsidP="00E0239C">
      <w:pPr>
        <w:pStyle w:val="Tekstpodstawowy3"/>
        <w:numPr>
          <w:ilvl w:val="3"/>
          <w:numId w:val="14"/>
        </w:numPr>
        <w:tabs>
          <w:tab w:val="clear" w:pos="3240"/>
        </w:tabs>
        <w:spacing w:after="0" w:line="240" w:lineRule="auto"/>
        <w:ind w:left="284" w:hanging="284"/>
        <w:rPr>
          <w:rFonts w:asciiTheme="minorHAnsi" w:hAnsiTheme="minorHAnsi" w:cstheme="minorHAnsi"/>
          <w:color w:val="000000"/>
          <w:sz w:val="22"/>
          <w:szCs w:val="22"/>
        </w:rPr>
      </w:pPr>
      <w:r w:rsidRPr="00014F1B">
        <w:rPr>
          <w:rFonts w:asciiTheme="minorHAnsi" w:hAnsiTheme="minorHAnsi" w:cstheme="minorHAnsi"/>
          <w:sz w:val="22"/>
          <w:szCs w:val="22"/>
        </w:rPr>
        <w:t xml:space="preserve">Zamawiający zastrzega sobie prawo kontroli prawidłowości realizacji umowy, w szczególności poprzez żądanie wyjaśnień, informacji o stanie prac </w:t>
      </w:r>
      <w:r w:rsidR="005518F6" w:rsidRPr="00014F1B">
        <w:rPr>
          <w:rFonts w:asciiTheme="minorHAnsi" w:hAnsiTheme="minorHAnsi" w:cstheme="minorHAnsi"/>
          <w:sz w:val="22"/>
          <w:szCs w:val="22"/>
        </w:rPr>
        <w:t>związanych z realizacją usługi</w:t>
      </w:r>
      <w:r w:rsidRPr="00014F1B">
        <w:rPr>
          <w:rFonts w:asciiTheme="minorHAnsi" w:hAnsiTheme="minorHAnsi" w:cstheme="minorHAnsi"/>
          <w:sz w:val="22"/>
          <w:szCs w:val="22"/>
        </w:rPr>
        <w:t xml:space="preserve"> oraz wglądu do dokumentów.</w:t>
      </w:r>
      <w:r w:rsidR="00A27546" w:rsidRPr="00014F1B">
        <w:rPr>
          <w:rFonts w:asciiTheme="minorHAnsi" w:hAnsiTheme="minorHAnsi" w:cstheme="minorHAnsi"/>
          <w:sz w:val="22"/>
          <w:szCs w:val="22"/>
        </w:rPr>
        <w:t xml:space="preserve"> Na żądanie Zamawiającego Wykonawca udostępni dokumenty, </w:t>
      </w:r>
      <w:r w:rsidR="00A27546" w:rsidRPr="00014F1B">
        <w:rPr>
          <w:rFonts w:asciiTheme="minorHAnsi" w:hAnsiTheme="minorHAnsi" w:cstheme="minorHAnsi"/>
          <w:color w:val="000000"/>
          <w:sz w:val="22"/>
          <w:szCs w:val="22"/>
        </w:rPr>
        <w:t>w tym dokumenty finansowe oraz dokumenty elektroniczne, związane z realizacją umowy.</w:t>
      </w:r>
    </w:p>
    <w:p w14:paraId="7E68701B" w14:textId="77777777" w:rsidR="00513CF7" w:rsidRDefault="00513CF7" w:rsidP="00956FD9">
      <w:pPr>
        <w:autoSpaceDE w:val="0"/>
        <w:autoSpaceDN w:val="0"/>
        <w:adjustRightInd w:val="0"/>
        <w:spacing w:line="240" w:lineRule="auto"/>
        <w:ind w:right="57"/>
        <w:rPr>
          <w:rFonts w:asciiTheme="minorHAnsi" w:hAnsiTheme="minorHAnsi" w:cstheme="minorHAnsi"/>
          <w:b/>
          <w:color w:val="000000"/>
        </w:rPr>
      </w:pPr>
    </w:p>
    <w:p w14:paraId="07A1C8AD" w14:textId="77777777" w:rsidR="00FD191C" w:rsidRPr="00014F1B" w:rsidRDefault="00660386" w:rsidP="00420767">
      <w:pPr>
        <w:autoSpaceDE w:val="0"/>
        <w:autoSpaceDN w:val="0"/>
        <w:adjustRightInd w:val="0"/>
        <w:spacing w:line="240" w:lineRule="auto"/>
        <w:ind w:left="57" w:right="57"/>
        <w:jc w:val="center"/>
        <w:rPr>
          <w:rFonts w:asciiTheme="minorHAnsi" w:hAnsiTheme="minorHAnsi" w:cstheme="minorHAnsi"/>
          <w:b/>
          <w:color w:val="000000"/>
        </w:rPr>
      </w:pPr>
      <w:r w:rsidRPr="00014F1B">
        <w:rPr>
          <w:rFonts w:asciiTheme="minorHAnsi" w:hAnsiTheme="minorHAnsi" w:cstheme="minorHAnsi"/>
          <w:b/>
          <w:color w:val="000000"/>
        </w:rPr>
        <w:t xml:space="preserve">§ </w:t>
      </w:r>
      <w:r w:rsidR="00D75930" w:rsidRPr="00014F1B">
        <w:rPr>
          <w:rFonts w:asciiTheme="minorHAnsi" w:hAnsiTheme="minorHAnsi" w:cstheme="minorHAnsi"/>
          <w:b/>
          <w:color w:val="000000"/>
        </w:rPr>
        <w:t>5.</w:t>
      </w:r>
    </w:p>
    <w:p w14:paraId="649C5AE7" w14:textId="77777777" w:rsidR="00660386" w:rsidRPr="003318CF" w:rsidRDefault="00F61336" w:rsidP="0010388F">
      <w:pPr>
        <w:autoSpaceDE w:val="0"/>
        <w:autoSpaceDN w:val="0"/>
        <w:adjustRightInd w:val="0"/>
        <w:spacing w:after="120" w:line="240" w:lineRule="auto"/>
        <w:ind w:left="57" w:right="57"/>
        <w:jc w:val="center"/>
        <w:rPr>
          <w:rFonts w:asciiTheme="minorHAnsi" w:hAnsiTheme="minorHAnsi" w:cstheme="minorHAnsi"/>
          <w:b/>
          <w:color w:val="000000"/>
        </w:rPr>
      </w:pPr>
      <w:r w:rsidRPr="00F80E9C">
        <w:rPr>
          <w:rFonts w:asciiTheme="minorHAnsi" w:hAnsiTheme="minorHAnsi" w:cstheme="minorHAnsi"/>
          <w:b/>
          <w:color w:val="000000"/>
        </w:rPr>
        <w:tab/>
      </w:r>
      <w:r w:rsidR="00660386" w:rsidRPr="003318CF">
        <w:rPr>
          <w:rFonts w:asciiTheme="minorHAnsi" w:hAnsiTheme="minorHAnsi" w:cstheme="minorHAnsi"/>
          <w:b/>
          <w:color w:val="000000"/>
        </w:rPr>
        <w:t xml:space="preserve">Odbiór przedmiotu </w:t>
      </w:r>
      <w:r w:rsidR="009345EF" w:rsidRPr="003318CF">
        <w:rPr>
          <w:rFonts w:asciiTheme="minorHAnsi" w:hAnsiTheme="minorHAnsi" w:cstheme="minorHAnsi"/>
          <w:b/>
          <w:color w:val="000000"/>
        </w:rPr>
        <w:t>umowy</w:t>
      </w:r>
      <w:r w:rsidR="00660386" w:rsidRPr="003318CF">
        <w:rPr>
          <w:rFonts w:asciiTheme="minorHAnsi" w:hAnsiTheme="minorHAnsi" w:cstheme="minorHAnsi"/>
          <w:b/>
          <w:color w:val="000000"/>
        </w:rPr>
        <w:t xml:space="preserve"> </w:t>
      </w:r>
      <w:r w:rsidRPr="003318CF">
        <w:rPr>
          <w:rFonts w:asciiTheme="minorHAnsi" w:hAnsiTheme="minorHAnsi" w:cstheme="minorHAnsi"/>
          <w:b/>
          <w:color w:val="000000"/>
        </w:rPr>
        <w:tab/>
      </w:r>
    </w:p>
    <w:p w14:paraId="5D5849C0" w14:textId="77777777" w:rsidR="00F118D6" w:rsidRPr="005F36C2" w:rsidRDefault="00CD6977" w:rsidP="00E0239C">
      <w:pPr>
        <w:pStyle w:val="Tekstpodstawowy31"/>
        <w:numPr>
          <w:ilvl w:val="6"/>
          <w:numId w:val="24"/>
        </w:numPr>
        <w:tabs>
          <w:tab w:val="clear" w:pos="5400"/>
        </w:tabs>
        <w:spacing w:after="0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  <w:lang w:eastAsia="pl-PL"/>
        </w:rPr>
      </w:pPr>
      <w:r w:rsidRPr="005F36C2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Zamawiający dokon</w:t>
      </w:r>
      <w:r w:rsidR="00D15853" w:rsidRPr="005F36C2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a</w:t>
      </w:r>
      <w:r w:rsidRPr="005F36C2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 odbioru </w:t>
      </w:r>
      <w:r w:rsidR="00D15853" w:rsidRPr="005F36C2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każdej </w:t>
      </w:r>
      <w:r w:rsidR="00DC181C" w:rsidRPr="005F36C2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prawidłowo przeprowadzonej </w:t>
      </w:r>
      <w:r w:rsidR="00D15853" w:rsidRPr="005F36C2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kontroli</w:t>
      </w:r>
      <w:r w:rsidRPr="005F36C2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 w terminie 7 dni </w:t>
      </w:r>
      <w:r w:rsidR="006B2E94" w:rsidRPr="005F36C2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roboczych</w:t>
      </w:r>
      <w:r w:rsidR="003050F5" w:rsidRPr="00C260D7">
        <w:rPr>
          <w:rFonts w:asciiTheme="minorHAnsi" w:hAnsiTheme="minorHAnsi" w:cstheme="minorHAnsi"/>
          <w:color w:val="000000"/>
          <w:sz w:val="22"/>
          <w:szCs w:val="22"/>
          <w:vertAlign w:val="superscript"/>
          <w:lang w:eastAsia="pl-PL"/>
        </w:rPr>
        <w:footnoteReference w:id="3"/>
      </w:r>
      <w:r w:rsidR="003050F5" w:rsidRPr="005F36C2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 </w:t>
      </w:r>
      <w:r w:rsidRPr="005F36C2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od dnia</w:t>
      </w:r>
      <w:r w:rsidR="003050F5" w:rsidRPr="005F36C2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 </w:t>
      </w:r>
      <w:r w:rsidR="00256099" w:rsidRPr="005F36C2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otrzymania </w:t>
      </w:r>
      <w:r w:rsidR="003050F5" w:rsidRPr="005F36C2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przez Zamawiającego </w:t>
      </w:r>
      <w:r w:rsidRPr="005F36C2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kompletnej </w:t>
      </w:r>
      <w:r w:rsidR="004972B1" w:rsidRPr="005F36C2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dokumentacji pokontrolnej</w:t>
      </w:r>
      <w:r w:rsidR="004B3D33" w:rsidRPr="005F36C2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 </w:t>
      </w:r>
      <w:r w:rsidR="00CF5A11" w:rsidRPr="005F36C2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powstałej w wyniku kontroli</w:t>
      </w:r>
      <w:r w:rsidR="004B3D33" w:rsidRPr="005F36C2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,</w:t>
      </w:r>
      <w:r w:rsidR="006074B6" w:rsidRPr="005F36C2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 sporządzonej zgodnie z zapisami OPZ</w:t>
      </w:r>
      <w:r w:rsidR="004972B1" w:rsidRPr="005F36C2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, </w:t>
      </w:r>
      <w:r w:rsidR="002B6A8C" w:rsidRPr="005F36C2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potwierdzającej prawidłowe przeprowadzenie</w:t>
      </w:r>
      <w:r w:rsidR="006074B6" w:rsidRPr="005F36C2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 kontroli</w:t>
      </w:r>
      <w:r w:rsidR="004E3EFF" w:rsidRPr="005F36C2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. </w:t>
      </w:r>
      <w:r w:rsidR="00B620C0" w:rsidRPr="005F36C2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Informacja o odbiorze przeprowadzonej kontroli zostanie przekazana Wykonawcy</w:t>
      </w:r>
      <w:r w:rsidR="004E3EFF" w:rsidRPr="005F36C2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 </w:t>
      </w:r>
      <w:r w:rsidR="003D3625" w:rsidRPr="005F36C2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drogą </w:t>
      </w:r>
      <w:r w:rsidR="005E054A" w:rsidRPr="005F36C2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elektroniczną </w:t>
      </w:r>
      <w:r w:rsidR="00B620C0" w:rsidRPr="005F36C2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na adres, który zostanie wskazany przez Wykonawcę zgodnie z §17 ust. 3</w:t>
      </w:r>
      <w:r w:rsidR="002B6A8C" w:rsidRPr="005F36C2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.</w:t>
      </w:r>
    </w:p>
    <w:p w14:paraId="1F1231EE" w14:textId="77777777" w:rsidR="00FD191C" w:rsidRPr="003318CF" w:rsidRDefault="00806672" w:rsidP="005970A7">
      <w:pPr>
        <w:pStyle w:val="Tekstpodstawowy31"/>
        <w:numPr>
          <w:ilvl w:val="6"/>
          <w:numId w:val="24"/>
        </w:numPr>
        <w:tabs>
          <w:tab w:val="clear" w:pos="5400"/>
        </w:tabs>
        <w:spacing w:after="0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W przypadku stwierdzenia przez Zamawiającego </w:t>
      </w:r>
      <w:r w:rsidR="00F118D6" w:rsidRPr="003318CF">
        <w:rPr>
          <w:rFonts w:asciiTheme="minorHAnsi" w:hAnsiTheme="minorHAnsi" w:cstheme="minorHAnsi"/>
          <w:color w:val="000000"/>
          <w:sz w:val="22"/>
          <w:szCs w:val="22"/>
        </w:rPr>
        <w:t xml:space="preserve">nieprawidłowości </w:t>
      </w:r>
      <w:r>
        <w:rPr>
          <w:rFonts w:asciiTheme="minorHAnsi" w:hAnsiTheme="minorHAnsi" w:cstheme="minorHAnsi"/>
          <w:color w:val="000000"/>
          <w:sz w:val="22"/>
          <w:szCs w:val="22"/>
        </w:rPr>
        <w:t>w sposobie przeprowadzenia</w:t>
      </w:r>
      <w:r w:rsidR="00F118D6" w:rsidRPr="003318CF">
        <w:rPr>
          <w:rFonts w:asciiTheme="minorHAnsi" w:hAnsiTheme="minorHAnsi" w:cstheme="minorHAnsi"/>
          <w:color w:val="000000"/>
          <w:sz w:val="22"/>
          <w:szCs w:val="22"/>
        </w:rPr>
        <w:t xml:space="preserve"> kontroli (w tym braków lub błędów w przekazanej dokumentacji pokontrolnej)</w:t>
      </w:r>
      <w:r>
        <w:rPr>
          <w:rFonts w:asciiTheme="minorHAnsi" w:hAnsiTheme="minorHAnsi" w:cstheme="minorHAnsi"/>
          <w:color w:val="000000"/>
          <w:sz w:val="22"/>
          <w:szCs w:val="22"/>
        </w:rPr>
        <w:t>, Zamawiający wezwie Wykonawcę do ich usunięcia w wyznaczonym terminie</w:t>
      </w:r>
      <w:r w:rsidR="00151BEF">
        <w:rPr>
          <w:rFonts w:asciiTheme="minorHAnsi" w:hAnsiTheme="minorHAnsi" w:cstheme="minorHAnsi"/>
          <w:color w:val="000000"/>
          <w:sz w:val="22"/>
          <w:szCs w:val="22"/>
        </w:rPr>
        <w:t xml:space="preserve"> (o ile możliwe będzie ich usunięcie na tym etapie)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. </w:t>
      </w:r>
      <w:r w:rsidR="00B620C0">
        <w:rPr>
          <w:rFonts w:asciiTheme="minorHAnsi" w:hAnsiTheme="minorHAnsi" w:cstheme="minorHAnsi"/>
          <w:color w:val="000000"/>
          <w:sz w:val="22"/>
          <w:szCs w:val="22"/>
        </w:rPr>
        <w:t xml:space="preserve">Wezwanie, o którym mowa wyżej zostanie przekazane Wykonawcy </w:t>
      </w:r>
      <w:r w:rsidR="00B620C0" w:rsidRPr="00DA419C">
        <w:rPr>
          <w:rFonts w:asciiTheme="minorHAnsi" w:hAnsiTheme="minorHAnsi" w:cstheme="minorHAnsi"/>
          <w:sz w:val="22"/>
          <w:szCs w:val="22"/>
          <w:lang w:eastAsia="pl-PL"/>
        </w:rPr>
        <w:t xml:space="preserve">drogą elektroniczną </w:t>
      </w:r>
      <w:r w:rsidR="00B620C0" w:rsidRPr="00B620C0">
        <w:rPr>
          <w:rFonts w:asciiTheme="minorHAnsi" w:hAnsiTheme="minorHAnsi" w:cstheme="minorHAnsi"/>
          <w:sz w:val="22"/>
          <w:szCs w:val="22"/>
          <w:lang w:eastAsia="pl-PL"/>
        </w:rPr>
        <w:t>na adres, który zostanie wskazany przez Wykonawcę zgodnie z §17 ust. 3</w:t>
      </w:r>
      <w:r w:rsidR="00B620C0">
        <w:rPr>
          <w:rFonts w:asciiTheme="minorHAnsi" w:hAnsiTheme="minorHAnsi" w:cstheme="minorHAnsi"/>
          <w:sz w:val="22"/>
          <w:szCs w:val="22"/>
          <w:lang w:eastAsia="pl-PL"/>
        </w:rPr>
        <w:t xml:space="preserve">. </w:t>
      </w:r>
    </w:p>
    <w:p w14:paraId="18122F83" w14:textId="77777777" w:rsidR="00EA2ED9" w:rsidRPr="003318CF" w:rsidRDefault="00EA2ED9" w:rsidP="00E0239C">
      <w:pPr>
        <w:pStyle w:val="Tekstpodstawowy31"/>
        <w:numPr>
          <w:ilvl w:val="6"/>
          <w:numId w:val="24"/>
        </w:numPr>
        <w:tabs>
          <w:tab w:val="clear" w:pos="5400"/>
        </w:tabs>
        <w:spacing w:after="0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318CF">
        <w:rPr>
          <w:rFonts w:asciiTheme="minorHAnsi" w:hAnsiTheme="minorHAnsi" w:cstheme="minorHAnsi"/>
          <w:sz w:val="22"/>
          <w:szCs w:val="22"/>
        </w:rPr>
        <w:t>Zamawiający zastrzega sobie możliwość nieodebrania prac związanych z przeprowadzeniem danej kontroli w przypadku:</w:t>
      </w:r>
    </w:p>
    <w:p w14:paraId="0CB562F9" w14:textId="78B9ED78" w:rsidR="00EA2ED9" w:rsidRPr="000E2B37" w:rsidRDefault="002836C3" w:rsidP="00E0239C">
      <w:pPr>
        <w:pStyle w:val="Tekstpodstawowy31"/>
        <w:numPr>
          <w:ilvl w:val="0"/>
          <w:numId w:val="28"/>
        </w:numPr>
        <w:spacing w:after="0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2836C3">
        <w:rPr>
          <w:rFonts w:asciiTheme="minorHAnsi" w:hAnsiTheme="minorHAnsi" w:cstheme="minorHAnsi"/>
          <w:sz w:val="22"/>
          <w:szCs w:val="22"/>
        </w:rPr>
        <w:t xml:space="preserve">stwierdzenia przez Zamawiającego lub przez inny uprawniony podmiot (np. w trakcie weryfikacji dokumentacji pokontrolnej, w wyniku przeprowadzonej obserwacji, </w:t>
      </w:r>
      <w:proofErr w:type="spellStart"/>
      <w:r w:rsidRPr="002836C3">
        <w:rPr>
          <w:rFonts w:asciiTheme="minorHAnsi" w:hAnsiTheme="minorHAnsi" w:cstheme="minorHAnsi"/>
          <w:sz w:val="22"/>
          <w:szCs w:val="22"/>
        </w:rPr>
        <w:t>rekontroli</w:t>
      </w:r>
      <w:proofErr w:type="spellEnd"/>
      <w:r w:rsidRPr="002836C3">
        <w:rPr>
          <w:rFonts w:asciiTheme="minorHAnsi" w:hAnsiTheme="minorHAnsi" w:cstheme="minorHAnsi"/>
          <w:sz w:val="22"/>
          <w:szCs w:val="22"/>
        </w:rPr>
        <w:t xml:space="preserve"> czy kontroli), że</w:t>
      </w:r>
      <w:r w:rsidR="006F11F1">
        <w:rPr>
          <w:rFonts w:asciiTheme="minorHAnsi" w:hAnsiTheme="minorHAnsi" w:cstheme="minorHAnsi"/>
          <w:sz w:val="22"/>
          <w:szCs w:val="22"/>
        </w:rPr>
        <w:t> </w:t>
      </w:r>
      <w:r w:rsidRPr="002836C3">
        <w:rPr>
          <w:rFonts w:asciiTheme="minorHAnsi" w:hAnsiTheme="minorHAnsi" w:cstheme="minorHAnsi"/>
          <w:sz w:val="22"/>
          <w:szCs w:val="22"/>
        </w:rPr>
        <w:t>kontrola przeprowadzona przez Wykonawcę została wykonana nierzetelnie, dokumentacja zawiera błędy lub sporządzona została wadliwie</w:t>
      </w:r>
      <w:r w:rsidR="00EA2ED9" w:rsidRPr="000E2B37">
        <w:rPr>
          <w:rFonts w:asciiTheme="minorHAnsi" w:hAnsiTheme="minorHAnsi" w:cstheme="minorHAnsi"/>
          <w:sz w:val="22"/>
          <w:szCs w:val="22"/>
        </w:rPr>
        <w:t>;</w:t>
      </w:r>
    </w:p>
    <w:p w14:paraId="25A2AEA5" w14:textId="77777777" w:rsidR="00EA2ED9" w:rsidRPr="000E2B37" w:rsidRDefault="00EA2ED9" w:rsidP="00E0239C">
      <w:pPr>
        <w:pStyle w:val="Tekstpodstawowy31"/>
        <w:numPr>
          <w:ilvl w:val="0"/>
          <w:numId w:val="28"/>
        </w:numPr>
        <w:spacing w:after="0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0E2B37">
        <w:rPr>
          <w:rFonts w:asciiTheme="minorHAnsi" w:hAnsiTheme="minorHAnsi" w:cstheme="minorHAnsi"/>
          <w:sz w:val="22"/>
          <w:szCs w:val="22"/>
        </w:rPr>
        <w:t>braku zastosowania się do uwag i wskazań Zamawiającego w zakresie odpowiedniego skorygowania dokumentacji pokontrolnej, w wyznaczonym terminie i zgodnie ze wskazaniem Zamawiającego;</w:t>
      </w:r>
    </w:p>
    <w:p w14:paraId="6D12AEA7" w14:textId="77777777" w:rsidR="00EA2ED9" w:rsidRPr="000E2B37" w:rsidRDefault="00EA2ED9" w:rsidP="00E0239C">
      <w:pPr>
        <w:pStyle w:val="Tekstpodstawowy31"/>
        <w:numPr>
          <w:ilvl w:val="0"/>
          <w:numId w:val="28"/>
        </w:numPr>
        <w:spacing w:after="0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0E2B37">
        <w:rPr>
          <w:rFonts w:asciiTheme="minorHAnsi" w:hAnsiTheme="minorHAnsi" w:cstheme="minorHAnsi"/>
          <w:sz w:val="22"/>
          <w:szCs w:val="22"/>
        </w:rPr>
        <w:t>braku przekazania w wyznaczonym terminie żądanych przez Zamawiającego informacji, wyjaśnień i dokumentów;</w:t>
      </w:r>
    </w:p>
    <w:p w14:paraId="00C33E26" w14:textId="77777777" w:rsidR="00EA2ED9" w:rsidRPr="000E2B37" w:rsidRDefault="00EA2ED9" w:rsidP="00E0239C">
      <w:pPr>
        <w:pStyle w:val="Tekstpodstawowy31"/>
        <w:numPr>
          <w:ilvl w:val="0"/>
          <w:numId w:val="28"/>
        </w:numPr>
        <w:spacing w:after="0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0E2B37">
        <w:rPr>
          <w:rFonts w:asciiTheme="minorHAnsi" w:hAnsiTheme="minorHAnsi" w:cstheme="minorHAnsi"/>
          <w:sz w:val="22"/>
          <w:szCs w:val="22"/>
        </w:rPr>
        <w:t>przekazania do podmiotu kontrolowanego informacji pokontrolnej, ostatecznej informacji pokontrolnej, korespondencji związanej z kontrolą, bez uzyskania od Zamawiającego wcześniejszego zatwierdzenia ich treści – jeżeli Zamawiający wymagał wcześniejszego zatwierdzenia treści tych dokumentów;</w:t>
      </w:r>
    </w:p>
    <w:p w14:paraId="5D33E67C" w14:textId="77777777" w:rsidR="00EA2ED9" w:rsidRPr="000E2B37" w:rsidRDefault="00EA2ED9" w:rsidP="00E0239C">
      <w:pPr>
        <w:pStyle w:val="Tekstpodstawowy31"/>
        <w:numPr>
          <w:ilvl w:val="0"/>
          <w:numId w:val="28"/>
        </w:numPr>
        <w:spacing w:after="0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0E2B37">
        <w:rPr>
          <w:rFonts w:asciiTheme="minorHAnsi" w:hAnsiTheme="minorHAnsi" w:cstheme="minorHAnsi"/>
          <w:sz w:val="22"/>
          <w:szCs w:val="22"/>
        </w:rPr>
        <w:t>nieuwzględnienia przez Wykonawcę rekomendacji i uwag zgłoszonych przez Zamawiającego;</w:t>
      </w:r>
    </w:p>
    <w:p w14:paraId="2B1E031C" w14:textId="77777777" w:rsidR="00EA2ED9" w:rsidRPr="000E2B37" w:rsidRDefault="00EA2ED9" w:rsidP="00E0239C">
      <w:pPr>
        <w:pStyle w:val="Tekstpodstawowy31"/>
        <w:numPr>
          <w:ilvl w:val="0"/>
          <w:numId w:val="28"/>
        </w:numPr>
        <w:spacing w:after="0"/>
        <w:ind w:left="709" w:hanging="284"/>
        <w:jc w:val="both"/>
        <w:rPr>
          <w:rFonts w:asciiTheme="minorHAnsi" w:hAnsiTheme="minorHAnsi" w:cstheme="minorHAnsi"/>
          <w:sz w:val="22"/>
          <w:szCs w:val="22"/>
        </w:rPr>
      </w:pPr>
      <w:r w:rsidRPr="000E2B37">
        <w:rPr>
          <w:rFonts w:asciiTheme="minorHAnsi" w:hAnsiTheme="minorHAnsi" w:cstheme="minorHAnsi"/>
          <w:sz w:val="22"/>
          <w:szCs w:val="22"/>
        </w:rPr>
        <w:t>niepowtórzenia określonych czynności zgodnie ze wskazaniem Zamawiającego, w przypadkach określonych w OPZ;</w:t>
      </w:r>
    </w:p>
    <w:p w14:paraId="396A02DE" w14:textId="77777777" w:rsidR="00EA2ED9" w:rsidRPr="00F372AC" w:rsidRDefault="00EA2ED9" w:rsidP="00675F7F">
      <w:pPr>
        <w:pStyle w:val="Tekstpodstawowy31"/>
        <w:numPr>
          <w:ilvl w:val="0"/>
          <w:numId w:val="28"/>
        </w:numPr>
        <w:spacing w:after="0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0E2B37">
        <w:rPr>
          <w:rFonts w:asciiTheme="minorHAnsi" w:hAnsiTheme="minorHAnsi" w:cstheme="minorHAnsi"/>
          <w:sz w:val="22"/>
          <w:szCs w:val="22"/>
        </w:rPr>
        <w:t xml:space="preserve">gdy z winy Wykonawcy nie jest możliwe przekazanie podmiotowi kontrolowanemu informacji pokontrolnej w wymaganym terminie bądź przekazanie ostatecznej informacji pokontrolnej w terminie określonym w art. 25 ust. 5 </w:t>
      </w:r>
      <w:r w:rsidRPr="00F372AC">
        <w:rPr>
          <w:rFonts w:asciiTheme="minorHAnsi" w:hAnsiTheme="minorHAnsi" w:cstheme="minorHAnsi"/>
          <w:sz w:val="22"/>
          <w:szCs w:val="22"/>
        </w:rPr>
        <w:t xml:space="preserve">ustawy </w:t>
      </w:r>
      <w:r w:rsidR="00675F7F" w:rsidRPr="00675F7F">
        <w:rPr>
          <w:rFonts w:asciiTheme="minorHAnsi" w:hAnsiTheme="minorHAnsi" w:cstheme="minorHAnsi"/>
          <w:sz w:val="22"/>
          <w:szCs w:val="22"/>
        </w:rPr>
        <w:t>z 11 lipca 2014 r. o zasadach realizacji programów w zakresie polityki spójności finansowanych w perspektywie finansowej 2014–2020</w:t>
      </w:r>
      <w:r w:rsidRPr="00F372AC">
        <w:rPr>
          <w:rFonts w:asciiTheme="minorHAnsi" w:hAnsiTheme="minorHAnsi" w:cstheme="minorHAnsi"/>
          <w:sz w:val="22"/>
          <w:szCs w:val="22"/>
        </w:rPr>
        <w:t>.</w:t>
      </w:r>
    </w:p>
    <w:p w14:paraId="32FCD33E" w14:textId="77777777" w:rsidR="00EA2ED9" w:rsidRPr="00014F1B" w:rsidRDefault="00EA2ED9" w:rsidP="00EA2ED9">
      <w:pPr>
        <w:pStyle w:val="Tekstpodstawowy31"/>
        <w:spacing w:after="0"/>
        <w:ind w:left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14F1B">
        <w:rPr>
          <w:rFonts w:asciiTheme="minorHAnsi" w:hAnsiTheme="minorHAnsi" w:cstheme="minorHAnsi"/>
          <w:sz w:val="22"/>
          <w:szCs w:val="22"/>
        </w:rPr>
        <w:t>W takim</w:t>
      </w:r>
      <w:r w:rsidRPr="00014F1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przypadku Wykonawcy nie przysługuje wynagrodzenie za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przeprowadzoną</w:t>
      </w:r>
      <w:r w:rsidRPr="00014F1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kontrolę.</w:t>
      </w:r>
      <w:r w:rsidR="00B620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Informacja o nieodebraniu przeprowadzonej kontroli </w:t>
      </w:r>
      <w:r w:rsidR="00B620C0">
        <w:rPr>
          <w:rFonts w:asciiTheme="minorHAnsi" w:hAnsiTheme="minorHAnsi" w:cstheme="minorHAnsi"/>
          <w:sz w:val="22"/>
          <w:szCs w:val="22"/>
          <w:lang w:eastAsia="pl-PL"/>
        </w:rPr>
        <w:t>zostanie przekazana Wykonawcy</w:t>
      </w:r>
      <w:r w:rsidR="00B620C0" w:rsidRPr="00DA419C">
        <w:rPr>
          <w:rFonts w:asciiTheme="minorHAnsi" w:hAnsiTheme="minorHAnsi" w:cstheme="minorHAnsi"/>
          <w:sz w:val="22"/>
          <w:szCs w:val="22"/>
          <w:lang w:eastAsia="pl-PL"/>
        </w:rPr>
        <w:t xml:space="preserve"> drogą elektroniczną </w:t>
      </w:r>
      <w:r w:rsidR="00B620C0" w:rsidRPr="00B620C0">
        <w:rPr>
          <w:rFonts w:asciiTheme="minorHAnsi" w:hAnsiTheme="minorHAnsi" w:cstheme="minorHAnsi"/>
          <w:sz w:val="22"/>
          <w:szCs w:val="22"/>
          <w:lang w:eastAsia="pl-PL"/>
        </w:rPr>
        <w:t>na adres, który zostanie wskazany przez Wykonawcę zgodnie z §17 ust. 3</w:t>
      </w:r>
      <w:r w:rsidR="00B620C0">
        <w:rPr>
          <w:rFonts w:asciiTheme="minorHAnsi" w:hAnsiTheme="minorHAnsi" w:cstheme="minorHAnsi"/>
          <w:sz w:val="22"/>
          <w:szCs w:val="22"/>
          <w:lang w:eastAsia="pl-PL"/>
        </w:rPr>
        <w:t>.</w:t>
      </w:r>
    </w:p>
    <w:p w14:paraId="2840CE23" w14:textId="77777777" w:rsidR="00856A68" w:rsidRDefault="001014F4" w:rsidP="00E0239C">
      <w:pPr>
        <w:pStyle w:val="Tekstpodstawowy31"/>
        <w:numPr>
          <w:ilvl w:val="6"/>
          <w:numId w:val="24"/>
        </w:numPr>
        <w:tabs>
          <w:tab w:val="clear" w:pos="5400"/>
        </w:tabs>
        <w:spacing w:after="0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14F1B">
        <w:rPr>
          <w:rFonts w:asciiTheme="minorHAnsi" w:hAnsiTheme="minorHAnsi" w:cstheme="minorHAnsi"/>
          <w:color w:val="000000"/>
          <w:sz w:val="22"/>
          <w:szCs w:val="22"/>
        </w:rPr>
        <w:t>Przekazanie przez Zamawiającego</w:t>
      </w:r>
      <w:r w:rsidR="008B2E3E" w:rsidRPr="00014F1B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AE5B4D" w:rsidRPr="00014F1B">
        <w:rPr>
          <w:rFonts w:asciiTheme="minorHAnsi" w:hAnsiTheme="minorHAnsi" w:cstheme="minorHAnsi"/>
          <w:color w:val="000000"/>
          <w:sz w:val="22"/>
          <w:szCs w:val="22"/>
        </w:rPr>
        <w:t xml:space="preserve">drogą </w:t>
      </w:r>
      <w:r w:rsidR="00924B83" w:rsidRPr="00014F1B">
        <w:rPr>
          <w:rFonts w:asciiTheme="minorHAnsi" w:hAnsiTheme="minorHAnsi" w:cstheme="minorHAnsi"/>
          <w:color w:val="000000"/>
          <w:sz w:val="22"/>
          <w:szCs w:val="22"/>
        </w:rPr>
        <w:t xml:space="preserve">elektroniczną </w:t>
      </w:r>
      <w:r w:rsidRPr="00014F1B">
        <w:rPr>
          <w:rFonts w:asciiTheme="minorHAnsi" w:hAnsiTheme="minorHAnsi" w:cstheme="minorHAnsi"/>
          <w:color w:val="000000"/>
          <w:sz w:val="22"/>
          <w:szCs w:val="22"/>
        </w:rPr>
        <w:t xml:space="preserve">informacji o odbiorze </w:t>
      </w:r>
      <w:r w:rsidR="005E054A" w:rsidRPr="00014F1B">
        <w:rPr>
          <w:rFonts w:asciiTheme="minorHAnsi" w:hAnsiTheme="minorHAnsi" w:cstheme="minorHAnsi"/>
          <w:color w:val="000000"/>
          <w:sz w:val="22"/>
          <w:szCs w:val="22"/>
        </w:rPr>
        <w:t xml:space="preserve">kontroli </w:t>
      </w:r>
      <w:r w:rsidRPr="00014F1B">
        <w:rPr>
          <w:rFonts w:asciiTheme="minorHAnsi" w:hAnsiTheme="minorHAnsi" w:cstheme="minorHAnsi"/>
          <w:color w:val="000000"/>
          <w:sz w:val="22"/>
          <w:szCs w:val="22"/>
        </w:rPr>
        <w:t xml:space="preserve">stanowi podstawę do </w:t>
      </w:r>
      <w:r w:rsidR="008A235B">
        <w:rPr>
          <w:rFonts w:asciiTheme="minorHAnsi" w:hAnsiTheme="minorHAnsi" w:cstheme="minorHAnsi"/>
          <w:color w:val="000000"/>
          <w:sz w:val="22"/>
          <w:szCs w:val="22"/>
        </w:rPr>
        <w:t>ujęcia wynagrodzenia za przeprowadzoną kontrolę w wystawionej</w:t>
      </w:r>
      <w:r w:rsidRPr="00014F1B">
        <w:rPr>
          <w:rFonts w:asciiTheme="minorHAnsi" w:hAnsiTheme="minorHAnsi" w:cstheme="minorHAnsi"/>
          <w:color w:val="000000"/>
          <w:sz w:val="22"/>
          <w:szCs w:val="22"/>
        </w:rPr>
        <w:t xml:space="preserve"> przez Wykonawcę faktur</w:t>
      </w:r>
      <w:r w:rsidR="008A235B">
        <w:rPr>
          <w:rFonts w:asciiTheme="minorHAnsi" w:hAnsiTheme="minorHAnsi" w:cstheme="minorHAnsi"/>
          <w:color w:val="000000"/>
          <w:sz w:val="22"/>
          <w:szCs w:val="22"/>
        </w:rPr>
        <w:t>ze</w:t>
      </w:r>
      <w:r w:rsidRPr="00014F1B"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="00043D0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14:paraId="5930DBAC" w14:textId="77777777" w:rsidR="008A235B" w:rsidRPr="00856A68" w:rsidRDefault="00043D04" w:rsidP="00E0239C">
      <w:pPr>
        <w:pStyle w:val="Tekstpodstawowy31"/>
        <w:numPr>
          <w:ilvl w:val="6"/>
          <w:numId w:val="24"/>
        </w:numPr>
        <w:tabs>
          <w:tab w:val="clear" w:pos="5400"/>
        </w:tabs>
        <w:spacing w:after="0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Faktura</w:t>
      </w:r>
      <w:r w:rsidR="00EA2ED9">
        <w:rPr>
          <w:rFonts w:asciiTheme="minorHAnsi" w:hAnsiTheme="minorHAnsi" w:cstheme="minorHAnsi"/>
          <w:color w:val="000000"/>
          <w:sz w:val="22"/>
          <w:szCs w:val="22"/>
        </w:rPr>
        <w:t>, o której mowa w ust. 4</w:t>
      </w:r>
      <w:r w:rsidR="00856A6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</w:rPr>
        <w:t>będzie wystawiana raz w miesiącu</w:t>
      </w:r>
      <w:r w:rsidR="001961E8">
        <w:rPr>
          <w:rFonts w:asciiTheme="minorHAnsi" w:hAnsiTheme="minorHAnsi" w:cstheme="minorHAnsi"/>
          <w:color w:val="000000"/>
          <w:sz w:val="22"/>
          <w:szCs w:val="22"/>
        </w:rPr>
        <w:t xml:space="preserve"> kalendarzowym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i będzie zawierać wynagrodzenie za kontrole odebrane przez Zamawiającego w poprzedzającym miesiącu kalendarzowym.</w:t>
      </w:r>
      <w:r w:rsidR="00856A6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FE5874" w:rsidRPr="00856A68">
        <w:rPr>
          <w:rFonts w:asciiTheme="minorHAnsi" w:hAnsiTheme="minorHAnsi" w:cstheme="minorHAnsi"/>
          <w:color w:val="000000"/>
          <w:sz w:val="22"/>
          <w:szCs w:val="22"/>
        </w:rPr>
        <w:t xml:space="preserve">Faktura </w:t>
      </w:r>
      <w:r w:rsidR="00112DD5" w:rsidRPr="00856A68">
        <w:rPr>
          <w:rFonts w:asciiTheme="minorHAnsi" w:hAnsiTheme="minorHAnsi" w:cstheme="minorHAnsi"/>
          <w:color w:val="000000"/>
          <w:sz w:val="22"/>
          <w:szCs w:val="22"/>
        </w:rPr>
        <w:t xml:space="preserve">zostanie </w:t>
      </w:r>
      <w:r w:rsidRPr="00856A68">
        <w:rPr>
          <w:rFonts w:asciiTheme="minorHAnsi" w:hAnsiTheme="minorHAnsi" w:cstheme="minorHAnsi"/>
          <w:color w:val="000000"/>
          <w:sz w:val="22"/>
          <w:szCs w:val="22"/>
        </w:rPr>
        <w:t xml:space="preserve">doręczona Zamawiającemu </w:t>
      </w:r>
      <w:r w:rsidR="00112DD5" w:rsidRPr="00856A68">
        <w:rPr>
          <w:rFonts w:asciiTheme="minorHAnsi" w:hAnsiTheme="minorHAnsi" w:cstheme="minorHAnsi"/>
          <w:color w:val="000000"/>
          <w:sz w:val="22"/>
          <w:szCs w:val="22"/>
        </w:rPr>
        <w:t>w terminie 5 dni roboczych</w:t>
      </w:r>
      <w:r w:rsidR="00FE5874" w:rsidRPr="00856A6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112DD5" w:rsidRPr="00856A68">
        <w:rPr>
          <w:rFonts w:asciiTheme="minorHAnsi" w:hAnsiTheme="minorHAnsi" w:cstheme="minorHAnsi"/>
          <w:color w:val="000000"/>
          <w:sz w:val="22"/>
          <w:szCs w:val="22"/>
        </w:rPr>
        <w:t>od</w:t>
      </w:r>
      <w:r w:rsidR="00FE5874" w:rsidRPr="00856A68">
        <w:rPr>
          <w:rFonts w:asciiTheme="minorHAnsi" w:hAnsiTheme="minorHAnsi" w:cstheme="minorHAnsi"/>
          <w:color w:val="000000"/>
          <w:sz w:val="22"/>
          <w:szCs w:val="22"/>
        </w:rPr>
        <w:t xml:space="preserve"> zakończeni</w:t>
      </w:r>
      <w:r w:rsidR="00112DD5" w:rsidRPr="00856A68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="00FE5874" w:rsidRPr="00856A68">
        <w:rPr>
          <w:rFonts w:asciiTheme="minorHAnsi" w:hAnsiTheme="minorHAnsi" w:cstheme="minorHAnsi"/>
          <w:color w:val="000000"/>
          <w:sz w:val="22"/>
          <w:szCs w:val="22"/>
        </w:rPr>
        <w:t xml:space="preserve"> miesiąca kalendarzowego, </w:t>
      </w:r>
      <w:r w:rsidR="00112DD5" w:rsidRPr="00856A68">
        <w:rPr>
          <w:rFonts w:asciiTheme="minorHAnsi" w:hAnsiTheme="minorHAnsi" w:cstheme="minorHAnsi"/>
          <w:color w:val="000000"/>
          <w:sz w:val="22"/>
          <w:szCs w:val="22"/>
        </w:rPr>
        <w:t>którego dotyczy</w:t>
      </w:r>
      <w:r w:rsidR="00FE5874" w:rsidRPr="00856A68">
        <w:rPr>
          <w:rFonts w:asciiTheme="minorHAnsi" w:hAnsiTheme="minorHAnsi" w:cstheme="minorHAnsi"/>
          <w:color w:val="000000"/>
          <w:sz w:val="22"/>
          <w:szCs w:val="22"/>
        </w:rPr>
        <w:t xml:space="preserve">. </w:t>
      </w:r>
    </w:p>
    <w:p w14:paraId="42682FD9" w14:textId="77777777" w:rsidR="00043D04" w:rsidRPr="00014F1B" w:rsidRDefault="002D1BE0" w:rsidP="00E0239C">
      <w:pPr>
        <w:pStyle w:val="Tekstpodstawowy31"/>
        <w:numPr>
          <w:ilvl w:val="6"/>
          <w:numId w:val="24"/>
        </w:numPr>
        <w:tabs>
          <w:tab w:val="clear" w:pos="5400"/>
        </w:tabs>
        <w:spacing w:after="0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Na wniosek</w:t>
      </w:r>
      <w:r w:rsidR="00112DD5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043D04">
        <w:rPr>
          <w:rFonts w:asciiTheme="minorHAnsi" w:hAnsiTheme="minorHAnsi" w:cstheme="minorHAnsi"/>
          <w:color w:val="000000"/>
          <w:sz w:val="22"/>
          <w:szCs w:val="22"/>
        </w:rPr>
        <w:t>Zamawiając</w:t>
      </w:r>
      <w:r w:rsidR="00112DD5">
        <w:rPr>
          <w:rFonts w:asciiTheme="minorHAnsi" w:hAnsiTheme="minorHAnsi" w:cstheme="minorHAnsi"/>
          <w:color w:val="000000"/>
          <w:sz w:val="22"/>
          <w:szCs w:val="22"/>
        </w:rPr>
        <w:t>ego,</w:t>
      </w:r>
      <w:r w:rsidR="00043D0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934E7D">
        <w:rPr>
          <w:rFonts w:asciiTheme="minorHAnsi" w:hAnsiTheme="minorHAnsi" w:cstheme="minorHAnsi"/>
          <w:color w:val="000000"/>
          <w:sz w:val="22"/>
          <w:szCs w:val="22"/>
        </w:rPr>
        <w:t>przekazan</w:t>
      </w:r>
      <w:r>
        <w:rPr>
          <w:rFonts w:asciiTheme="minorHAnsi" w:hAnsiTheme="minorHAnsi" w:cstheme="minorHAnsi"/>
          <w:color w:val="000000"/>
          <w:sz w:val="22"/>
          <w:szCs w:val="22"/>
        </w:rPr>
        <w:t>y</w:t>
      </w:r>
      <w:r w:rsidR="00112DD5">
        <w:rPr>
          <w:rFonts w:asciiTheme="minorHAnsi" w:hAnsiTheme="minorHAnsi" w:cstheme="minorHAnsi"/>
          <w:color w:val="000000"/>
          <w:sz w:val="22"/>
          <w:szCs w:val="22"/>
        </w:rPr>
        <w:t xml:space="preserve"> drogą elektroniczną, </w:t>
      </w:r>
      <w:r w:rsidR="00856A68">
        <w:rPr>
          <w:rFonts w:asciiTheme="minorHAnsi" w:hAnsiTheme="minorHAnsi" w:cstheme="minorHAnsi"/>
          <w:color w:val="000000"/>
          <w:sz w:val="22"/>
          <w:szCs w:val="22"/>
        </w:rPr>
        <w:t>dopuszcza się możliwość wystawia</w:t>
      </w:r>
      <w:r>
        <w:rPr>
          <w:rFonts w:asciiTheme="minorHAnsi" w:hAnsiTheme="minorHAnsi" w:cstheme="minorHAnsi"/>
          <w:color w:val="000000"/>
          <w:sz w:val="22"/>
          <w:szCs w:val="22"/>
        </w:rPr>
        <w:t>nia przez Wykonawcę</w:t>
      </w:r>
      <w:r w:rsidR="00043D04">
        <w:rPr>
          <w:rFonts w:asciiTheme="minorHAnsi" w:hAnsiTheme="minorHAnsi" w:cstheme="minorHAnsi"/>
          <w:color w:val="000000"/>
          <w:sz w:val="22"/>
          <w:szCs w:val="22"/>
        </w:rPr>
        <w:t xml:space="preserve"> faktur częściej niż raz </w:t>
      </w:r>
      <w:r w:rsidR="00112DD5">
        <w:rPr>
          <w:rFonts w:asciiTheme="minorHAnsi" w:hAnsiTheme="minorHAnsi" w:cstheme="minorHAnsi"/>
          <w:color w:val="000000"/>
          <w:sz w:val="22"/>
          <w:szCs w:val="22"/>
        </w:rPr>
        <w:t>w</w:t>
      </w:r>
      <w:r w:rsidR="00043D04">
        <w:rPr>
          <w:rFonts w:asciiTheme="minorHAnsi" w:hAnsiTheme="minorHAnsi" w:cstheme="minorHAnsi"/>
          <w:color w:val="000000"/>
          <w:sz w:val="22"/>
          <w:szCs w:val="22"/>
        </w:rPr>
        <w:t xml:space="preserve"> miesiąc</w:t>
      </w:r>
      <w:r w:rsidR="00112DD5">
        <w:rPr>
          <w:rFonts w:asciiTheme="minorHAnsi" w:hAnsiTheme="minorHAnsi" w:cstheme="minorHAnsi"/>
          <w:color w:val="000000"/>
          <w:sz w:val="22"/>
          <w:szCs w:val="22"/>
        </w:rPr>
        <w:t xml:space="preserve">u. </w:t>
      </w:r>
    </w:p>
    <w:p w14:paraId="320073EC" w14:textId="77777777" w:rsidR="007F6E92" w:rsidRPr="00014F1B" w:rsidRDefault="007F6E92" w:rsidP="002B6A8C">
      <w:pPr>
        <w:pStyle w:val="Tekstpodstawowy31"/>
        <w:spacing w:after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66BE147" w14:textId="77777777" w:rsidR="00FD191C" w:rsidRPr="00CC23E2" w:rsidRDefault="00B00181" w:rsidP="00420767">
      <w:pPr>
        <w:autoSpaceDE w:val="0"/>
        <w:autoSpaceDN w:val="0"/>
        <w:adjustRightInd w:val="0"/>
        <w:spacing w:line="240" w:lineRule="auto"/>
        <w:ind w:left="57" w:right="57"/>
        <w:jc w:val="center"/>
        <w:rPr>
          <w:rFonts w:asciiTheme="minorHAnsi" w:hAnsiTheme="minorHAnsi" w:cstheme="minorHAnsi"/>
          <w:b/>
          <w:color w:val="000000"/>
        </w:rPr>
      </w:pPr>
      <w:r w:rsidRPr="00CC23E2">
        <w:rPr>
          <w:rFonts w:asciiTheme="minorHAnsi" w:hAnsiTheme="minorHAnsi" w:cstheme="minorHAnsi"/>
          <w:b/>
          <w:color w:val="000000"/>
        </w:rPr>
        <w:t xml:space="preserve">§ </w:t>
      </w:r>
      <w:r w:rsidR="00D75930" w:rsidRPr="00CC23E2">
        <w:rPr>
          <w:rFonts w:asciiTheme="minorHAnsi" w:hAnsiTheme="minorHAnsi" w:cstheme="minorHAnsi"/>
          <w:b/>
          <w:color w:val="000000"/>
        </w:rPr>
        <w:t>6</w:t>
      </w:r>
      <w:r w:rsidRPr="00CC23E2">
        <w:rPr>
          <w:rFonts w:asciiTheme="minorHAnsi" w:hAnsiTheme="minorHAnsi" w:cstheme="minorHAnsi"/>
          <w:b/>
          <w:color w:val="000000"/>
        </w:rPr>
        <w:t>.</w:t>
      </w:r>
    </w:p>
    <w:p w14:paraId="03AE31A5" w14:textId="77777777" w:rsidR="00B00181" w:rsidRPr="00BE7B62" w:rsidRDefault="00B00181" w:rsidP="0010388F">
      <w:pPr>
        <w:autoSpaceDE w:val="0"/>
        <w:autoSpaceDN w:val="0"/>
        <w:adjustRightInd w:val="0"/>
        <w:spacing w:after="120" w:line="240" w:lineRule="auto"/>
        <w:ind w:left="57" w:right="57"/>
        <w:jc w:val="center"/>
        <w:rPr>
          <w:rFonts w:asciiTheme="minorHAnsi" w:hAnsiTheme="minorHAnsi" w:cstheme="minorHAnsi"/>
          <w:b/>
          <w:color w:val="000000"/>
        </w:rPr>
      </w:pPr>
      <w:r w:rsidRPr="00BE7B62">
        <w:rPr>
          <w:rFonts w:asciiTheme="minorHAnsi" w:hAnsiTheme="minorHAnsi" w:cstheme="minorHAnsi"/>
          <w:b/>
          <w:color w:val="000000"/>
        </w:rPr>
        <w:t>Podwykonawcy</w:t>
      </w:r>
    </w:p>
    <w:p w14:paraId="4CB33A0B" w14:textId="77777777" w:rsidR="00B00181" w:rsidRPr="00CC23E2" w:rsidRDefault="00B00181" w:rsidP="00E0239C">
      <w:pPr>
        <w:numPr>
          <w:ilvl w:val="0"/>
          <w:numId w:val="1"/>
        </w:numPr>
        <w:spacing w:line="240" w:lineRule="auto"/>
        <w:ind w:left="284" w:hanging="284"/>
        <w:rPr>
          <w:rFonts w:asciiTheme="minorHAnsi" w:hAnsiTheme="minorHAnsi" w:cstheme="minorHAnsi"/>
        </w:rPr>
      </w:pPr>
      <w:r w:rsidRPr="00CC23E2">
        <w:rPr>
          <w:rFonts w:asciiTheme="minorHAnsi" w:hAnsiTheme="minorHAnsi" w:cstheme="minorHAnsi"/>
        </w:rPr>
        <w:t>Wykonawca może powierzyć wykonanie części działań realizowanych w ramach umowy</w:t>
      </w:r>
      <w:r w:rsidR="00956FD9" w:rsidRPr="00CC23E2">
        <w:rPr>
          <w:rFonts w:asciiTheme="minorHAnsi" w:hAnsiTheme="minorHAnsi" w:cstheme="minorHAnsi"/>
        </w:rPr>
        <w:t xml:space="preserve"> </w:t>
      </w:r>
      <w:r w:rsidRPr="00CC23E2">
        <w:rPr>
          <w:rFonts w:asciiTheme="minorHAnsi" w:hAnsiTheme="minorHAnsi" w:cstheme="minorHAnsi"/>
        </w:rPr>
        <w:t>podwykon</w:t>
      </w:r>
      <w:r w:rsidR="001014F4" w:rsidRPr="00CC23E2">
        <w:rPr>
          <w:rFonts w:asciiTheme="minorHAnsi" w:hAnsiTheme="minorHAnsi" w:cstheme="minorHAnsi"/>
        </w:rPr>
        <w:t xml:space="preserve">awcom, w zakresie określonym w </w:t>
      </w:r>
      <w:r w:rsidR="00FD6566" w:rsidRPr="00CC23E2">
        <w:rPr>
          <w:rFonts w:asciiTheme="minorHAnsi" w:hAnsiTheme="minorHAnsi" w:cstheme="minorHAnsi"/>
        </w:rPr>
        <w:t>Ofercie</w:t>
      </w:r>
      <w:r w:rsidR="00F640A8" w:rsidRPr="00CC23E2">
        <w:rPr>
          <w:rFonts w:asciiTheme="minorHAnsi" w:hAnsiTheme="minorHAnsi" w:cstheme="minorHAnsi"/>
        </w:rPr>
        <w:t>.</w:t>
      </w:r>
    </w:p>
    <w:p w14:paraId="12C68D31" w14:textId="77777777" w:rsidR="00B00181" w:rsidRPr="00014F1B" w:rsidRDefault="00B00181" w:rsidP="00E0239C">
      <w:pPr>
        <w:numPr>
          <w:ilvl w:val="0"/>
          <w:numId w:val="1"/>
        </w:numPr>
        <w:spacing w:line="240" w:lineRule="auto"/>
        <w:ind w:left="284" w:hanging="284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Wykonawca nie może rozszerzyć podwyko</w:t>
      </w:r>
      <w:r w:rsidR="001014F4" w:rsidRPr="00014F1B">
        <w:rPr>
          <w:rFonts w:asciiTheme="minorHAnsi" w:hAnsiTheme="minorHAnsi" w:cstheme="minorHAnsi"/>
        </w:rPr>
        <w:t>nawstwa poza zakres wskazany w</w:t>
      </w:r>
      <w:r w:rsidR="00165414" w:rsidRPr="00014F1B">
        <w:rPr>
          <w:rFonts w:asciiTheme="minorHAnsi" w:hAnsiTheme="minorHAnsi" w:cstheme="minorHAnsi"/>
        </w:rPr>
        <w:t xml:space="preserve"> Ofercie</w:t>
      </w:r>
      <w:r w:rsidR="00751F13" w:rsidRPr="00014F1B">
        <w:rPr>
          <w:rFonts w:asciiTheme="minorHAnsi" w:hAnsiTheme="minorHAnsi" w:cstheme="minorHAnsi"/>
        </w:rPr>
        <w:t xml:space="preserve"> </w:t>
      </w:r>
      <w:r w:rsidRPr="00014F1B">
        <w:rPr>
          <w:rFonts w:asciiTheme="minorHAnsi" w:hAnsiTheme="minorHAnsi" w:cstheme="minorHAnsi"/>
        </w:rPr>
        <w:t>oraz rozszerzyć podwykonawstwa o firmy inne niż wskazane w</w:t>
      </w:r>
      <w:r w:rsidR="00751F13" w:rsidRPr="00014F1B">
        <w:rPr>
          <w:rFonts w:asciiTheme="minorHAnsi" w:hAnsiTheme="minorHAnsi" w:cstheme="minorHAnsi"/>
        </w:rPr>
        <w:t xml:space="preserve"> Ofercie</w:t>
      </w:r>
      <w:r w:rsidRPr="00014F1B">
        <w:rPr>
          <w:rFonts w:asciiTheme="minorHAnsi" w:hAnsiTheme="minorHAnsi" w:cstheme="minorHAnsi"/>
        </w:rPr>
        <w:t>, bez pisemnej zgody Zamawiającego pod rygorem nieważności.</w:t>
      </w:r>
    </w:p>
    <w:p w14:paraId="6623586E" w14:textId="77777777" w:rsidR="00B00181" w:rsidRPr="00F372AC" w:rsidRDefault="00B00181" w:rsidP="00AD195F">
      <w:pPr>
        <w:numPr>
          <w:ilvl w:val="0"/>
          <w:numId w:val="1"/>
        </w:numPr>
        <w:tabs>
          <w:tab w:val="num" w:pos="719"/>
        </w:tabs>
        <w:spacing w:line="240" w:lineRule="auto"/>
        <w:ind w:left="284" w:hanging="284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Wszelkie postanowienia umowy</w:t>
      </w:r>
      <w:r w:rsidR="00956FD9" w:rsidRPr="00014F1B">
        <w:rPr>
          <w:rFonts w:asciiTheme="minorHAnsi" w:hAnsiTheme="minorHAnsi" w:cstheme="minorHAnsi"/>
        </w:rPr>
        <w:t xml:space="preserve"> </w:t>
      </w:r>
      <w:r w:rsidRPr="00014F1B">
        <w:rPr>
          <w:rFonts w:asciiTheme="minorHAnsi" w:hAnsiTheme="minorHAnsi" w:cstheme="minorHAnsi"/>
        </w:rPr>
        <w:t xml:space="preserve">odnoszące się do Wykonawcy stosuje się odpowiednio do wszystkich podwykonawców, za których działania lub zaniechania </w:t>
      </w:r>
      <w:r w:rsidRPr="00F372AC">
        <w:rPr>
          <w:rFonts w:asciiTheme="minorHAnsi" w:hAnsiTheme="minorHAnsi" w:cstheme="minorHAnsi"/>
        </w:rPr>
        <w:t>Wykonawca ponosi odpowiedzialność jak za własne, na zasadzie ryzyka.</w:t>
      </w:r>
      <w:r w:rsidR="00A71A6C" w:rsidRPr="00F372AC">
        <w:rPr>
          <w:rFonts w:asciiTheme="minorHAnsi" w:eastAsiaTheme="minorHAnsi" w:hAnsiTheme="minorHAnsi" w:cstheme="minorBidi"/>
          <w:sz w:val="24"/>
          <w:szCs w:val="24"/>
          <w:lang w:eastAsia="en-US"/>
        </w:rPr>
        <w:t xml:space="preserve"> </w:t>
      </w:r>
    </w:p>
    <w:p w14:paraId="750466AC" w14:textId="77777777" w:rsidR="00FD191C" w:rsidRPr="00014F1B" w:rsidRDefault="00B00181" w:rsidP="00E0239C">
      <w:pPr>
        <w:numPr>
          <w:ilvl w:val="0"/>
          <w:numId w:val="1"/>
        </w:numPr>
        <w:spacing w:line="240" w:lineRule="auto"/>
        <w:ind w:left="284" w:hanging="284"/>
        <w:rPr>
          <w:rFonts w:asciiTheme="minorHAnsi" w:hAnsiTheme="minorHAnsi" w:cstheme="minorHAnsi"/>
        </w:rPr>
      </w:pPr>
      <w:r w:rsidRPr="00F372AC">
        <w:rPr>
          <w:rFonts w:asciiTheme="minorHAnsi" w:hAnsiTheme="minorHAnsi" w:cstheme="minorHAnsi"/>
        </w:rPr>
        <w:t>W razie naruszenia przez Wykonawcę postanowień ust. 1 lub</w:t>
      </w:r>
      <w:r w:rsidRPr="00F372AC">
        <w:rPr>
          <w:rFonts w:asciiTheme="minorHAnsi" w:hAnsiTheme="minorHAnsi" w:cstheme="minorHAnsi"/>
          <w:b/>
        </w:rPr>
        <w:t xml:space="preserve"> </w:t>
      </w:r>
      <w:r w:rsidRPr="00F372AC">
        <w:rPr>
          <w:rFonts w:asciiTheme="minorHAnsi" w:hAnsiTheme="minorHAnsi" w:cstheme="minorHAnsi"/>
        </w:rPr>
        <w:t>ust. 2,</w:t>
      </w:r>
      <w:r w:rsidRPr="00014F1B">
        <w:rPr>
          <w:rFonts w:asciiTheme="minorHAnsi" w:hAnsiTheme="minorHAnsi" w:cstheme="minorHAnsi"/>
        </w:rPr>
        <w:t xml:space="preserve"> Zamawiający może odstąpić od umowy na </w:t>
      </w:r>
      <w:r w:rsidRPr="00014F1B">
        <w:rPr>
          <w:rFonts w:asciiTheme="minorHAnsi" w:hAnsiTheme="minorHAnsi" w:cstheme="minorHAnsi"/>
          <w:color w:val="000000"/>
        </w:rPr>
        <w:t>podstawie §</w:t>
      </w:r>
      <w:r w:rsidR="0091083A" w:rsidRPr="00014F1B">
        <w:rPr>
          <w:rFonts w:asciiTheme="minorHAnsi" w:hAnsiTheme="minorHAnsi" w:cstheme="minorHAnsi"/>
          <w:color w:val="000000"/>
        </w:rPr>
        <w:t xml:space="preserve"> </w:t>
      </w:r>
      <w:r w:rsidR="00751F13" w:rsidRPr="00014F1B">
        <w:rPr>
          <w:rFonts w:asciiTheme="minorHAnsi" w:hAnsiTheme="minorHAnsi" w:cstheme="minorHAnsi"/>
          <w:color w:val="000000"/>
        </w:rPr>
        <w:t>10</w:t>
      </w:r>
      <w:r w:rsidRPr="00014F1B">
        <w:rPr>
          <w:rFonts w:asciiTheme="minorHAnsi" w:hAnsiTheme="minorHAnsi" w:cstheme="minorHAnsi"/>
          <w:color w:val="000000"/>
        </w:rPr>
        <w:t xml:space="preserve"> </w:t>
      </w:r>
      <w:r w:rsidRPr="00014F1B">
        <w:rPr>
          <w:rFonts w:asciiTheme="minorHAnsi" w:hAnsiTheme="minorHAnsi" w:cstheme="minorHAnsi"/>
        </w:rPr>
        <w:t xml:space="preserve">ust. 1 pkt </w:t>
      </w:r>
      <w:r w:rsidR="00953B37" w:rsidRPr="00014F1B">
        <w:rPr>
          <w:rFonts w:asciiTheme="minorHAnsi" w:hAnsiTheme="minorHAnsi" w:cstheme="minorHAnsi"/>
        </w:rPr>
        <w:t>2</w:t>
      </w:r>
      <w:r w:rsidR="00EB0B2D" w:rsidRPr="00014F1B">
        <w:rPr>
          <w:rFonts w:asciiTheme="minorHAnsi" w:hAnsiTheme="minorHAnsi" w:cstheme="minorHAnsi"/>
          <w:color w:val="000000"/>
        </w:rPr>
        <w:t>,</w:t>
      </w:r>
      <w:r w:rsidR="00C022A7" w:rsidRPr="00014F1B">
        <w:rPr>
          <w:rFonts w:asciiTheme="minorHAnsi" w:hAnsiTheme="minorHAnsi" w:cstheme="minorHAnsi"/>
          <w:color w:val="000000"/>
        </w:rPr>
        <w:t xml:space="preserve"> </w:t>
      </w:r>
      <w:r w:rsidRPr="00014F1B">
        <w:rPr>
          <w:rFonts w:asciiTheme="minorHAnsi" w:hAnsiTheme="minorHAnsi" w:cstheme="minorHAnsi"/>
        </w:rPr>
        <w:t xml:space="preserve">niezależnie od prawa odmowy wypłaty wynagrodzenia za usługi świadczone przez podwykonawców w innym zakresie niż wskazany </w:t>
      </w:r>
      <w:r w:rsidR="00F025C6" w:rsidRPr="00014F1B">
        <w:rPr>
          <w:rFonts w:asciiTheme="minorHAnsi" w:hAnsiTheme="minorHAnsi" w:cstheme="minorHAnsi"/>
        </w:rPr>
        <w:t xml:space="preserve">w </w:t>
      </w:r>
      <w:r w:rsidR="00751F13" w:rsidRPr="00014F1B">
        <w:rPr>
          <w:rFonts w:asciiTheme="minorHAnsi" w:hAnsiTheme="minorHAnsi" w:cstheme="minorHAnsi"/>
        </w:rPr>
        <w:t xml:space="preserve">Ofercie </w:t>
      </w:r>
      <w:r w:rsidRPr="00014F1B">
        <w:rPr>
          <w:rFonts w:asciiTheme="minorHAnsi" w:hAnsiTheme="minorHAnsi" w:cstheme="minorHAnsi"/>
        </w:rPr>
        <w:t>lub przez firm</w:t>
      </w:r>
      <w:r w:rsidR="00F025C6" w:rsidRPr="00014F1B">
        <w:rPr>
          <w:rFonts w:asciiTheme="minorHAnsi" w:hAnsiTheme="minorHAnsi" w:cstheme="minorHAnsi"/>
        </w:rPr>
        <w:t xml:space="preserve">y podwykonawców </w:t>
      </w:r>
      <w:r w:rsidR="00751F13" w:rsidRPr="00014F1B">
        <w:rPr>
          <w:rFonts w:asciiTheme="minorHAnsi" w:hAnsiTheme="minorHAnsi" w:cstheme="minorHAnsi"/>
        </w:rPr>
        <w:t xml:space="preserve">inne </w:t>
      </w:r>
      <w:r w:rsidR="00F025C6" w:rsidRPr="00014F1B">
        <w:rPr>
          <w:rFonts w:asciiTheme="minorHAnsi" w:hAnsiTheme="minorHAnsi" w:cstheme="minorHAnsi"/>
        </w:rPr>
        <w:t>niż wskazane w</w:t>
      </w:r>
      <w:r w:rsidR="00751F13" w:rsidRPr="00014F1B">
        <w:rPr>
          <w:rFonts w:asciiTheme="minorHAnsi" w:hAnsiTheme="minorHAnsi" w:cstheme="minorHAnsi"/>
        </w:rPr>
        <w:t xml:space="preserve"> Ofercie</w:t>
      </w:r>
      <w:r w:rsidR="001654C8" w:rsidRPr="00014F1B">
        <w:rPr>
          <w:rFonts w:asciiTheme="minorHAnsi" w:hAnsiTheme="minorHAnsi" w:cstheme="minorHAnsi"/>
        </w:rPr>
        <w:t>.</w:t>
      </w:r>
    </w:p>
    <w:p w14:paraId="44E3D835" w14:textId="77777777" w:rsidR="00D84769" w:rsidRPr="00014F1B" w:rsidRDefault="00D84769" w:rsidP="00420767">
      <w:pPr>
        <w:pStyle w:val="Tekstpodstawowy31"/>
        <w:autoSpaceDE w:val="0"/>
        <w:autoSpaceDN w:val="0"/>
        <w:adjustRightInd w:val="0"/>
        <w:spacing w:after="0"/>
        <w:ind w:left="-303" w:right="57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73EA4FAE" w14:textId="77777777" w:rsidR="00FD191C" w:rsidRPr="00014F1B" w:rsidRDefault="00C45731" w:rsidP="00420767">
      <w:pPr>
        <w:autoSpaceDE w:val="0"/>
        <w:autoSpaceDN w:val="0"/>
        <w:adjustRightInd w:val="0"/>
        <w:spacing w:line="240" w:lineRule="auto"/>
        <w:ind w:left="57" w:right="57"/>
        <w:jc w:val="center"/>
        <w:rPr>
          <w:rFonts w:asciiTheme="minorHAnsi" w:hAnsiTheme="minorHAnsi" w:cstheme="minorHAnsi"/>
          <w:b/>
          <w:color w:val="000000"/>
        </w:rPr>
      </w:pPr>
      <w:r w:rsidRPr="00014F1B">
        <w:rPr>
          <w:rFonts w:asciiTheme="minorHAnsi" w:hAnsiTheme="minorHAnsi" w:cstheme="minorHAnsi"/>
          <w:b/>
          <w:color w:val="000000"/>
        </w:rPr>
        <w:t xml:space="preserve">§ </w:t>
      </w:r>
      <w:r w:rsidR="00D75930" w:rsidRPr="00014F1B">
        <w:rPr>
          <w:rFonts w:asciiTheme="minorHAnsi" w:hAnsiTheme="minorHAnsi" w:cstheme="minorHAnsi"/>
          <w:b/>
          <w:color w:val="000000"/>
        </w:rPr>
        <w:t>7</w:t>
      </w:r>
      <w:r w:rsidRPr="00014F1B">
        <w:rPr>
          <w:rFonts w:asciiTheme="minorHAnsi" w:hAnsiTheme="minorHAnsi" w:cstheme="minorHAnsi"/>
          <w:b/>
          <w:color w:val="000000"/>
        </w:rPr>
        <w:t>.</w:t>
      </w:r>
    </w:p>
    <w:p w14:paraId="7EFFABA9" w14:textId="77777777" w:rsidR="00C45731" w:rsidRPr="00014F1B" w:rsidRDefault="00C45731" w:rsidP="0010388F">
      <w:pPr>
        <w:autoSpaceDE w:val="0"/>
        <w:autoSpaceDN w:val="0"/>
        <w:adjustRightInd w:val="0"/>
        <w:spacing w:after="120" w:line="240" w:lineRule="auto"/>
        <w:ind w:left="57" w:right="57"/>
        <w:jc w:val="center"/>
        <w:rPr>
          <w:rFonts w:asciiTheme="minorHAnsi" w:hAnsiTheme="minorHAnsi" w:cstheme="minorHAnsi"/>
          <w:b/>
          <w:color w:val="000000"/>
        </w:rPr>
      </w:pPr>
      <w:r w:rsidRPr="00014F1B">
        <w:rPr>
          <w:rFonts w:asciiTheme="minorHAnsi" w:hAnsiTheme="minorHAnsi" w:cstheme="minorHAnsi"/>
          <w:b/>
          <w:color w:val="000000"/>
        </w:rPr>
        <w:t>Prawa autorskie</w:t>
      </w:r>
    </w:p>
    <w:p w14:paraId="31697080" w14:textId="77777777" w:rsidR="00304B3D" w:rsidRPr="00014F1B" w:rsidRDefault="00304B3D" w:rsidP="00E0239C">
      <w:pPr>
        <w:numPr>
          <w:ilvl w:val="0"/>
          <w:numId w:val="8"/>
        </w:numPr>
        <w:tabs>
          <w:tab w:val="clear" w:pos="1440"/>
        </w:tabs>
        <w:spacing w:line="240" w:lineRule="auto"/>
        <w:ind w:left="284" w:hanging="284"/>
        <w:rPr>
          <w:rFonts w:asciiTheme="minorHAnsi" w:hAnsiTheme="minorHAnsi" w:cstheme="minorHAnsi"/>
          <w:color w:val="000000"/>
        </w:rPr>
      </w:pPr>
      <w:r w:rsidRPr="00014F1B">
        <w:rPr>
          <w:rFonts w:asciiTheme="minorHAnsi" w:hAnsiTheme="minorHAnsi" w:cstheme="minorHAnsi"/>
        </w:rPr>
        <w:t>O ile w ramach wykonywania umowy powstanie utwór w rozumieniu ustawy z 4 lutego 1994 r. o prawie autorskim i prawach pokrewnych (</w:t>
      </w:r>
      <w:r w:rsidR="00E50A2D" w:rsidRPr="00014F1B">
        <w:rPr>
          <w:rFonts w:asciiTheme="minorHAnsi" w:hAnsiTheme="minorHAnsi" w:cstheme="minorHAnsi"/>
        </w:rPr>
        <w:t xml:space="preserve"> Dz. U. z 2018 r., poz. 1191 ze zm.</w:t>
      </w:r>
      <w:r w:rsidRPr="00014F1B">
        <w:rPr>
          <w:rFonts w:asciiTheme="minorHAnsi" w:hAnsiTheme="minorHAnsi" w:cstheme="minorHAnsi"/>
        </w:rPr>
        <w:t xml:space="preserve">), Wykonawca </w:t>
      </w:r>
      <w:r w:rsidRPr="00014F1B">
        <w:rPr>
          <w:rFonts w:asciiTheme="minorHAnsi" w:hAnsiTheme="minorHAnsi" w:cstheme="minorHAnsi"/>
          <w:color w:val="000000"/>
        </w:rPr>
        <w:t>z dniem zapłaty wynagrodzenia, o którym mowa w §</w:t>
      </w:r>
      <w:r w:rsidR="008F3DB7" w:rsidRPr="00014F1B">
        <w:rPr>
          <w:rFonts w:asciiTheme="minorHAnsi" w:hAnsiTheme="minorHAnsi" w:cstheme="minorHAnsi"/>
          <w:color w:val="000000"/>
        </w:rPr>
        <w:t xml:space="preserve"> </w:t>
      </w:r>
      <w:r w:rsidR="00A379D8" w:rsidRPr="00014F1B">
        <w:rPr>
          <w:rFonts w:asciiTheme="minorHAnsi" w:hAnsiTheme="minorHAnsi" w:cstheme="minorHAnsi"/>
          <w:color w:val="000000"/>
        </w:rPr>
        <w:t xml:space="preserve">8 </w:t>
      </w:r>
      <w:r w:rsidRPr="00014F1B">
        <w:rPr>
          <w:rFonts w:asciiTheme="minorHAnsi" w:hAnsiTheme="minorHAnsi" w:cstheme="minorHAnsi"/>
          <w:color w:val="000000"/>
        </w:rPr>
        <w:t xml:space="preserve">ust. </w:t>
      </w:r>
      <w:r w:rsidR="00856A68">
        <w:rPr>
          <w:rFonts w:asciiTheme="minorHAnsi" w:hAnsiTheme="minorHAnsi" w:cstheme="minorHAnsi"/>
          <w:color w:val="000000"/>
        </w:rPr>
        <w:t>1</w:t>
      </w:r>
      <w:r w:rsidRPr="00014F1B">
        <w:rPr>
          <w:rFonts w:asciiTheme="minorHAnsi" w:hAnsiTheme="minorHAnsi" w:cstheme="minorHAnsi"/>
          <w:color w:val="000000"/>
        </w:rPr>
        <w:t xml:space="preserve">, przenosi na Zamawiającego </w:t>
      </w:r>
      <w:r w:rsidRPr="00014F1B">
        <w:rPr>
          <w:rFonts w:asciiTheme="minorHAnsi" w:hAnsiTheme="minorHAnsi" w:cstheme="minorHAnsi"/>
        </w:rPr>
        <w:t>autorskie prawa majątkowe do utworów powstałych w ramach realizacji umowy, bez ograniczeń terytorialny</w:t>
      </w:r>
      <w:r w:rsidR="008947D3" w:rsidRPr="00014F1B">
        <w:rPr>
          <w:rFonts w:asciiTheme="minorHAnsi" w:hAnsiTheme="minorHAnsi" w:cstheme="minorHAnsi"/>
        </w:rPr>
        <w:t>ch i</w:t>
      </w:r>
      <w:r w:rsidR="00A379D8" w:rsidRPr="00014F1B">
        <w:rPr>
          <w:rFonts w:asciiTheme="minorHAnsi" w:hAnsiTheme="minorHAnsi" w:cstheme="minorHAnsi"/>
        </w:rPr>
        <w:t> </w:t>
      </w:r>
      <w:r w:rsidR="008947D3" w:rsidRPr="00014F1B">
        <w:rPr>
          <w:rFonts w:asciiTheme="minorHAnsi" w:hAnsiTheme="minorHAnsi" w:cstheme="minorHAnsi"/>
        </w:rPr>
        <w:t xml:space="preserve">czasowych, do korzystania </w:t>
      </w:r>
      <w:r w:rsidRPr="00014F1B">
        <w:rPr>
          <w:rFonts w:asciiTheme="minorHAnsi" w:hAnsiTheme="minorHAnsi" w:cstheme="minorHAnsi"/>
        </w:rPr>
        <w:t>i rozporządzania nimi na następujących polach eksploatacji:</w:t>
      </w:r>
    </w:p>
    <w:p w14:paraId="350DACF3" w14:textId="77777777" w:rsidR="00FD191C" w:rsidRPr="00014F1B" w:rsidRDefault="00304B3D" w:rsidP="00E0239C">
      <w:pPr>
        <w:pStyle w:val="Akapitzlist"/>
        <w:numPr>
          <w:ilvl w:val="0"/>
          <w:numId w:val="10"/>
        </w:numPr>
        <w:spacing w:after="0" w:line="240" w:lineRule="auto"/>
        <w:ind w:left="567" w:hanging="284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w zakresie trwałego lub czasowego utrwalania lub zwielokrotniania w całości lub w części, jakimikolwiek środkami i w jakiejkolwiek formie, niezależnie od formatu, systemu lub standardu każdą znaną techniką na wszelkich znanych nośnikach, w szczególności poprzez zapis techniką cyfrową oraz dowolne korzystanie i rozporządzanie tymi kopiami;</w:t>
      </w:r>
    </w:p>
    <w:p w14:paraId="68B0C6EF" w14:textId="77777777" w:rsidR="00304B3D" w:rsidRPr="00014F1B" w:rsidRDefault="00304B3D" w:rsidP="00E0239C">
      <w:pPr>
        <w:pStyle w:val="Akapitzlist"/>
        <w:numPr>
          <w:ilvl w:val="0"/>
          <w:numId w:val="10"/>
        </w:numPr>
        <w:spacing w:after="0" w:line="240" w:lineRule="auto"/>
        <w:ind w:left="567" w:hanging="284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w zakresie wprowadzenia do obrotu, użyczania lub najmu oryginału albo egzemplarzy;</w:t>
      </w:r>
    </w:p>
    <w:p w14:paraId="60CCA4CD" w14:textId="77777777" w:rsidR="00304B3D" w:rsidRPr="00014F1B" w:rsidRDefault="00304B3D" w:rsidP="00E0239C">
      <w:pPr>
        <w:pStyle w:val="Akapitzlist"/>
        <w:numPr>
          <w:ilvl w:val="0"/>
          <w:numId w:val="10"/>
        </w:numPr>
        <w:spacing w:after="0" w:line="240" w:lineRule="auto"/>
        <w:ind w:left="568" w:hanging="284"/>
        <w:contextualSpacing w:val="0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w zakresie publicznego rozpowszechniania, w szczególności wyświetlanie, publiczne odtwarzanie, nadawanie i reemitowanie w dowolnym systemie lub standardzie, a także publiczne udostępnianie utworu w ten sposób, aby każdy mógł mieć do niego dostęp w miejscu i czasie przez siebie wybranym, w sieci Internet oraz w sieciach zamkniętych, w szczególności elektro</w:t>
      </w:r>
      <w:r w:rsidR="0020326C" w:rsidRPr="00014F1B">
        <w:rPr>
          <w:rFonts w:asciiTheme="minorHAnsi" w:hAnsiTheme="minorHAnsi" w:cstheme="minorHAnsi"/>
        </w:rPr>
        <w:t>niczne udostępnianie na żądanie.</w:t>
      </w:r>
    </w:p>
    <w:p w14:paraId="25DB2E7B" w14:textId="77777777" w:rsidR="00FD191C" w:rsidRPr="00014F1B" w:rsidRDefault="0020326C" w:rsidP="00E0239C">
      <w:pPr>
        <w:numPr>
          <w:ilvl w:val="0"/>
          <w:numId w:val="8"/>
        </w:numPr>
        <w:tabs>
          <w:tab w:val="clear" w:pos="1440"/>
        </w:tabs>
        <w:spacing w:line="240" w:lineRule="auto"/>
        <w:ind w:left="284" w:hanging="284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 xml:space="preserve">Wykonawca </w:t>
      </w:r>
      <w:r w:rsidR="00304B3D" w:rsidRPr="00014F1B">
        <w:rPr>
          <w:rFonts w:asciiTheme="minorHAnsi" w:hAnsiTheme="minorHAnsi" w:cstheme="minorHAnsi"/>
        </w:rPr>
        <w:t>zezwala</w:t>
      </w:r>
      <w:r w:rsidRPr="00014F1B">
        <w:rPr>
          <w:rFonts w:asciiTheme="minorHAnsi" w:hAnsiTheme="minorHAnsi" w:cstheme="minorHAnsi"/>
        </w:rPr>
        <w:t xml:space="preserve"> Zamawiającemu</w:t>
      </w:r>
      <w:r w:rsidR="00FD191C" w:rsidRPr="00014F1B">
        <w:rPr>
          <w:rFonts w:asciiTheme="minorHAnsi" w:hAnsiTheme="minorHAnsi" w:cstheme="minorHAnsi"/>
        </w:rPr>
        <w:t xml:space="preserve"> </w:t>
      </w:r>
      <w:r w:rsidRPr="00014F1B">
        <w:rPr>
          <w:rFonts w:asciiTheme="minorHAnsi" w:hAnsiTheme="minorHAnsi" w:cstheme="minorHAnsi"/>
        </w:rPr>
        <w:t>na wykonywanie praw zależnych.</w:t>
      </w:r>
    </w:p>
    <w:p w14:paraId="6492EEA3" w14:textId="77777777" w:rsidR="00304B3D" w:rsidRPr="00014F1B" w:rsidRDefault="00953B37" w:rsidP="00E0239C">
      <w:pPr>
        <w:numPr>
          <w:ilvl w:val="0"/>
          <w:numId w:val="8"/>
        </w:numPr>
        <w:tabs>
          <w:tab w:val="clear" w:pos="1440"/>
        </w:tabs>
        <w:spacing w:line="240" w:lineRule="auto"/>
        <w:ind w:left="284" w:hanging="284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 xml:space="preserve">Wykonawca </w:t>
      </w:r>
      <w:r w:rsidR="00304B3D" w:rsidRPr="00014F1B">
        <w:rPr>
          <w:rFonts w:asciiTheme="minorHAnsi" w:hAnsiTheme="minorHAnsi" w:cstheme="minorHAnsi"/>
        </w:rPr>
        <w:t>przenosi</w:t>
      </w:r>
      <w:r w:rsidR="00FD191C" w:rsidRPr="00014F1B">
        <w:rPr>
          <w:rFonts w:asciiTheme="minorHAnsi" w:hAnsiTheme="minorHAnsi" w:cstheme="minorHAnsi"/>
        </w:rPr>
        <w:t xml:space="preserve"> </w:t>
      </w:r>
      <w:r w:rsidR="00304B3D" w:rsidRPr="00014F1B">
        <w:rPr>
          <w:rFonts w:asciiTheme="minorHAnsi" w:hAnsiTheme="minorHAnsi" w:cstheme="minorHAnsi"/>
        </w:rPr>
        <w:t>na Zamawiającego własność nośników, na których utwory powstałe w rama</w:t>
      </w:r>
      <w:r w:rsidR="008F3DB7" w:rsidRPr="00014F1B">
        <w:rPr>
          <w:rFonts w:asciiTheme="minorHAnsi" w:hAnsiTheme="minorHAnsi" w:cstheme="minorHAnsi"/>
        </w:rPr>
        <w:t>ch realizacji przedmiotu umowy</w:t>
      </w:r>
      <w:r w:rsidR="00304B3D" w:rsidRPr="00014F1B">
        <w:rPr>
          <w:rFonts w:asciiTheme="minorHAnsi" w:hAnsiTheme="minorHAnsi" w:cstheme="minorHAnsi"/>
        </w:rPr>
        <w:t xml:space="preserve"> zostały utrwalone i przekazane Zamawiającemu.</w:t>
      </w:r>
    </w:p>
    <w:p w14:paraId="73D9C7C4" w14:textId="77777777" w:rsidR="00C45731" w:rsidRPr="00014F1B" w:rsidRDefault="00C45731" w:rsidP="00E0239C">
      <w:pPr>
        <w:numPr>
          <w:ilvl w:val="0"/>
          <w:numId w:val="8"/>
        </w:numPr>
        <w:tabs>
          <w:tab w:val="clear" w:pos="1440"/>
        </w:tabs>
        <w:spacing w:line="240" w:lineRule="auto"/>
        <w:ind w:left="284" w:hanging="284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Wykonawca oświadcza i zobowiązuje się zapewnić, że:</w:t>
      </w:r>
    </w:p>
    <w:p w14:paraId="04D1A145" w14:textId="77777777" w:rsidR="00C45731" w:rsidRPr="00014F1B" w:rsidRDefault="0020326C" w:rsidP="00E0239C">
      <w:pPr>
        <w:numPr>
          <w:ilvl w:val="0"/>
          <w:numId w:val="9"/>
        </w:numPr>
        <w:spacing w:line="240" w:lineRule="auto"/>
        <w:ind w:left="567" w:hanging="284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w</w:t>
      </w:r>
      <w:r w:rsidR="00C45731" w:rsidRPr="00014F1B">
        <w:rPr>
          <w:rFonts w:asciiTheme="minorHAnsi" w:hAnsiTheme="minorHAnsi" w:cstheme="minorHAnsi"/>
        </w:rPr>
        <w:t>szelkie utwory w rozumieniu ustawy z dnia 4 lutego 1994 r. o prawie autorskim i prawac</w:t>
      </w:r>
      <w:r w:rsidR="003F072D" w:rsidRPr="00014F1B">
        <w:rPr>
          <w:rFonts w:asciiTheme="minorHAnsi" w:hAnsiTheme="minorHAnsi" w:cstheme="minorHAnsi"/>
        </w:rPr>
        <w:t>h pokrewnych (</w:t>
      </w:r>
      <w:r w:rsidR="00E50A2D" w:rsidRPr="00014F1B">
        <w:rPr>
          <w:rFonts w:asciiTheme="minorHAnsi" w:hAnsiTheme="minorHAnsi" w:cstheme="minorHAnsi"/>
        </w:rPr>
        <w:t xml:space="preserve"> Dz. U. z 2018 r., poz. 1191 ze zm.</w:t>
      </w:r>
      <w:r w:rsidR="00C45731" w:rsidRPr="00014F1B">
        <w:rPr>
          <w:rFonts w:asciiTheme="minorHAnsi" w:hAnsiTheme="minorHAnsi" w:cstheme="minorHAnsi"/>
        </w:rPr>
        <w:t xml:space="preserve">), jakimi będzie się posługiwał w toku realizacji </w:t>
      </w:r>
      <w:r w:rsidRPr="00014F1B">
        <w:rPr>
          <w:rFonts w:asciiTheme="minorHAnsi" w:hAnsiTheme="minorHAnsi" w:cstheme="minorHAnsi"/>
        </w:rPr>
        <w:t>umowy</w:t>
      </w:r>
      <w:r w:rsidR="00C45731" w:rsidRPr="00014F1B">
        <w:rPr>
          <w:rFonts w:asciiTheme="minorHAnsi" w:hAnsiTheme="minorHAnsi" w:cstheme="minorHAnsi"/>
        </w:rPr>
        <w:t>, a także powstałych w jej trakcie lub wyniku, będą oryginalne, bez niedozwolonych zapożyczeń z</w:t>
      </w:r>
      <w:r w:rsidR="00A379D8" w:rsidRPr="00014F1B">
        <w:rPr>
          <w:rFonts w:asciiTheme="minorHAnsi" w:hAnsiTheme="minorHAnsi" w:cstheme="minorHAnsi"/>
        </w:rPr>
        <w:t> </w:t>
      </w:r>
      <w:r w:rsidR="00C45731" w:rsidRPr="00014F1B">
        <w:rPr>
          <w:rFonts w:asciiTheme="minorHAnsi" w:hAnsiTheme="minorHAnsi" w:cstheme="minorHAnsi"/>
        </w:rPr>
        <w:t>utworów osób trzecich oraz nie będą naruszać praw przysługujących osobom trzecim, a</w:t>
      </w:r>
      <w:r w:rsidR="00A379D8" w:rsidRPr="00014F1B">
        <w:rPr>
          <w:rFonts w:asciiTheme="minorHAnsi" w:hAnsiTheme="minorHAnsi" w:cstheme="minorHAnsi"/>
        </w:rPr>
        <w:t> </w:t>
      </w:r>
      <w:r w:rsidR="00C45731" w:rsidRPr="00014F1B">
        <w:rPr>
          <w:rFonts w:asciiTheme="minorHAnsi" w:hAnsiTheme="minorHAnsi" w:cstheme="minorHAnsi"/>
        </w:rPr>
        <w:t>w</w:t>
      </w:r>
      <w:r w:rsidR="00A379D8" w:rsidRPr="00014F1B">
        <w:rPr>
          <w:rFonts w:asciiTheme="minorHAnsi" w:hAnsiTheme="minorHAnsi" w:cstheme="minorHAnsi"/>
        </w:rPr>
        <w:t> </w:t>
      </w:r>
      <w:r w:rsidR="00C45731" w:rsidRPr="00014F1B">
        <w:rPr>
          <w:rFonts w:asciiTheme="minorHAnsi" w:hAnsiTheme="minorHAnsi" w:cstheme="minorHAnsi"/>
        </w:rPr>
        <w:t>szczególności praw autorskich oraz dóbr osobistych tych osób;</w:t>
      </w:r>
    </w:p>
    <w:p w14:paraId="7924794D" w14:textId="77777777" w:rsidR="00C45731" w:rsidRPr="00014F1B" w:rsidRDefault="0020326C" w:rsidP="00E0239C">
      <w:pPr>
        <w:numPr>
          <w:ilvl w:val="0"/>
          <w:numId w:val="9"/>
        </w:numPr>
        <w:spacing w:line="240" w:lineRule="auto"/>
        <w:ind w:left="567" w:hanging="284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n</w:t>
      </w:r>
      <w:r w:rsidR="00C45731" w:rsidRPr="00014F1B">
        <w:rPr>
          <w:rFonts w:asciiTheme="minorHAnsi" w:hAnsiTheme="minorHAnsi" w:cstheme="minorHAnsi"/>
        </w:rPr>
        <w:t>ie dokona rozporządzeń prawami, w tym autorskimi prawami majątkowymi do utworu w zakresie, jaki uniemożliwiłby ich nabycie przez Zamawiającego i dysponowanie na polach ek</w:t>
      </w:r>
      <w:r w:rsidRPr="00014F1B">
        <w:rPr>
          <w:rFonts w:asciiTheme="minorHAnsi" w:hAnsiTheme="minorHAnsi" w:cstheme="minorHAnsi"/>
        </w:rPr>
        <w:t>s</w:t>
      </w:r>
      <w:r w:rsidR="00C30877" w:rsidRPr="00014F1B">
        <w:rPr>
          <w:rFonts w:asciiTheme="minorHAnsi" w:hAnsiTheme="minorHAnsi" w:cstheme="minorHAnsi"/>
        </w:rPr>
        <w:t xml:space="preserve">ploatacji </w:t>
      </w:r>
      <w:r w:rsidRPr="00014F1B">
        <w:rPr>
          <w:rFonts w:asciiTheme="minorHAnsi" w:hAnsiTheme="minorHAnsi" w:cstheme="minorHAnsi"/>
        </w:rPr>
        <w:t>określonych w ust. 1</w:t>
      </w:r>
      <w:r w:rsidR="00C45731" w:rsidRPr="00014F1B">
        <w:rPr>
          <w:rFonts w:asciiTheme="minorHAnsi" w:hAnsiTheme="minorHAnsi" w:cstheme="minorHAnsi"/>
        </w:rPr>
        <w:t>;</w:t>
      </w:r>
    </w:p>
    <w:p w14:paraId="074E89BE" w14:textId="77777777" w:rsidR="00C45731" w:rsidRPr="00014F1B" w:rsidRDefault="0020326C" w:rsidP="00E0239C">
      <w:pPr>
        <w:numPr>
          <w:ilvl w:val="0"/>
          <w:numId w:val="9"/>
        </w:numPr>
        <w:spacing w:line="240" w:lineRule="auto"/>
        <w:ind w:left="567" w:hanging="284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d</w:t>
      </w:r>
      <w:r w:rsidR="00C45731" w:rsidRPr="00014F1B">
        <w:rPr>
          <w:rFonts w:asciiTheme="minorHAnsi" w:hAnsiTheme="minorHAnsi" w:cstheme="minorHAnsi"/>
        </w:rPr>
        <w:t>o dnia przeniesienia autorskich praw majątkowych będzie wykonywał te prawa wyłącznie dla celów realizacji przedmiotu umowy;</w:t>
      </w:r>
    </w:p>
    <w:p w14:paraId="6B0700C8" w14:textId="77777777" w:rsidR="00C45731" w:rsidRPr="00014F1B" w:rsidRDefault="0020326C" w:rsidP="00E0239C">
      <w:pPr>
        <w:numPr>
          <w:ilvl w:val="0"/>
          <w:numId w:val="9"/>
        </w:numPr>
        <w:spacing w:line="240" w:lineRule="auto"/>
        <w:ind w:left="567" w:hanging="284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p</w:t>
      </w:r>
      <w:r w:rsidR="00C45731" w:rsidRPr="00014F1B">
        <w:rPr>
          <w:rFonts w:asciiTheme="minorHAnsi" w:hAnsiTheme="minorHAnsi" w:cstheme="minorHAnsi"/>
        </w:rPr>
        <w:t>rzejmuje na siebie odpowiedzialność za naruszenie dóbr osobistych lub praw autorskich i</w:t>
      </w:r>
      <w:r w:rsidR="00A379D8" w:rsidRPr="00014F1B">
        <w:rPr>
          <w:rFonts w:asciiTheme="minorHAnsi" w:hAnsiTheme="minorHAnsi" w:cstheme="minorHAnsi"/>
        </w:rPr>
        <w:t> </w:t>
      </w:r>
      <w:r w:rsidR="00C45731" w:rsidRPr="00014F1B">
        <w:rPr>
          <w:rFonts w:asciiTheme="minorHAnsi" w:hAnsiTheme="minorHAnsi" w:cstheme="minorHAnsi"/>
        </w:rPr>
        <w:t xml:space="preserve">pokrewnych osób trzecich, spowodowanych w trakcie lub w wyniku wykonania umowy </w:t>
      </w:r>
      <w:r w:rsidR="008F3DB7" w:rsidRPr="00014F1B">
        <w:rPr>
          <w:rFonts w:asciiTheme="minorHAnsi" w:hAnsiTheme="minorHAnsi" w:cstheme="minorHAnsi"/>
        </w:rPr>
        <w:t>lub</w:t>
      </w:r>
      <w:r w:rsidR="00A379D8" w:rsidRPr="00014F1B">
        <w:rPr>
          <w:rFonts w:asciiTheme="minorHAnsi" w:hAnsiTheme="minorHAnsi" w:cstheme="minorHAnsi"/>
        </w:rPr>
        <w:t> </w:t>
      </w:r>
      <w:r w:rsidR="008F3DB7" w:rsidRPr="00014F1B">
        <w:rPr>
          <w:rFonts w:asciiTheme="minorHAnsi" w:hAnsiTheme="minorHAnsi" w:cstheme="minorHAnsi"/>
        </w:rPr>
        <w:t>dysponowania przez Z</w:t>
      </w:r>
      <w:r w:rsidR="00C45731" w:rsidRPr="00014F1B">
        <w:rPr>
          <w:rFonts w:asciiTheme="minorHAnsi" w:hAnsiTheme="minorHAnsi" w:cstheme="minorHAnsi"/>
        </w:rPr>
        <w:t>amawiającego utworami, do których wykonawca przeniósł mają</w:t>
      </w:r>
      <w:r w:rsidR="008F3DB7" w:rsidRPr="00014F1B">
        <w:rPr>
          <w:rFonts w:asciiTheme="minorHAnsi" w:hAnsiTheme="minorHAnsi" w:cstheme="minorHAnsi"/>
        </w:rPr>
        <w:t>tkowe prawa autorskie na Z</w:t>
      </w:r>
      <w:r w:rsidR="00C45731" w:rsidRPr="00014F1B">
        <w:rPr>
          <w:rFonts w:asciiTheme="minorHAnsi" w:hAnsiTheme="minorHAnsi" w:cstheme="minorHAnsi"/>
        </w:rPr>
        <w:t>amawiającego. W przypadku skierowania z tego tytułu roszczeń przeciwko Zamawiającemu, Wykonawca zobowiązuje się do całkowitego zaspokojenia roszczeń osób trzecich oraz do zwolnienia Zamawiającego z obowiązku świadczenia z tego tytułu, a także do zwrotu i</w:t>
      </w:r>
      <w:r w:rsidR="00A379D8" w:rsidRPr="00014F1B">
        <w:rPr>
          <w:rFonts w:asciiTheme="minorHAnsi" w:hAnsiTheme="minorHAnsi" w:cstheme="minorHAnsi"/>
        </w:rPr>
        <w:t> </w:t>
      </w:r>
      <w:r w:rsidR="00C45731" w:rsidRPr="00014F1B">
        <w:rPr>
          <w:rFonts w:asciiTheme="minorHAnsi" w:hAnsiTheme="minorHAnsi" w:cstheme="minorHAnsi"/>
        </w:rPr>
        <w:t>wynagrodzenia zamawiającemu poniesionych z tego tytułu kosztów i utraconych korzyści.</w:t>
      </w:r>
    </w:p>
    <w:p w14:paraId="06B5F2CB" w14:textId="77777777" w:rsidR="00E95A44" w:rsidRPr="00014F1B" w:rsidRDefault="00E95A44" w:rsidP="00420767">
      <w:pPr>
        <w:pStyle w:val="Tekstpodstawowy31"/>
        <w:autoSpaceDE w:val="0"/>
        <w:autoSpaceDN w:val="0"/>
        <w:adjustRightInd w:val="0"/>
        <w:spacing w:after="0"/>
        <w:ind w:right="57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0D300C39" w14:textId="77777777" w:rsidR="001F11E3" w:rsidRPr="00014F1B" w:rsidRDefault="00660386" w:rsidP="00420767">
      <w:pPr>
        <w:pStyle w:val="Tekstpodstawowy31"/>
        <w:autoSpaceDE w:val="0"/>
        <w:autoSpaceDN w:val="0"/>
        <w:adjustRightInd w:val="0"/>
        <w:spacing w:after="0"/>
        <w:ind w:left="-303" w:right="57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014F1B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§ </w:t>
      </w:r>
      <w:r w:rsidR="00D75930" w:rsidRPr="00014F1B">
        <w:rPr>
          <w:rFonts w:asciiTheme="minorHAnsi" w:hAnsiTheme="minorHAnsi" w:cstheme="minorHAnsi"/>
          <w:b/>
          <w:color w:val="000000"/>
          <w:sz w:val="22"/>
          <w:szCs w:val="22"/>
        </w:rPr>
        <w:t>8</w:t>
      </w:r>
      <w:r w:rsidRPr="00014F1B">
        <w:rPr>
          <w:rFonts w:asciiTheme="minorHAnsi" w:hAnsiTheme="minorHAnsi" w:cstheme="minorHAnsi"/>
          <w:b/>
          <w:color w:val="000000"/>
          <w:sz w:val="22"/>
          <w:szCs w:val="22"/>
        </w:rPr>
        <w:t>.</w:t>
      </w:r>
    </w:p>
    <w:p w14:paraId="07519C36" w14:textId="77777777" w:rsidR="00FD191C" w:rsidRPr="00014F1B" w:rsidRDefault="00660386" w:rsidP="00BA106D">
      <w:pPr>
        <w:autoSpaceDE w:val="0"/>
        <w:autoSpaceDN w:val="0"/>
        <w:adjustRightInd w:val="0"/>
        <w:spacing w:after="120" w:line="240" w:lineRule="auto"/>
        <w:ind w:left="57" w:right="57"/>
        <w:jc w:val="center"/>
        <w:rPr>
          <w:rFonts w:asciiTheme="minorHAnsi" w:hAnsiTheme="minorHAnsi" w:cstheme="minorHAnsi"/>
          <w:b/>
          <w:color w:val="000000"/>
        </w:rPr>
      </w:pPr>
      <w:r w:rsidRPr="00014F1B">
        <w:rPr>
          <w:rFonts w:asciiTheme="minorHAnsi" w:hAnsiTheme="minorHAnsi" w:cstheme="minorHAnsi"/>
          <w:b/>
          <w:color w:val="000000"/>
        </w:rPr>
        <w:t>Wynagrodzenie Wykonawcy</w:t>
      </w:r>
    </w:p>
    <w:p w14:paraId="60E26B41" w14:textId="77777777" w:rsidR="00F80AFA" w:rsidRPr="00014F1B" w:rsidRDefault="00F80AFA" w:rsidP="00675F7F">
      <w:pPr>
        <w:numPr>
          <w:ilvl w:val="1"/>
          <w:numId w:val="22"/>
        </w:numPr>
        <w:tabs>
          <w:tab w:val="clear" w:pos="1080"/>
        </w:tabs>
        <w:suppressAutoHyphens/>
        <w:spacing w:line="240" w:lineRule="auto"/>
        <w:ind w:left="284" w:hanging="284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Zamawiający zobowiązuje się do zapłaty:</w:t>
      </w:r>
    </w:p>
    <w:p w14:paraId="693979D2" w14:textId="77777777" w:rsidR="00F80AFA" w:rsidRDefault="00F80AFA" w:rsidP="00F80AFA">
      <w:pPr>
        <w:numPr>
          <w:ilvl w:val="2"/>
          <w:numId w:val="22"/>
        </w:numPr>
        <w:tabs>
          <w:tab w:val="clear" w:pos="1440"/>
        </w:tabs>
        <w:suppressAutoHyphens/>
        <w:spacing w:line="240" w:lineRule="auto"/>
        <w:ind w:left="567" w:hanging="283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 xml:space="preserve">za każdą prawidłowo przeprowadzoną kontrolę </w:t>
      </w:r>
      <w:r w:rsidRPr="00014F1B">
        <w:rPr>
          <w:rFonts w:asciiTheme="minorHAnsi" w:hAnsiTheme="minorHAnsi" w:cstheme="minorHAnsi"/>
          <w:iCs/>
        </w:rPr>
        <w:t>w trakcie realizacji lub po zakończeniu realizacji projektu</w:t>
      </w:r>
      <w:r>
        <w:rPr>
          <w:rFonts w:asciiTheme="minorHAnsi" w:hAnsiTheme="minorHAnsi" w:cstheme="minorHAnsi"/>
          <w:iCs/>
        </w:rPr>
        <w:t xml:space="preserve"> w ramach PO</w:t>
      </w:r>
      <w:r w:rsidR="0060511C">
        <w:rPr>
          <w:rFonts w:asciiTheme="minorHAnsi" w:hAnsiTheme="minorHAnsi" w:cstheme="minorHAnsi"/>
          <w:iCs/>
        </w:rPr>
        <w:t>IR</w:t>
      </w:r>
      <w:r w:rsidRPr="00014F1B">
        <w:rPr>
          <w:rFonts w:asciiTheme="minorHAnsi" w:hAnsiTheme="minorHAnsi" w:cstheme="minorHAnsi"/>
          <w:iCs/>
        </w:rPr>
        <w:t xml:space="preserve"> </w:t>
      </w:r>
      <w:r>
        <w:rPr>
          <w:rFonts w:asciiTheme="minorHAnsi" w:hAnsiTheme="minorHAnsi" w:cstheme="minorHAnsi"/>
        </w:rPr>
        <w:t>–</w:t>
      </w:r>
      <w:r w:rsidRPr="00014F1B">
        <w:rPr>
          <w:rFonts w:asciiTheme="minorHAnsi" w:hAnsiTheme="minorHAnsi" w:cstheme="minorHAnsi"/>
        </w:rPr>
        <w:t xml:space="preserve"> wynagrodzenie w wysokości </w:t>
      </w:r>
      <w:r w:rsidRPr="00014F1B">
        <w:rPr>
          <w:rFonts w:asciiTheme="minorHAnsi" w:hAnsiTheme="minorHAnsi" w:cstheme="minorHAnsi"/>
          <w:b/>
        </w:rPr>
        <w:t>…………… (</w:t>
      </w:r>
      <w:r w:rsidRPr="00014F1B">
        <w:rPr>
          <w:rFonts w:asciiTheme="minorHAnsi" w:hAnsiTheme="minorHAnsi" w:cstheme="minorHAnsi"/>
          <w:i/>
        </w:rPr>
        <w:t xml:space="preserve">słownie: </w:t>
      </w:r>
      <w:r w:rsidRPr="00014F1B">
        <w:rPr>
          <w:rFonts w:asciiTheme="minorHAnsi" w:hAnsiTheme="minorHAnsi" w:cstheme="minorHAnsi"/>
        </w:rPr>
        <w:t>……………)</w:t>
      </w:r>
      <w:r w:rsidRPr="00014F1B">
        <w:rPr>
          <w:rFonts w:asciiTheme="minorHAnsi" w:hAnsiTheme="minorHAnsi" w:cstheme="minorHAnsi"/>
          <w:b/>
        </w:rPr>
        <w:t xml:space="preserve"> złotych brutto</w:t>
      </w:r>
      <w:r w:rsidRPr="00014F1B">
        <w:rPr>
          <w:rFonts w:asciiTheme="minorHAnsi" w:hAnsiTheme="minorHAnsi" w:cstheme="minorHAnsi"/>
        </w:rPr>
        <w:t>,</w:t>
      </w:r>
    </w:p>
    <w:p w14:paraId="5D036BFE" w14:textId="77777777" w:rsidR="00F80AFA" w:rsidRPr="00014F1B" w:rsidRDefault="00F80AFA" w:rsidP="00F80AFA">
      <w:pPr>
        <w:numPr>
          <w:ilvl w:val="2"/>
          <w:numId w:val="22"/>
        </w:numPr>
        <w:tabs>
          <w:tab w:val="clear" w:pos="1440"/>
        </w:tabs>
        <w:suppressAutoHyphens/>
        <w:spacing w:line="240" w:lineRule="auto"/>
        <w:ind w:left="567" w:hanging="283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 xml:space="preserve">za każdą prawidłowo przeprowadzoną kontrolę </w:t>
      </w:r>
      <w:r w:rsidRPr="00014F1B">
        <w:rPr>
          <w:rFonts w:asciiTheme="minorHAnsi" w:hAnsiTheme="minorHAnsi" w:cstheme="minorHAnsi"/>
          <w:iCs/>
        </w:rPr>
        <w:t>w trakcie realizacji lub po zakończeniu realizacji projektu</w:t>
      </w:r>
      <w:r>
        <w:rPr>
          <w:rFonts w:asciiTheme="minorHAnsi" w:hAnsiTheme="minorHAnsi" w:cstheme="minorHAnsi"/>
          <w:iCs/>
        </w:rPr>
        <w:t xml:space="preserve"> w ramach PO</w:t>
      </w:r>
      <w:r w:rsidR="0060511C">
        <w:rPr>
          <w:rFonts w:asciiTheme="minorHAnsi" w:hAnsiTheme="minorHAnsi" w:cstheme="minorHAnsi"/>
          <w:iCs/>
        </w:rPr>
        <w:t>PW</w:t>
      </w:r>
      <w:r w:rsidRPr="00014F1B">
        <w:rPr>
          <w:rFonts w:asciiTheme="minorHAnsi" w:hAnsiTheme="minorHAnsi" w:cstheme="minorHAnsi"/>
          <w:iCs/>
        </w:rPr>
        <w:t xml:space="preserve"> </w:t>
      </w:r>
      <w:r>
        <w:rPr>
          <w:rFonts w:asciiTheme="minorHAnsi" w:hAnsiTheme="minorHAnsi" w:cstheme="minorHAnsi"/>
        </w:rPr>
        <w:t>–</w:t>
      </w:r>
      <w:r w:rsidRPr="00014F1B">
        <w:rPr>
          <w:rFonts w:asciiTheme="minorHAnsi" w:hAnsiTheme="minorHAnsi" w:cstheme="minorHAnsi"/>
        </w:rPr>
        <w:t xml:space="preserve"> wynagrodzenie w wysokości </w:t>
      </w:r>
      <w:r w:rsidRPr="00014F1B">
        <w:rPr>
          <w:rFonts w:asciiTheme="minorHAnsi" w:hAnsiTheme="minorHAnsi" w:cstheme="minorHAnsi"/>
          <w:b/>
        </w:rPr>
        <w:t>…………… (</w:t>
      </w:r>
      <w:r w:rsidRPr="00014F1B">
        <w:rPr>
          <w:rFonts w:asciiTheme="minorHAnsi" w:hAnsiTheme="minorHAnsi" w:cstheme="minorHAnsi"/>
          <w:i/>
        </w:rPr>
        <w:t xml:space="preserve">słownie: </w:t>
      </w:r>
      <w:r w:rsidRPr="00014F1B">
        <w:rPr>
          <w:rFonts w:asciiTheme="minorHAnsi" w:hAnsiTheme="minorHAnsi" w:cstheme="minorHAnsi"/>
        </w:rPr>
        <w:t>……………)</w:t>
      </w:r>
      <w:r w:rsidRPr="00014F1B">
        <w:rPr>
          <w:rFonts w:asciiTheme="minorHAnsi" w:hAnsiTheme="minorHAnsi" w:cstheme="minorHAnsi"/>
          <w:b/>
        </w:rPr>
        <w:t xml:space="preserve"> złotych brutto</w:t>
      </w:r>
      <w:r w:rsidRPr="00014F1B">
        <w:rPr>
          <w:rFonts w:asciiTheme="minorHAnsi" w:hAnsiTheme="minorHAnsi" w:cstheme="minorHAnsi"/>
        </w:rPr>
        <w:t>,</w:t>
      </w:r>
    </w:p>
    <w:p w14:paraId="6752CF08" w14:textId="77777777" w:rsidR="00F80AFA" w:rsidRPr="00014F1B" w:rsidRDefault="00F80AFA" w:rsidP="00366725">
      <w:pPr>
        <w:suppressAutoHyphens/>
        <w:spacing w:line="240" w:lineRule="auto"/>
        <w:ind w:left="284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zgodnie z Ofertą.</w:t>
      </w:r>
    </w:p>
    <w:p w14:paraId="6EDD44FD" w14:textId="77777777" w:rsidR="001654C8" w:rsidRPr="00014F1B" w:rsidRDefault="00F80AFA" w:rsidP="00E0239C">
      <w:pPr>
        <w:numPr>
          <w:ilvl w:val="1"/>
          <w:numId w:val="22"/>
        </w:numPr>
        <w:tabs>
          <w:tab w:val="clear" w:pos="1080"/>
        </w:tabs>
        <w:suppressAutoHyphens/>
        <w:spacing w:line="240" w:lineRule="auto"/>
        <w:ind w:left="284" w:hanging="284"/>
        <w:rPr>
          <w:rFonts w:asciiTheme="minorHAnsi" w:hAnsiTheme="minorHAnsi" w:cstheme="minorHAnsi"/>
          <w:b/>
        </w:rPr>
      </w:pPr>
      <w:r w:rsidRPr="00A33BC1">
        <w:rPr>
          <w:rFonts w:asciiTheme="minorHAnsi" w:hAnsiTheme="minorHAnsi" w:cstheme="minorHAnsi"/>
        </w:rPr>
        <w:t xml:space="preserve">Całkowita kwota wynagrodzenia wypłaconego Wykonawcy w ramach umowy, w tym wynagrodzenie z tytułu przeniesienia autorskich praw majątkowych, o których mowa w § 7, nie przekroczy </w:t>
      </w:r>
      <w:r w:rsidRPr="00A33BC1">
        <w:rPr>
          <w:rFonts w:asciiTheme="minorHAnsi" w:hAnsiTheme="minorHAnsi" w:cstheme="minorHAnsi"/>
          <w:b/>
        </w:rPr>
        <w:t xml:space="preserve">…………… </w:t>
      </w:r>
      <w:r w:rsidRPr="00A33BC1">
        <w:rPr>
          <w:rFonts w:asciiTheme="minorHAnsi" w:hAnsiTheme="minorHAnsi" w:cstheme="minorHAnsi"/>
        </w:rPr>
        <w:t>(</w:t>
      </w:r>
      <w:r w:rsidRPr="00A33BC1">
        <w:rPr>
          <w:rFonts w:asciiTheme="minorHAnsi" w:hAnsiTheme="minorHAnsi" w:cstheme="minorHAnsi"/>
          <w:i/>
        </w:rPr>
        <w:t xml:space="preserve">słownie: </w:t>
      </w:r>
      <w:r w:rsidRPr="00A33BC1">
        <w:rPr>
          <w:rFonts w:asciiTheme="minorHAnsi" w:hAnsiTheme="minorHAnsi" w:cstheme="minorHAnsi"/>
        </w:rPr>
        <w:t>……………)</w:t>
      </w:r>
      <w:r w:rsidRPr="00A33BC1">
        <w:rPr>
          <w:rFonts w:asciiTheme="minorHAnsi" w:hAnsiTheme="minorHAnsi" w:cstheme="minorHAnsi"/>
          <w:b/>
        </w:rPr>
        <w:t xml:space="preserve"> złotych brutto</w:t>
      </w:r>
      <w:r w:rsidRPr="00A33BC1">
        <w:rPr>
          <w:rFonts w:asciiTheme="minorHAnsi" w:hAnsiTheme="minorHAnsi" w:cstheme="minorHAnsi"/>
        </w:rPr>
        <w:t xml:space="preserve"> i stanowi sumę iloczynu kwot określonych w ust. 1 i liczb kontroli wskazanych w § 1 ust. 1</w:t>
      </w:r>
      <w:r w:rsidR="00660386" w:rsidRPr="00014F1B">
        <w:rPr>
          <w:rFonts w:asciiTheme="minorHAnsi" w:hAnsiTheme="minorHAnsi" w:cstheme="minorHAnsi"/>
        </w:rPr>
        <w:t>.</w:t>
      </w:r>
    </w:p>
    <w:p w14:paraId="39AC8B02" w14:textId="77777777" w:rsidR="00F80AFA" w:rsidRPr="00366725" w:rsidRDefault="00F80AFA" w:rsidP="00E0239C">
      <w:pPr>
        <w:numPr>
          <w:ilvl w:val="1"/>
          <w:numId w:val="22"/>
        </w:numPr>
        <w:tabs>
          <w:tab w:val="clear" w:pos="1080"/>
        </w:tabs>
        <w:suppressAutoHyphens/>
        <w:spacing w:line="240" w:lineRule="auto"/>
        <w:ind w:left="284" w:hanging="284"/>
        <w:rPr>
          <w:rFonts w:asciiTheme="minorHAnsi" w:hAnsiTheme="minorHAnsi" w:cstheme="minorHAnsi"/>
          <w:spacing w:val="-4"/>
        </w:rPr>
      </w:pPr>
      <w:r w:rsidRPr="00014F1B">
        <w:rPr>
          <w:rFonts w:asciiTheme="minorHAnsi" w:hAnsiTheme="minorHAnsi" w:cstheme="minorHAnsi"/>
        </w:rPr>
        <w:t>Zamawiający zastrzega sobie prawo do zmniejszenia liczby planowanych do przeprowadzenia kontroli, o których mowa w Wykazie, bez prawa Wykonawcy do wynagrodzenia za niezlecone kontrole. Wykonawca zrzeka się roszczeń za niezlecone kontrole</w:t>
      </w:r>
      <w:r>
        <w:rPr>
          <w:rFonts w:asciiTheme="minorHAnsi" w:hAnsiTheme="minorHAnsi" w:cstheme="minorHAnsi"/>
        </w:rPr>
        <w:t>.</w:t>
      </w:r>
    </w:p>
    <w:p w14:paraId="2B5D9130" w14:textId="77777777" w:rsidR="00AA28D9" w:rsidRPr="00014F1B" w:rsidRDefault="001654C8" w:rsidP="00E0239C">
      <w:pPr>
        <w:numPr>
          <w:ilvl w:val="1"/>
          <w:numId w:val="22"/>
        </w:numPr>
        <w:tabs>
          <w:tab w:val="clear" w:pos="1080"/>
        </w:tabs>
        <w:suppressAutoHyphens/>
        <w:spacing w:line="240" w:lineRule="auto"/>
        <w:ind w:left="284" w:hanging="284"/>
        <w:rPr>
          <w:rFonts w:asciiTheme="minorHAnsi" w:hAnsiTheme="minorHAnsi" w:cstheme="minorHAnsi"/>
          <w:spacing w:val="-4"/>
        </w:rPr>
      </w:pPr>
      <w:r w:rsidRPr="00014F1B">
        <w:rPr>
          <w:rFonts w:asciiTheme="minorHAnsi" w:hAnsiTheme="minorHAnsi" w:cstheme="minorHAnsi"/>
        </w:rPr>
        <w:t xml:space="preserve">Wynagrodzenie należne Wykonawcy płatne będzie </w:t>
      </w:r>
      <w:r w:rsidR="006F6F1A" w:rsidRPr="00014F1B">
        <w:rPr>
          <w:rFonts w:asciiTheme="minorHAnsi" w:hAnsiTheme="minorHAnsi" w:cstheme="minorHAnsi"/>
        </w:rPr>
        <w:t xml:space="preserve">na podstawie prawidłowo wystawionej faktury </w:t>
      </w:r>
      <w:r w:rsidR="006F6F1A" w:rsidRPr="00014F1B">
        <w:rPr>
          <w:rFonts w:asciiTheme="minorHAnsi" w:hAnsiTheme="minorHAnsi" w:cstheme="minorHAnsi"/>
          <w:bCs/>
        </w:rPr>
        <w:t>(</w:t>
      </w:r>
      <w:r w:rsidR="006F6F1A" w:rsidRPr="00366725">
        <w:rPr>
          <w:rFonts w:asciiTheme="minorHAnsi" w:hAnsiTheme="minorHAnsi" w:cstheme="minorHAnsi"/>
        </w:rPr>
        <w:t>pod pojęciem „prawidłowo” Zamawiający rozumie zawarcie wszystkich elementów faktury wymaganych przez obowiązujące przepisy prawa w tym zakresie</w:t>
      </w:r>
      <w:r w:rsidR="006F6F1A" w:rsidRPr="004D29DA">
        <w:rPr>
          <w:rFonts w:asciiTheme="minorHAnsi" w:hAnsiTheme="minorHAnsi" w:cstheme="minorHAnsi"/>
        </w:rPr>
        <w:t>)</w:t>
      </w:r>
      <w:r w:rsidR="00F7747A" w:rsidRPr="00014F1B">
        <w:rPr>
          <w:rFonts w:asciiTheme="minorHAnsi" w:hAnsiTheme="minorHAnsi" w:cstheme="minorHAnsi"/>
        </w:rPr>
        <w:t>, przelewem na rachunek bankowy wskazany na fakturze, w terminie do 21</w:t>
      </w:r>
      <w:r w:rsidR="00AA28D9" w:rsidRPr="00014F1B">
        <w:rPr>
          <w:rFonts w:asciiTheme="minorHAnsi" w:hAnsiTheme="minorHAnsi" w:cstheme="minorHAnsi"/>
        </w:rPr>
        <w:t xml:space="preserve"> dni od dnia otrzymania faktury</w:t>
      </w:r>
      <w:r w:rsidR="0018358F" w:rsidRPr="00014F1B">
        <w:rPr>
          <w:rFonts w:asciiTheme="minorHAnsi" w:hAnsiTheme="minorHAnsi" w:cstheme="minorHAnsi"/>
        </w:rPr>
        <w:t xml:space="preserve"> przez Zamawiającego</w:t>
      </w:r>
      <w:r w:rsidR="006F6F1A" w:rsidRPr="00014F1B">
        <w:rPr>
          <w:rFonts w:asciiTheme="minorHAnsi" w:hAnsiTheme="minorHAnsi" w:cstheme="minorHAnsi"/>
          <w:spacing w:val="-4"/>
        </w:rPr>
        <w:t>.</w:t>
      </w:r>
      <w:r w:rsidR="00AA28D9" w:rsidRPr="00014F1B">
        <w:rPr>
          <w:rFonts w:asciiTheme="minorHAnsi" w:hAnsiTheme="minorHAnsi" w:cstheme="minorHAnsi"/>
          <w:spacing w:val="-4"/>
        </w:rPr>
        <w:t xml:space="preserve"> </w:t>
      </w:r>
    </w:p>
    <w:p w14:paraId="3F97A086" w14:textId="77777777" w:rsidR="00FD191C" w:rsidRPr="00014F1B" w:rsidRDefault="006F6F1A" w:rsidP="00E0239C">
      <w:pPr>
        <w:numPr>
          <w:ilvl w:val="1"/>
          <w:numId w:val="22"/>
        </w:numPr>
        <w:tabs>
          <w:tab w:val="clear" w:pos="1080"/>
        </w:tabs>
        <w:suppressAutoHyphens/>
        <w:spacing w:line="240" w:lineRule="auto"/>
        <w:ind w:left="284" w:hanging="284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Po</w:t>
      </w:r>
      <w:r w:rsidR="00F7747A" w:rsidRPr="00014F1B">
        <w:rPr>
          <w:rFonts w:asciiTheme="minorHAnsi" w:hAnsiTheme="minorHAnsi" w:cstheme="minorHAnsi"/>
        </w:rPr>
        <w:t xml:space="preserve">dstawą wystawienia faktury </w:t>
      </w:r>
      <w:r w:rsidR="00675F7F">
        <w:rPr>
          <w:rFonts w:asciiTheme="minorHAnsi" w:hAnsiTheme="minorHAnsi" w:cstheme="minorHAnsi"/>
        </w:rPr>
        <w:t xml:space="preserve">w sposób określony w </w:t>
      </w:r>
      <w:r w:rsidR="00675F7F" w:rsidRPr="00014F1B">
        <w:rPr>
          <w:rFonts w:asciiTheme="minorHAnsi" w:hAnsiTheme="minorHAnsi" w:cstheme="minorHAnsi"/>
        </w:rPr>
        <w:t xml:space="preserve">§ 5 ust. </w:t>
      </w:r>
      <w:r w:rsidR="00675F7F">
        <w:rPr>
          <w:rFonts w:asciiTheme="minorHAnsi" w:hAnsiTheme="minorHAnsi" w:cstheme="minorHAnsi"/>
        </w:rPr>
        <w:t xml:space="preserve">5 i 6 </w:t>
      </w:r>
      <w:r w:rsidR="00F7747A" w:rsidRPr="00014F1B">
        <w:rPr>
          <w:rFonts w:asciiTheme="minorHAnsi" w:hAnsiTheme="minorHAnsi" w:cstheme="minorHAnsi"/>
        </w:rPr>
        <w:t>jest</w:t>
      </w:r>
      <w:r w:rsidR="00FD6566" w:rsidRPr="00014F1B">
        <w:rPr>
          <w:rFonts w:asciiTheme="minorHAnsi" w:hAnsiTheme="minorHAnsi" w:cstheme="minorHAnsi"/>
        </w:rPr>
        <w:t xml:space="preserve"> otrzyman</w:t>
      </w:r>
      <w:r w:rsidRPr="00014F1B">
        <w:rPr>
          <w:rFonts w:asciiTheme="minorHAnsi" w:hAnsiTheme="minorHAnsi" w:cstheme="minorHAnsi"/>
        </w:rPr>
        <w:t>a</w:t>
      </w:r>
      <w:r w:rsidR="00FD6566" w:rsidRPr="00014F1B">
        <w:rPr>
          <w:rFonts w:asciiTheme="minorHAnsi" w:hAnsiTheme="minorHAnsi" w:cstheme="minorHAnsi"/>
        </w:rPr>
        <w:t xml:space="preserve"> od Zamawiającego informacj</w:t>
      </w:r>
      <w:r w:rsidRPr="00014F1B">
        <w:rPr>
          <w:rFonts w:asciiTheme="minorHAnsi" w:hAnsiTheme="minorHAnsi" w:cstheme="minorHAnsi"/>
        </w:rPr>
        <w:t>a</w:t>
      </w:r>
      <w:r w:rsidR="00FD6566" w:rsidRPr="00014F1B">
        <w:rPr>
          <w:rFonts w:asciiTheme="minorHAnsi" w:hAnsiTheme="minorHAnsi" w:cstheme="minorHAnsi"/>
        </w:rPr>
        <w:t xml:space="preserve"> o </w:t>
      </w:r>
      <w:r w:rsidR="008E7E3E" w:rsidRPr="00014F1B">
        <w:rPr>
          <w:rFonts w:asciiTheme="minorHAnsi" w:hAnsiTheme="minorHAnsi" w:cstheme="minorHAnsi"/>
        </w:rPr>
        <w:t xml:space="preserve">odbiorze </w:t>
      </w:r>
      <w:r w:rsidR="00856A68">
        <w:rPr>
          <w:rFonts w:asciiTheme="minorHAnsi" w:hAnsiTheme="minorHAnsi" w:cstheme="minorHAnsi"/>
        </w:rPr>
        <w:t>danej</w:t>
      </w:r>
      <w:r w:rsidR="00FD6566" w:rsidRPr="00014F1B">
        <w:rPr>
          <w:rFonts w:asciiTheme="minorHAnsi" w:hAnsiTheme="minorHAnsi" w:cstheme="minorHAnsi"/>
        </w:rPr>
        <w:t xml:space="preserve"> </w:t>
      </w:r>
      <w:r w:rsidR="00382D05" w:rsidRPr="00014F1B">
        <w:rPr>
          <w:rFonts w:asciiTheme="minorHAnsi" w:hAnsiTheme="minorHAnsi" w:cstheme="minorHAnsi"/>
        </w:rPr>
        <w:t xml:space="preserve">kontroli </w:t>
      </w:r>
      <w:r w:rsidR="00FD6566" w:rsidRPr="00014F1B">
        <w:rPr>
          <w:rFonts w:asciiTheme="minorHAnsi" w:hAnsiTheme="minorHAnsi" w:cstheme="minorHAnsi"/>
        </w:rPr>
        <w:t xml:space="preserve">zgodnie z § </w:t>
      </w:r>
      <w:r w:rsidR="00FB0CC8" w:rsidRPr="00014F1B">
        <w:rPr>
          <w:rFonts w:asciiTheme="minorHAnsi" w:hAnsiTheme="minorHAnsi" w:cstheme="minorHAnsi"/>
        </w:rPr>
        <w:t>5</w:t>
      </w:r>
      <w:r w:rsidR="00FD6566" w:rsidRPr="00014F1B">
        <w:rPr>
          <w:rFonts w:asciiTheme="minorHAnsi" w:hAnsiTheme="minorHAnsi" w:cstheme="minorHAnsi"/>
        </w:rPr>
        <w:t xml:space="preserve"> ust. </w:t>
      </w:r>
      <w:r w:rsidR="00EA2ED9">
        <w:rPr>
          <w:rFonts w:asciiTheme="minorHAnsi" w:hAnsiTheme="minorHAnsi" w:cstheme="minorHAnsi"/>
        </w:rPr>
        <w:t>4</w:t>
      </w:r>
      <w:r w:rsidR="00F7747A" w:rsidRPr="00014F1B">
        <w:rPr>
          <w:rFonts w:asciiTheme="minorHAnsi" w:hAnsiTheme="minorHAnsi" w:cstheme="minorHAnsi"/>
        </w:rPr>
        <w:t>.</w:t>
      </w:r>
    </w:p>
    <w:p w14:paraId="36F61676" w14:textId="77777777" w:rsidR="00F00BEB" w:rsidRPr="00014F1B" w:rsidRDefault="00F00BEB" w:rsidP="00E0239C">
      <w:pPr>
        <w:numPr>
          <w:ilvl w:val="1"/>
          <w:numId w:val="22"/>
        </w:numPr>
        <w:tabs>
          <w:tab w:val="clear" w:pos="1080"/>
        </w:tabs>
        <w:suppressAutoHyphens/>
        <w:spacing w:line="240" w:lineRule="auto"/>
        <w:ind w:left="284" w:hanging="284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Za dzień zapłaty uznaje się dzień obciążenia rachunku bankowego Zamawiającego. Płatności dokonuje się w złotych polskich.</w:t>
      </w:r>
    </w:p>
    <w:p w14:paraId="19C88848" w14:textId="77777777" w:rsidR="00520C27" w:rsidRPr="00014F1B" w:rsidRDefault="00660386" w:rsidP="00E0239C">
      <w:pPr>
        <w:numPr>
          <w:ilvl w:val="1"/>
          <w:numId w:val="22"/>
        </w:numPr>
        <w:tabs>
          <w:tab w:val="clear" w:pos="1080"/>
        </w:tabs>
        <w:suppressAutoHyphens/>
        <w:spacing w:line="240" w:lineRule="auto"/>
        <w:ind w:left="284" w:hanging="284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Faktur</w:t>
      </w:r>
      <w:r w:rsidR="00366725">
        <w:rPr>
          <w:rFonts w:asciiTheme="minorHAnsi" w:hAnsiTheme="minorHAnsi" w:cstheme="minorHAnsi"/>
        </w:rPr>
        <w:t xml:space="preserve">y będą </w:t>
      </w:r>
      <w:r w:rsidRPr="00014F1B">
        <w:rPr>
          <w:rFonts w:asciiTheme="minorHAnsi" w:hAnsiTheme="minorHAnsi" w:cstheme="minorHAnsi"/>
        </w:rPr>
        <w:t>wystawion</w:t>
      </w:r>
      <w:r w:rsidR="00366725">
        <w:rPr>
          <w:rFonts w:asciiTheme="minorHAnsi" w:hAnsiTheme="minorHAnsi" w:cstheme="minorHAnsi"/>
        </w:rPr>
        <w:t>e</w:t>
      </w:r>
      <w:r w:rsidR="00466E9F" w:rsidRPr="00014F1B">
        <w:rPr>
          <w:rFonts w:asciiTheme="minorHAnsi" w:hAnsiTheme="minorHAnsi" w:cstheme="minorHAnsi"/>
        </w:rPr>
        <w:t xml:space="preserve"> na</w:t>
      </w:r>
      <w:r w:rsidRPr="00014F1B">
        <w:rPr>
          <w:rFonts w:asciiTheme="minorHAnsi" w:hAnsiTheme="minorHAnsi" w:cstheme="minorHAnsi"/>
        </w:rPr>
        <w:t>:</w:t>
      </w:r>
    </w:p>
    <w:p w14:paraId="3D20FCB6" w14:textId="77777777" w:rsidR="00660386" w:rsidRPr="00014F1B" w:rsidRDefault="00660386" w:rsidP="00D448FF">
      <w:pPr>
        <w:suppressAutoHyphens/>
        <w:spacing w:line="240" w:lineRule="auto"/>
        <w:ind w:left="284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Polsk</w:t>
      </w:r>
      <w:r w:rsidR="005A4CA5" w:rsidRPr="00014F1B">
        <w:rPr>
          <w:rFonts w:asciiTheme="minorHAnsi" w:hAnsiTheme="minorHAnsi" w:cstheme="minorHAnsi"/>
        </w:rPr>
        <w:t>a</w:t>
      </w:r>
      <w:r w:rsidRPr="00014F1B">
        <w:rPr>
          <w:rFonts w:asciiTheme="minorHAnsi" w:hAnsiTheme="minorHAnsi" w:cstheme="minorHAnsi"/>
        </w:rPr>
        <w:t xml:space="preserve"> Agencj</w:t>
      </w:r>
      <w:r w:rsidR="005A4CA5" w:rsidRPr="00014F1B">
        <w:rPr>
          <w:rFonts w:asciiTheme="minorHAnsi" w:hAnsiTheme="minorHAnsi" w:cstheme="minorHAnsi"/>
        </w:rPr>
        <w:t>a</w:t>
      </w:r>
      <w:r w:rsidRPr="00014F1B">
        <w:rPr>
          <w:rFonts w:asciiTheme="minorHAnsi" w:hAnsiTheme="minorHAnsi" w:cstheme="minorHAnsi"/>
        </w:rPr>
        <w:t xml:space="preserve"> Rozwoju Przedsiębiorczości</w:t>
      </w:r>
    </w:p>
    <w:p w14:paraId="358BA1B1" w14:textId="77777777" w:rsidR="00660386" w:rsidRPr="00014F1B" w:rsidRDefault="00660386" w:rsidP="00D448FF">
      <w:pPr>
        <w:suppressAutoHyphens/>
        <w:spacing w:line="240" w:lineRule="auto"/>
        <w:ind w:left="284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ul. Pańska 81/83</w:t>
      </w:r>
      <w:r w:rsidR="00F00BEB" w:rsidRPr="00014F1B">
        <w:rPr>
          <w:rFonts w:asciiTheme="minorHAnsi" w:hAnsiTheme="minorHAnsi" w:cstheme="minorHAnsi"/>
        </w:rPr>
        <w:t xml:space="preserve">, </w:t>
      </w:r>
      <w:r w:rsidRPr="00014F1B">
        <w:rPr>
          <w:rFonts w:asciiTheme="minorHAnsi" w:hAnsiTheme="minorHAnsi" w:cstheme="minorHAnsi"/>
        </w:rPr>
        <w:t>00-834 Warszawa</w:t>
      </w:r>
    </w:p>
    <w:p w14:paraId="48C6D965" w14:textId="77777777" w:rsidR="00660386" w:rsidRPr="00014F1B" w:rsidRDefault="00660386" w:rsidP="0021749F">
      <w:pPr>
        <w:suppressAutoHyphens/>
        <w:spacing w:line="240" w:lineRule="auto"/>
        <w:ind w:left="284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NIP: 526-25-01-444</w:t>
      </w:r>
    </w:p>
    <w:p w14:paraId="0F8EC638" w14:textId="77777777" w:rsidR="00FD191C" w:rsidRPr="00014F1B" w:rsidRDefault="0020326C" w:rsidP="00E0239C">
      <w:pPr>
        <w:numPr>
          <w:ilvl w:val="1"/>
          <w:numId w:val="22"/>
        </w:numPr>
        <w:tabs>
          <w:tab w:val="clear" w:pos="1080"/>
        </w:tabs>
        <w:suppressAutoHyphens/>
        <w:spacing w:after="60" w:line="240" w:lineRule="auto"/>
        <w:ind w:left="284" w:hanging="284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O ile w ramach wykonania usług objętych fakturą powstanie utwór, Wykonawca wskaże na fakturze wartość autorskich praw majątkowych nabytych przez Zamawiającego i oznaczenie utworu.</w:t>
      </w:r>
    </w:p>
    <w:p w14:paraId="7357139A" w14:textId="77777777" w:rsidR="00C83FA9" w:rsidRDefault="00C83FA9" w:rsidP="00420767">
      <w:pPr>
        <w:autoSpaceDE w:val="0"/>
        <w:autoSpaceDN w:val="0"/>
        <w:adjustRightInd w:val="0"/>
        <w:spacing w:line="240" w:lineRule="auto"/>
        <w:ind w:left="57" w:right="57"/>
        <w:jc w:val="center"/>
        <w:rPr>
          <w:rFonts w:asciiTheme="minorHAnsi" w:hAnsiTheme="minorHAnsi" w:cstheme="minorHAnsi"/>
          <w:b/>
          <w:color w:val="000000"/>
        </w:rPr>
      </w:pPr>
    </w:p>
    <w:p w14:paraId="6E98032A" w14:textId="77777777" w:rsidR="00FD191C" w:rsidRPr="00014F1B" w:rsidRDefault="0066494D" w:rsidP="00420767">
      <w:pPr>
        <w:autoSpaceDE w:val="0"/>
        <w:autoSpaceDN w:val="0"/>
        <w:adjustRightInd w:val="0"/>
        <w:spacing w:line="240" w:lineRule="auto"/>
        <w:ind w:left="57" w:right="57"/>
        <w:jc w:val="center"/>
        <w:rPr>
          <w:rFonts w:asciiTheme="minorHAnsi" w:hAnsiTheme="minorHAnsi" w:cstheme="minorHAnsi"/>
          <w:b/>
          <w:color w:val="000000"/>
        </w:rPr>
      </w:pPr>
      <w:r w:rsidRPr="00014F1B">
        <w:rPr>
          <w:rFonts w:asciiTheme="minorHAnsi" w:hAnsiTheme="minorHAnsi" w:cstheme="minorHAnsi"/>
          <w:b/>
          <w:color w:val="000000"/>
        </w:rPr>
        <w:t xml:space="preserve">§ </w:t>
      </w:r>
      <w:r w:rsidR="00D75930" w:rsidRPr="00014F1B">
        <w:rPr>
          <w:rFonts w:asciiTheme="minorHAnsi" w:hAnsiTheme="minorHAnsi" w:cstheme="minorHAnsi"/>
          <w:b/>
          <w:color w:val="000000"/>
        </w:rPr>
        <w:t>9</w:t>
      </w:r>
      <w:r w:rsidRPr="00014F1B">
        <w:rPr>
          <w:rFonts w:asciiTheme="minorHAnsi" w:hAnsiTheme="minorHAnsi" w:cstheme="minorHAnsi"/>
          <w:b/>
          <w:color w:val="000000"/>
        </w:rPr>
        <w:t>.</w:t>
      </w:r>
    </w:p>
    <w:p w14:paraId="58BE44CA" w14:textId="77777777" w:rsidR="00FD191C" w:rsidRPr="00014F1B" w:rsidRDefault="0066494D" w:rsidP="00BA106D">
      <w:pPr>
        <w:autoSpaceDE w:val="0"/>
        <w:autoSpaceDN w:val="0"/>
        <w:adjustRightInd w:val="0"/>
        <w:spacing w:after="120" w:line="240" w:lineRule="auto"/>
        <w:ind w:left="57" w:right="57"/>
        <w:jc w:val="center"/>
        <w:rPr>
          <w:rFonts w:asciiTheme="minorHAnsi" w:hAnsiTheme="minorHAnsi" w:cstheme="minorHAnsi"/>
          <w:b/>
          <w:color w:val="000000"/>
        </w:rPr>
      </w:pPr>
      <w:r w:rsidRPr="00014F1B">
        <w:rPr>
          <w:rFonts w:asciiTheme="minorHAnsi" w:hAnsiTheme="minorHAnsi" w:cstheme="minorHAnsi"/>
          <w:b/>
          <w:color w:val="000000"/>
        </w:rPr>
        <w:t>Kary umowne</w:t>
      </w:r>
    </w:p>
    <w:p w14:paraId="1661CDD4" w14:textId="77777777" w:rsidR="0066494D" w:rsidRPr="00014F1B" w:rsidRDefault="0066494D" w:rsidP="00E0239C">
      <w:pPr>
        <w:numPr>
          <w:ilvl w:val="0"/>
          <w:numId w:val="3"/>
        </w:numPr>
        <w:spacing w:after="60" w:line="240" w:lineRule="auto"/>
        <w:ind w:left="284" w:hanging="284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Strony ustalają odpowiedzialność za niewykonanie lub nienależyte wykonanie umowy w formie kar umownych.</w:t>
      </w:r>
    </w:p>
    <w:p w14:paraId="41220CB1" w14:textId="77777777" w:rsidR="0066494D" w:rsidRPr="00014F1B" w:rsidRDefault="0066494D" w:rsidP="00E0239C">
      <w:pPr>
        <w:numPr>
          <w:ilvl w:val="0"/>
          <w:numId w:val="3"/>
        </w:numPr>
        <w:spacing w:after="60" w:line="240" w:lineRule="auto"/>
        <w:ind w:left="284" w:hanging="284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Zamawiający nałoży na Wykonawcę karę umowną w następujących przypadkach i wysokościach:</w:t>
      </w:r>
    </w:p>
    <w:p w14:paraId="524DB180" w14:textId="77777777" w:rsidR="0066494D" w:rsidRPr="00B63CC7" w:rsidRDefault="0066494D" w:rsidP="00E0239C">
      <w:pPr>
        <w:numPr>
          <w:ilvl w:val="0"/>
          <w:numId w:val="19"/>
        </w:numPr>
        <w:suppressAutoHyphens/>
        <w:spacing w:line="240" w:lineRule="auto"/>
        <w:ind w:left="567" w:hanging="283"/>
        <w:rPr>
          <w:rFonts w:asciiTheme="minorHAnsi" w:hAnsiTheme="minorHAnsi" w:cstheme="minorHAnsi"/>
        </w:rPr>
      </w:pPr>
      <w:r w:rsidRPr="00B63CC7">
        <w:rPr>
          <w:rFonts w:asciiTheme="minorHAnsi" w:hAnsiTheme="minorHAnsi" w:cstheme="minorHAnsi"/>
        </w:rPr>
        <w:t xml:space="preserve">odstąpienia od umowy przez Zamawiającego </w:t>
      </w:r>
      <w:r w:rsidR="000F20D3">
        <w:rPr>
          <w:rFonts w:asciiTheme="minorHAnsi" w:hAnsiTheme="minorHAnsi" w:cstheme="minorHAnsi"/>
        </w:rPr>
        <w:t xml:space="preserve">lub rozwiązania umowy </w:t>
      </w:r>
      <w:r w:rsidRPr="00B63CC7">
        <w:rPr>
          <w:rFonts w:asciiTheme="minorHAnsi" w:hAnsiTheme="minorHAnsi" w:cstheme="minorHAnsi"/>
        </w:rPr>
        <w:t xml:space="preserve">z przyczyn leżących po stronie Wykonawcy lub </w:t>
      </w:r>
      <w:r w:rsidR="004D0B92" w:rsidRPr="00B63CC7">
        <w:rPr>
          <w:rFonts w:asciiTheme="minorHAnsi" w:hAnsiTheme="minorHAnsi" w:cstheme="minorHAnsi"/>
        </w:rPr>
        <w:t xml:space="preserve">rozwiązania </w:t>
      </w:r>
      <w:r w:rsidRPr="00B63CC7">
        <w:rPr>
          <w:rFonts w:asciiTheme="minorHAnsi" w:hAnsiTheme="minorHAnsi" w:cstheme="minorHAnsi"/>
        </w:rPr>
        <w:t xml:space="preserve">umowy </w:t>
      </w:r>
      <w:r w:rsidR="00E95A44" w:rsidRPr="00B63CC7">
        <w:rPr>
          <w:rFonts w:asciiTheme="minorHAnsi" w:hAnsiTheme="minorHAnsi" w:cstheme="minorHAnsi"/>
        </w:rPr>
        <w:t>p</w:t>
      </w:r>
      <w:r w:rsidRPr="00B63CC7">
        <w:rPr>
          <w:rFonts w:asciiTheme="minorHAnsi" w:hAnsiTheme="minorHAnsi" w:cstheme="minorHAnsi"/>
        </w:rPr>
        <w:t>rzez Wykonawcę z przyczyn leżących po</w:t>
      </w:r>
      <w:r w:rsidR="00386837" w:rsidRPr="00B63CC7">
        <w:rPr>
          <w:rFonts w:asciiTheme="minorHAnsi" w:hAnsiTheme="minorHAnsi" w:cstheme="minorHAnsi"/>
        </w:rPr>
        <w:t xml:space="preserve"> jego stronie – w wysokości </w:t>
      </w:r>
      <w:r w:rsidR="00B63CC7">
        <w:rPr>
          <w:rFonts w:asciiTheme="minorHAnsi" w:hAnsiTheme="minorHAnsi" w:cstheme="minorHAnsi"/>
        </w:rPr>
        <w:t xml:space="preserve">10% wartości umowy, </w:t>
      </w:r>
      <w:r w:rsidR="00B63CC7" w:rsidRPr="00B63CC7">
        <w:rPr>
          <w:rFonts w:asciiTheme="minorHAnsi" w:hAnsiTheme="minorHAnsi" w:cstheme="minorHAnsi"/>
        </w:rPr>
        <w:t xml:space="preserve">a w przypadku częściowego odstąpienia od umowy </w:t>
      </w:r>
      <w:r w:rsidR="00B63CC7">
        <w:rPr>
          <w:rFonts w:asciiTheme="minorHAnsi" w:hAnsiTheme="minorHAnsi" w:cstheme="minorHAnsi"/>
        </w:rPr>
        <w:t>–</w:t>
      </w:r>
      <w:r w:rsidR="00B63CC7" w:rsidRPr="00B63CC7">
        <w:rPr>
          <w:rFonts w:asciiTheme="minorHAnsi" w:hAnsiTheme="minorHAnsi" w:cstheme="minorHAnsi"/>
        </w:rPr>
        <w:t xml:space="preserve"> </w:t>
      </w:r>
      <w:r w:rsidR="00B63CC7">
        <w:rPr>
          <w:rFonts w:asciiTheme="minorHAnsi" w:hAnsiTheme="minorHAnsi" w:cstheme="minorHAnsi"/>
        </w:rPr>
        <w:t xml:space="preserve">w wysokości </w:t>
      </w:r>
      <w:r w:rsidR="00DF36AF" w:rsidRPr="00B63CC7">
        <w:rPr>
          <w:rFonts w:asciiTheme="minorHAnsi" w:hAnsiTheme="minorHAnsi" w:cstheme="minorHAnsi"/>
        </w:rPr>
        <w:t>15</w:t>
      </w:r>
      <w:r w:rsidRPr="00B63CC7">
        <w:rPr>
          <w:rFonts w:asciiTheme="minorHAnsi" w:hAnsiTheme="minorHAnsi" w:cstheme="minorHAnsi"/>
        </w:rPr>
        <w:t xml:space="preserve">% wynagrodzenia brutto </w:t>
      </w:r>
      <w:r w:rsidR="004D0B92" w:rsidRPr="00B63CC7">
        <w:rPr>
          <w:rFonts w:asciiTheme="minorHAnsi" w:hAnsiTheme="minorHAnsi" w:cstheme="minorHAnsi"/>
        </w:rPr>
        <w:t xml:space="preserve">należnego za niezrealizowaną </w:t>
      </w:r>
      <w:r w:rsidRPr="00B63CC7">
        <w:rPr>
          <w:rFonts w:asciiTheme="minorHAnsi" w:hAnsiTheme="minorHAnsi" w:cstheme="minorHAnsi"/>
        </w:rPr>
        <w:t xml:space="preserve">w wyniku odstąpienia (rozwiązania) </w:t>
      </w:r>
      <w:r w:rsidR="004D0B92" w:rsidRPr="00B63CC7">
        <w:rPr>
          <w:rFonts w:asciiTheme="minorHAnsi" w:hAnsiTheme="minorHAnsi" w:cstheme="minorHAnsi"/>
        </w:rPr>
        <w:t xml:space="preserve">część </w:t>
      </w:r>
      <w:r w:rsidRPr="00B63CC7">
        <w:rPr>
          <w:rFonts w:asciiTheme="minorHAnsi" w:hAnsiTheme="minorHAnsi" w:cstheme="minorHAnsi"/>
        </w:rPr>
        <w:t>zamówienia</w:t>
      </w:r>
      <w:r w:rsidRPr="00B63CC7">
        <w:rPr>
          <w:rFonts w:asciiTheme="minorHAnsi" w:hAnsiTheme="minorHAnsi" w:cstheme="minorHAnsi"/>
          <w:snapToGrid w:val="0"/>
        </w:rPr>
        <w:t>;</w:t>
      </w:r>
    </w:p>
    <w:p w14:paraId="099F551E" w14:textId="77777777" w:rsidR="00C771FA" w:rsidRPr="00AD195F" w:rsidRDefault="00C771FA" w:rsidP="00E0239C">
      <w:pPr>
        <w:numPr>
          <w:ilvl w:val="0"/>
          <w:numId w:val="19"/>
        </w:numPr>
        <w:suppressAutoHyphens/>
        <w:spacing w:line="240" w:lineRule="auto"/>
        <w:ind w:left="567" w:hanging="283"/>
        <w:rPr>
          <w:rFonts w:asciiTheme="minorHAnsi" w:hAnsiTheme="minorHAnsi" w:cstheme="minorHAnsi"/>
        </w:rPr>
      </w:pPr>
      <w:r w:rsidRPr="00B63CC7">
        <w:rPr>
          <w:rFonts w:asciiTheme="minorHAnsi" w:hAnsiTheme="minorHAnsi" w:cstheme="minorHAnsi"/>
          <w:snapToGrid w:val="0"/>
        </w:rPr>
        <w:t xml:space="preserve">w przypadku </w:t>
      </w:r>
      <w:r w:rsidR="008E5962" w:rsidRPr="00B63CC7">
        <w:rPr>
          <w:rFonts w:asciiTheme="minorHAnsi" w:hAnsiTheme="minorHAnsi" w:cstheme="minorHAnsi"/>
          <w:snapToGrid w:val="0"/>
        </w:rPr>
        <w:t>ciągłej</w:t>
      </w:r>
      <w:r w:rsidR="008E5962" w:rsidRPr="00014F1B">
        <w:rPr>
          <w:rFonts w:asciiTheme="minorHAnsi" w:hAnsiTheme="minorHAnsi" w:cstheme="minorHAnsi"/>
          <w:snapToGrid w:val="0"/>
        </w:rPr>
        <w:t xml:space="preserve"> niedostępności </w:t>
      </w:r>
      <w:r w:rsidRPr="00014F1B">
        <w:rPr>
          <w:rFonts w:asciiTheme="minorHAnsi" w:hAnsiTheme="minorHAnsi" w:cstheme="minorHAnsi"/>
          <w:snapToGrid w:val="0"/>
        </w:rPr>
        <w:t>Koordynatora zespołów kontrolujących przez okres dłuższy niż 3</w:t>
      </w:r>
      <w:r w:rsidR="008E5962" w:rsidRPr="00014F1B">
        <w:rPr>
          <w:rFonts w:asciiTheme="minorHAnsi" w:hAnsiTheme="minorHAnsi" w:cstheme="minorHAnsi"/>
          <w:snapToGrid w:val="0"/>
        </w:rPr>
        <w:t>0</w:t>
      </w:r>
      <w:r w:rsidRPr="00014F1B">
        <w:rPr>
          <w:rFonts w:asciiTheme="minorHAnsi" w:hAnsiTheme="minorHAnsi" w:cstheme="minorHAnsi"/>
          <w:snapToGrid w:val="0"/>
        </w:rPr>
        <w:t xml:space="preserve"> </w:t>
      </w:r>
      <w:r w:rsidR="008E5962" w:rsidRPr="00014F1B">
        <w:rPr>
          <w:rFonts w:asciiTheme="minorHAnsi" w:hAnsiTheme="minorHAnsi" w:cstheme="minorHAnsi"/>
          <w:snapToGrid w:val="0"/>
        </w:rPr>
        <w:t>dni</w:t>
      </w:r>
      <w:r w:rsidRPr="00014F1B">
        <w:rPr>
          <w:rFonts w:asciiTheme="minorHAnsi" w:hAnsiTheme="minorHAnsi" w:cstheme="minorHAnsi"/>
          <w:snapToGrid w:val="0"/>
        </w:rPr>
        <w:t xml:space="preserve"> i </w:t>
      </w:r>
      <w:r w:rsidR="00A86A9F">
        <w:rPr>
          <w:rFonts w:asciiTheme="minorHAnsi" w:hAnsiTheme="minorHAnsi" w:cstheme="minorHAnsi"/>
          <w:snapToGrid w:val="0"/>
        </w:rPr>
        <w:t>braku</w:t>
      </w:r>
      <w:r w:rsidRPr="00014F1B">
        <w:rPr>
          <w:rFonts w:asciiTheme="minorHAnsi" w:hAnsiTheme="minorHAnsi" w:cstheme="minorHAnsi"/>
          <w:snapToGrid w:val="0"/>
        </w:rPr>
        <w:t xml:space="preserve"> wskazani</w:t>
      </w:r>
      <w:r w:rsidR="00A86A9F">
        <w:rPr>
          <w:rFonts w:asciiTheme="minorHAnsi" w:hAnsiTheme="minorHAnsi" w:cstheme="minorHAnsi"/>
          <w:snapToGrid w:val="0"/>
        </w:rPr>
        <w:t>a</w:t>
      </w:r>
      <w:r w:rsidRPr="00014F1B">
        <w:rPr>
          <w:rFonts w:asciiTheme="minorHAnsi" w:hAnsiTheme="minorHAnsi" w:cstheme="minorHAnsi"/>
          <w:snapToGrid w:val="0"/>
        </w:rPr>
        <w:t xml:space="preserve"> w jego miejsce </w:t>
      </w:r>
      <w:r w:rsidR="00A86A9F">
        <w:rPr>
          <w:rFonts w:asciiTheme="minorHAnsi" w:hAnsiTheme="minorHAnsi" w:cstheme="minorHAnsi"/>
          <w:snapToGrid w:val="0"/>
        </w:rPr>
        <w:t>innej</w:t>
      </w:r>
      <w:r w:rsidRPr="00014F1B">
        <w:rPr>
          <w:rFonts w:asciiTheme="minorHAnsi" w:hAnsiTheme="minorHAnsi" w:cstheme="minorHAnsi"/>
          <w:snapToGrid w:val="0"/>
        </w:rPr>
        <w:t xml:space="preserve"> osoby spełniającej </w:t>
      </w:r>
      <w:r w:rsidR="00A86A9F">
        <w:rPr>
          <w:rFonts w:asciiTheme="minorHAnsi" w:hAnsiTheme="minorHAnsi" w:cstheme="minorHAnsi"/>
          <w:szCs w:val="24"/>
        </w:rPr>
        <w:t xml:space="preserve">wymagania w zakresie kwalifikacji, doświadczenia i wykształcenia </w:t>
      </w:r>
      <w:r w:rsidR="00B63CC7">
        <w:rPr>
          <w:rFonts w:asciiTheme="minorHAnsi" w:hAnsiTheme="minorHAnsi" w:cstheme="minorHAnsi"/>
          <w:szCs w:val="24"/>
        </w:rPr>
        <w:t xml:space="preserve">określone na etapie </w:t>
      </w:r>
      <w:r w:rsidR="00B63CC7" w:rsidRPr="001B0FAF">
        <w:rPr>
          <w:rFonts w:asciiTheme="minorHAnsi" w:hAnsiTheme="minorHAnsi" w:cstheme="minorHAnsi"/>
        </w:rPr>
        <w:t>postępowania</w:t>
      </w:r>
      <w:r w:rsidR="00B63CC7">
        <w:rPr>
          <w:rFonts w:asciiTheme="minorHAnsi" w:hAnsiTheme="minorHAnsi" w:cstheme="minorHAnsi"/>
          <w:snapToGrid w:val="0"/>
        </w:rPr>
        <w:t xml:space="preserve"> </w:t>
      </w:r>
      <w:r w:rsidR="005970A4" w:rsidRPr="00AD195F">
        <w:rPr>
          <w:rFonts w:asciiTheme="minorHAnsi" w:hAnsiTheme="minorHAnsi" w:cstheme="minorHAnsi"/>
          <w:snapToGrid w:val="0"/>
        </w:rPr>
        <w:t xml:space="preserve">– w wysokości </w:t>
      </w:r>
      <w:r w:rsidR="008E5962" w:rsidRPr="00AD195F">
        <w:rPr>
          <w:rFonts w:asciiTheme="minorHAnsi" w:hAnsiTheme="minorHAnsi" w:cstheme="minorHAnsi"/>
          <w:snapToGrid w:val="0"/>
        </w:rPr>
        <w:t>1</w:t>
      </w:r>
      <w:r w:rsidR="00A86A9F" w:rsidRPr="00AD195F">
        <w:rPr>
          <w:rFonts w:asciiTheme="minorHAnsi" w:hAnsiTheme="minorHAnsi" w:cstheme="minorHAnsi"/>
          <w:snapToGrid w:val="0"/>
        </w:rPr>
        <w:t>% kwoty określonej</w:t>
      </w:r>
      <w:r w:rsidR="005970A4" w:rsidRPr="00AD195F">
        <w:rPr>
          <w:rFonts w:asciiTheme="minorHAnsi" w:hAnsiTheme="minorHAnsi" w:cstheme="minorHAnsi"/>
          <w:snapToGrid w:val="0"/>
        </w:rPr>
        <w:t xml:space="preserve"> w § 8 ust. </w:t>
      </w:r>
      <w:r w:rsidR="004D29DA">
        <w:rPr>
          <w:rFonts w:asciiTheme="minorHAnsi" w:hAnsiTheme="minorHAnsi" w:cstheme="minorHAnsi"/>
          <w:snapToGrid w:val="0"/>
        </w:rPr>
        <w:t>2</w:t>
      </w:r>
      <w:r w:rsidR="005970A4" w:rsidRPr="00AD195F">
        <w:rPr>
          <w:rFonts w:asciiTheme="minorHAnsi" w:hAnsiTheme="minorHAnsi" w:cstheme="minorHAnsi"/>
          <w:snapToGrid w:val="0"/>
        </w:rPr>
        <w:t xml:space="preserve">, za każdy </w:t>
      </w:r>
      <w:r w:rsidR="008E5962" w:rsidRPr="00AD195F">
        <w:rPr>
          <w:rFonts w:asciiTheme="minorHAnsi" w:hAnsiTheme="minorHAnsi" w:cstheme="minorHAnsi"/>
          <w:snapToGrid w:val="0"/>
        </w:rPr>
        <w:t>stwierdzony przypadek</w:t>
      </w:r>
      <w:r w:rsidR="00CB5D61" w:rsidRPr="00AD195F">
        <w:rPr>
          <w:rFonts w:asciiTheme="minorHAnsi" w:hAnsiTheme="minorHAnsi" w:cstheme="minorHAnsi"/>
          <w:snapToGrid w:val="0"/>
        </w:rPr>
        <w:t>;</w:t>
      </w:r>
    </w:p>
    <w:p w14:paraId="40911CAA" w14:textId="15321562" w:rsidR="0066494D" w:rsidRPr="00AD195F" w:rsidRDefault="00382D05" w:rsidP="00E0239C">
      <w:pPr>
        <w:numPr>
          <w:ilvl w:val="0"/>
          <w:numId w:val="19"/>
        </w:numPr>
        <w:suppressAutoHyphens/>
        <w:spacing w:line="240" w:lineRule="auto"/>
        <w:ind w:left="567" w:hanging="283"/>
        <w:rPr>
          <w:rFonts w:asciiTheme="minorHAnsi" w:hAnsiTheme="minorHAnsi" w:cstheme="minorHAnsi"/>
        </w:rPr>
      </w:pPr>
      <w:r w:rsidRPr="00AD195F">
        <w:rPr>
          <w:rFonts w:asciiTheme="minorHAnsi" w:hAnsiTheme="minorHAnsi" w:cstheme="minorHAnsi"/>
        </w:rPr>
        <w:t xml:space="preserve">każdorazowo </w:t>
      </w:r>
      <w:r w:rsidR="0066494D" w:rsidRPr="00AD195F">
        <w:rPr>
          <w:rFonts w:asciiTheme="minorHAnsi" w:hAnsiTheme="minorHAnsi" w:cstheme="minorHAnsi"/>
        </w:rPr>
        <w:t xml:space="preserve">w przypadku wystąpienia opóźnień </w:t>
      </w:r>
      <w:r w:rsidR="009060E7" w:rsidRPr="00AD195F">
        <w:rPr>
          <w:rFonts w:asciiTheme="minorHAnsi" w:hAnsiTheme="minorHAnsi" w:cstheme="minorHAnsi"/>
        </w:rPr>
        <w:t>w przekazywaniu dokumentacji</w:t>
      </w:r>
      <w:r w:rsidR="00D465F4" w:rsidRPr="00AD195F">
        <w:rPr>
          <w:rFonts w:asciiTheme="minorHAnsi" w:hAnsiTheme="minorHAnsi" w:cstheme="minorHAnsi"/>
        </w:rPr>
        <w:t xml:space="preserve"> </w:t>
      </w:r>
      <w:r w:rsidR="009060E7" w:rsidRPr="00AD195F">
        <w:rPr>
          <w:rFonts w:asciiTheme="minorHAnsi" w:hAnsiTheme="minorHAnsi" w:cstheme="minorHAnsi"/>
        </w:rPr>
        <w:t>Zamawiające</w:t>
      </w:r>
      <w:r w:rsidRPr="00AD195F">
        <w:rPr>
          <w:rFonts w:asciiTheme="minorHAnsi" w:hAnsiTheme="minorHAnsi" w:cstheme="minorHAnsi"/>
        </w:rPr>
        <w:t>mu</w:t>
      </w:r>
      <w:r w:rsidR="009060E7" w:rsidRPr="00AD195F">
        <w:rPr>
          <w:rFonts w:asciiTheme="minorHAnsi" w:hAnsiTheme="minorHAnsi" w:cstheme="minorHAnsi"/>
        </w:rPr>
        <w:t xml:space="preserve"> </w:t>
      </w:r>
      <w:r w:rsidR="00CB5D61" w:rsidRPr="00AD195F">
        <w:rPr>
          <w:rFonts w:asciiTheme="minorHAnsi" w:hAnsiTheme="minorHAnsi" w:cstheme="minorHAnsi"/>
        </w:rPr>
        <w:t>zgodnie z zapisami</w:t>
      </w:r>
      <w:r w:rsidR="0066494D" w:rsidRPr="00AD195F">
        <w:rPr>
          <w:rFonts w:asciiTheme="minorHAnsi" w:hAnsiTheme="minorHAnsi" w:cstheme="minorHAnsi"/>
        </w:rPr>
        <w:t xml:space="preserve"> </w:t>
      </w:r>
      <w:r w:rsidR="00E552C1" w:rsidRPr="00AD195F">
        <w:rPr>
          <w:rFonts w:asciiTheme="minorHAnsi" w:hAnsiTheme="minorHAnsi" w:cstheme="minorHAnsi"/>
        </w:rPr>
        <w:t>O</w:t>
      </w:r>
      <w:r w:rsidR="00DF36AF" w:rsidRPr="00AD195F">
        <w:rPr>
          <w:rFonts w:asciiTheme="minorHAnsi" w:hAnsiTheme="minorHAnsi" w:cstheme="minorHAnsi"/>
        </w:rPr>
        <w:t>PZ</w:t>
      </w:r>
      <w:r w:rsidR="0066494D" w:rsidRPr="00AD195F">
        <w:rPr>
          <w:rFonts w:asciiTheme="minorHAnsi" w:hAnsiTheme="minorHAnsi" w:cstheme="minorHAnsi"/>
        </w:rPr>
        <w:t xml:space="preserve"> </w:t>
      </w:r>
      <w:r w:rsidR="004D0B92" w:rsidRPr="00AD195F">
        <w:rPr>
          <w:rFonts w:asciiTheme="minorHAnsi" w:hAnsiTheme="minorHAnsi" w:cstheme="minorHAnsi"/>
        </w:rPr>
        <w:t xml:space="preserve">– </w:t>
      </w:r>
      <w:r w:rsidR="0066494D" w:rsidRPr="00AD195F">
        <w:rPr>
          <w:rFonts w:asciiTheme="minorHAnsi" w:hAnsiTheme="minorHAnsi" w:cstheme="minorHAnsi"/>
        </w:rPr>
        <w:t xml:space="preserve">w wysokości </w:t>
      </w:r>
      <w:r w:rsidR="00F35496">
        <w:rPr>
          <w:rFonts w:asciiTheme="minorHAnsi" w:hAnsiTheme="minorHAnsi" w:cstheme="minorHAnsi"/>
        </w:rPr>
        <w:t>1</w:t>
      </w:r>
      <w:r w:rsidR="0066494D" w:rsidRPr="00AD195F">
        <w:rPr>
          <w:rFonts w:asciiTheme="minorHAnsi" w:hAnsiTheme="minorHAnsi" w:cstheme="minorHAnsi"/>
        </w:rPr>
        <w:t xml:space="preserve">% </w:t>
      </w:r>
      <w:r w:rsidR="00561F8E" w:rsidRPr="00AD195F">
        <w:rPr>
          <w:rFonts w:asciiTheme="minorHAnsi" w:hAnsiTheme="minorHAnsi" w:cstheme="minorHAnsi"/>
        </w:rPr>
        <w:t>kwot</w:t>
      </w:r>
      <w:r w:rsidR="00E95A44" w:rsidRPr="00AD195F">
        <w:rPr>
          <w:rFonts w:asciiTheme="minorHAnsi" w:hAnsiTheme="minorHAnsi" w:cstheme="minorHAnsi"/>
        </w:rPr>
        <w:t>y</w:t>
      </w:r>
      <w:r w:rsidR="0066494D" w:rsidRPr="00AD195F">
        <w:rPr>
          <w:rFonts w:asciiTheme="minorHAnsi" w:hAnsiTheme="minorHAnsi" w:cstheme="minorHAnsi"/>
        </w:rPr>
        <w:t xml:space="preserve"> określon</w:t>
      </w:r>
      <w:r w:rsidR="00E95A44" w:rsidRPr="00AD195F">
        <w:rPr>
          <w:rFonts w:asciiTheme="minorHAnsi" w:hAnsiTheme="minorHAnsi" w:cstheme="minorHAnsi"/>
        </w:rPr>
        <w:t>ej</w:t>
      </w:r>
      <w:r w:rsidR="00B2303C" w:rsidRPr="00AD195F">
        <w:rPr>
          <w:rFonts w:asciiTheme="minorHAnsi" w:hAnsiTheme="minorHAnsi" w:cstheme="minorHAnsi"/>
        </w:rPr>
        <w:t xml:space="preserve"> </w:t>
      </w:r>
      <w:r w:rsidR="009060E7" w:rsidRPr="00AD195F">
        <w:rPr>
          <w:rFonts w:asciiTheme="minorHAnsi" w:hAnsiTheme="minorHAnsi" w:cstheme="minorHAnsi"/>
        </w:rPr>
        <w:t xml:space="preserve">w § 8 ust. </w:t>
      </w:r>
      <w:r w:rsidR="004D29DA">
        <w:rPr>
          <w:rFonts w:asciiTheme="minorHAnsi" w:hAnsiTheme="minorHAnsi" w:cstheme="minorHAnsi"/>
        </w:rPr>
        <w:t>1</w:t>
      </w:r>
      <w:r w:rsidR="008431C4" w:rsidRPr="00AD195F">
        <w:rPr>
          <w:rFonts w:asciiTheme="minorHAnsi" w:hAnsiTheme="minorHAnsi" w:cstheme="minorHAnsi"/>
        </w:rPr>
        <w:t>, odpowiednio pkt 1 lub 2</w:t>
      </w:r>
      <w:r w:rsidR="00E95A44" w:rsidRPr="00AD195F">
        <w:rPr>
          <w:rFonts w:asciiTheme="minorHAnsi" w:hAnsiTheme="minorHAnsi" w:cstheme="minorHAnsi"/>
        </w:rPr>
        <w:t>,</w:t>
      </w:r>
      <w:r w:rsidR="009060E7" w:rsidRPr="00AD195F">
        <w:rPr>
          <w:rFonts w:asciiTheme="minorHAnsi" w:hAnsiTheme="minorHAnsi" w:cstheme="minorHAnsi"/>
        </w:rPr>
        <w:t xml:space="preserve"> </w:t>
      </w:r>
      <w:r w:rsidR="0066494D" w:rsidRPr="00AD195F">
        <w:rPr>
          <w:rFonts w:asciiTheme="minorHAnsi" w:hAnsiTheme="minorHAnsi" w:cstheme="minorHAnsi"/>
        </w:rPr>
        <w:t>za</w:t>
      </w:r>
      <w:r w:rsidR="00D465F4" w:rsidRPr="00AD195F">
        <w:rPr>
          <w:rFonts w:asciiTheme="minorHAnsi" w:hAnsiTheme="minorHAnsi" w:cstheme="minorHAnsi"/>
        </w:rPr>
        <w:t> </w:t>
      </w:r>
      <w:r w:rsidR="0066494D" w:rsidRPr="00AD195F">
        <w:rPr>
          <w:rFonts w:asciiTheme="minorHAnsi" w:hAnsiTheme="minorHAnsi" w:cstheme="minorHAnsi"/>
        </w:rPr>
        <w:t>każdy dzień opóźnienia</w:t>
      </w:r>
      <w:r w:rsidR="00CB5D61" w:rsidRPr="00AD195F">
        <w:rPr>
          <w:rFonts w:asciiTheme="minorHAnsi" w:hAnsiTheme="minorHAnsi" w:cstheme="minorHAnsi"/>
        </w:rPr>
        <w:t>;</w:t>
      </w:r>
    </w:p>
    <w:p w14:paraId="1A058B83" w14:textId="3D6B06DA" w:rsidR="00FD191C" w:rsidRPr="00AD195F" w:rsidRDefault="0066494D" w:rsidP="00E0239C">
      <w:pPr>
        <w:numPr>
          <w:ilvl w:val="0"/>
          <w:numId w:val="19"/>
        </w:numPr>
        <w:suppressAutoHyphens/>
        <w:spacing w:line="240" w:lineRule="auto"/>
        <w:ind w:left="567" w:hanging="283"/>
        <w:rPr>
          <w:rFonts w:asciiTheme="minorHAnsi" w:hAnsiTheme="minorHAnsi" w:cstheme="minorHAnsi"/>
        </w:rPr>
      </w:pPr>
      <w:r w:rsidRPr="00AD195F">
        <w:rPr>
          <w:rFonts w:asciiTheme="minorHAnsi" w:hAnsiTheme="minorHAnsi" w:cstheme="minorHAnsi"/>
        </w:rPr>
        <w:t xml:space="preserve">gdy </w:t>
      </w:r>
      <w:r w:rsidR="00CB5D61" w:rsidRPr="00AD195F">
        <w:rPr>
          <w:rFonts w:asciiTheme="minorHAnsi" w:hAnsiTheme="minorHAnsi" w:cstheme="minorHAnsi"/>
        </w:rPr>
        <w:t xml:space="preserve">przeprowadzona przez Wykonawcę kontrola (w tym </w:t>
      </w:r>
      <w:r w:rsidRPr="00AD195F">
        <w:rPr>
          <w:rFonts w:asciiTheme="minorHAnsi" w:hAnsiTheme="minorHAnsi" w:cstheme="minorHAnsi"/>
        </w:rPr>
        <w:t xml:space="preserve">przekazana </w:t>
      </w:r>
      <w:r w:rsidR="00AB48D0" w:rsidRPr="00AD195F">
        <w:rPr>
          <w:rFonts w:asciiTheme="minorHAnsi" w:hAnsiTheme="minorHAnsi" w:cstheme="minorHAnsi"/>
        </w:rPr>
        <w:t>Z</w:t>
      </w:r>
      <w:r w:rsidRPr="00AD195F">
        <w:rPr>
          <w:rFonts w:asciiTheme="minorHAnsi" w:hAnsiTheme="minorHAnsi" w:cstheme="minorHAnsi"/>
        </w:rPr>
        <w:t>amawiające</w:t>
      </w:r>
      <w:r w:rsidR="00382D05" w:rsidRPr="00AD195F">
        <w:rPr>
          <w:rFonts w:asciiTheme="minorHAnsi" w:hAnsiTheme="minorHAnsi" w:cstheme="minorHAnsi"/>
        </w:rPr>
        <w:t>mu</w:t>
      </w:r>
      <w:r w:rsidRPr="00AD195F">
        <w:rPr>
          <w:rFonts w:asciiTheme="minorHAnsi" w:hAnsiTheme="minorHAnsi" w:cstheme="minorHAnsi"/>
        </w:rPr>
        <w:t xml:space="preserve"> dokumentacja </w:t>
      </w:r>
      <w:r w:rsidR="00CB5D61" w:rsidRPr="00AD195F">
        <w:rPr>
          <w:rFonts w:asciiTheme="minorHAnsi" w:hAnsiTheme="minorHAnsi" w:cstheme="minorHAnsi"/>
        </w:rPr>
        <w:t xml:space="preserve">pokontrolna) </w:t>
      </w:r>
      <w:r w:rsidRPr="00AD195F">
        <w:rPr>
          <w:rFonts w:asciiTheme="minorHAnsi" w:hAnsiTheme="minorHAnsi" w:cstheme="minorHAnsi"/>
        </w:rPr>
        <w:t xml:space="preserve">będzie </w:t>
      </w:r>
      <w:r w:rsidR="00CB5D61" w:rsidRPr="00AD195F">
        <w:rPr>
          <w:rFonts w:asciiTheme="minorHAnsi" w:hAnsiTheme="minorHAnsi" w:cstheme="minorHAnsi"/>
        </w:rPr>
        <w:t>wykonana niezgodnie</w:t>
      </w:r>
      <w:r w:rsidRPr="00AD195F">
        <w:rPr>
          <w:rFonts w:asciiTheme="minorHAnsi" w:hAnsiTheme="minorHAnsi" w:cstheme="minorHAnsi"/>
        </w:rPr>
        <w:t xml:space="preserve"> z </w:t>
      </w:r>
      <w:r w:rsidR="00205F6E" w:rsidRPr="00AD195F">
        <w:rPr>
          <w:rFonts w:asciiTheme="minorHAnsi" w:hAnsiTheme="minorHAnsi" w:cstheme="minorHAnsi"/>
        </w:rPr>
        <w:t>zapisami</w:t>
      </w:r>
      <w:r w:rsidRPr="00AD195F">
        <w:rPr>
          <w:rFonts w:asciiTheme="minorHAnsi" w:hAnsiTheme="minorHAnsi" w:cstheme="minorHAnsi"/>
        </w:rPr>
        <w:t xml:space="preserve"> </w:t>
      </w:r>
      <w:r w:rsidR="00E552C1" w:rsidRPr="00AD195F">
        <w:rPr>
          <w:rFonts w:asciiTheme="minorHAnsi" w:hAnsiTheme="minorHAnsi" w:cstheme="minorHAnsi"/>
        </w:rPr>
        <w:t>O</w:t>
      </w:r>
      <w:r w:rsidR="00793A49" w:rsidRPr="00AD195F">
        <w:rPr>
          <w:rFonts w:asciiTheme="minorHAnsi" w:hAnsiTheme="minorHAnsi" w:cstheme="minorHAnsi"/>
        </w:rPr>
        <w:t>PZ</w:t>
      </w:r>
      <w:r w:rsidR="00E552C1" w:rsidRPr="00AD195F">
        <w:rPr>
          <w:rFonts w:asciiTheme="minorHAnsi" w:hAnsiTheme="minorHAnsi" w:cstheme="minorHAnsi"/>
        </w:rPr>
        <w:t xml:space="preserve"> </w:t>
      </w:r>
      <w:r w:rsidR="00CB5D61" w:rsidRPr="00AD195F">
        <w:rPr>
          <w:rFonts w:asciiTheme="minorHAnsi" w:hAnsiTheme="minorHAnsi" w:cstheme="minorHAnsi"/>
        </w:rPr>
        <w:t>i</w:t>
      </w:r>
      <w:r w:rsidRPr="00AD195F">
        <w:rPr>
          <w:rFonts w:asciiTheme="minorHAnsi" w:hAnsiTheme="minorHAnsi" w:cstheme="minorHAnsi"/>
        </w:rPr>
        <w:t xml:space="preserve"> </w:t>
      </w:r>
      <w:r w:rsidR="00CB5D61" w:rsidRPr="00AD195F">
        <w:rPr>
          <w:rFonts w:asciiTheme="minorHAnsi" w:hAnsiTheme="minorHAnsi" w:cstheme="minorHAnsi"/>
        </w:rPr>
        <w:t xml:space="preserve">nieprawidłowości </w:t>
      </w:r>
      <w:r w:rsidRPr="00AD195F">
        <w:rPr>
          <w:rFonts w:asciiTheme="minorHAnsi" w:hAnsiTheme="minorHAnsi" w:cstheme="minorHAnsi"/>
        </w:rPr>
        <w:t>nie zostaną poprawione</w:t>
      </w:r>
      <w:r w:rsidR="002A2B71" w:rsidRPr="00AD195F">
        <w:rPr>
          <w:rFonts w:asciiTheme="minorHAnsi" w:hAnsiTheme="minorHAnsi" w:cstheme="minorHAnsi"/>
        </w:rPr>
        <w:t xml:space="preserve"> </w:t>
      </w:r>
      <w:r w:rsidR="00205F6E" w:rsidRPr="00AD195F">
        <w:rPr>
          <w:rFonts w:asciiTheme="minorHAnsi" w:hAnsiTheme="minorHAnsi" w:cstheme="minorHAnsi"/>
        </w:rPr>
        <w:t>zgodn</w:t>
      </w:r>
      <w:r w:rsidR="00CB5D61" w:rsidRPr="00AD195F">
        <w:rPr>
          <w:rFonts w:asciiTheme="minorHAnsi" w:hAnsiTheme="minorHAnsi" w:cstheme="minorHAnsi"/>
        </w:rPr>
        <w:t xml:space="preserve">ie ze wskazaniem Zamawiającego </w:t>
      </w:r>
      <w:r w:rsidR="004D0B92" w:rsidRPr="00AD195F">
        <w:rPr>
          <w:rFonts w:asciiTheme="minorHAnsi" w:hAnsiTheme="minorHAnsi" w:cstheme="minorHAnsi"/>
        </w:rPr>
        <w:t xml:space="preserve">– </w:t>
      </w:r>
      <w:r w:rsidRPr="00AD195F">
        <w:rPr>
          <w:rFonts w:asciiTheme="minorHAnsi" w:hAnsiTheme="minorHAnsi" w:cstheme="minorHAnsi"/>
        </w:rPr>
        <w:t xml:space="preserve">w wysokości </w:t>
      </w:r>
      <w:r w:rsidR="00D465F4" w:rsidRPr="00AD195F">
        <w:rPr>
          <w:rFonts w:asciiTheme="minorHAnsi" w:hAnsiTheme="minorHAnsi" w:cstheme="minorHAnsi"/>
        </w:rPr>
        <w:t>2</w:t>
      </w:r>
      <w:r w:rsidR="00F35496">
        <w:rPr>
          <w:rFonts w:asciiTheme="minorHAnsi" w:hAnsiTheme="minorHAnsi" w:cstheme="minorHAnsi"/>
        </w:rPr>
        <w:t>0</w:t>
      </w:r>
      <w:r w:rsidRPr="00AD195F">
        <w:rPr>
          <w:rFonts w:asciiTheme="minorHAnsi" w:hAnsiTheme="minorHAnsi" w:cstheme="minorHAnsi"/>
        </w:rPr>
        <w:t xml:space="preserve">% </w:t>
      </w:r>
      <w:r w:rsidR="002A2B71" w:rsidRPr="00AD195F">
        <w:rPr>
          <w:rFonts w:asciiTheme="minorHAnsi" w:hAnsiTheme="minorHAnsi" w:cstheme="minorHAnsi"/>
        </w:rPr>
        <w:t>kwoty określonej</w:t>
      </w:r>
      <w:r w:rsidR="008724DC" w:rsidRPr="00AD195F">
        <w:rPr>
          <w:rFonts w:asciiTheme="minorHAnsi" w:hAnsiTheme="minorHAnsi" w:cstheme="minorHAnsi"/>
        </w:rPr>
        <w:t xml:space="preserve"> </w:t>
      </w:r>
      <w:r w:rsidR="002A2B71" w:rsidRPr="00AD195F">
        <w:rPr>
          <w:rFonts w:asciiTheme="minorHAnsi" w:hAnsiTheme="minorHAnsi" w:cstheme="minorHAnsi"/>
        </w:rPr>
        <w:t xml:space="preserve">w § 8 ust. </w:t>
      </w:r>
      <w:r w:rsidR="004D29DA">
        <w:rPr>
          <w:rFonts w:asciiTheme="minorHAnsi" w:hAnsiTheme="minorHAnsi" w:cstheme="minorHAnsi"/>
        </w:rPr>
        <w:t>1</w:t>
      </w:r>
      <w:r w:rsidR="008431C4" w:rsidRPr="00AD195F">
        <w:rPr>
          <w:rFonts w:asciiTheme="minorHAnsi" w:hAnsiTheme="minorHAnsi" w:cstheme="minorHAnsi"/>
        </w:rPr>
        <w:t>, odpowiednio pkt 1 lub 2</w:t>
      </w:r>
      <w:r w:rsidR="00D048A4" w:rsidRPr="00AD195F">
        <w:rPr>
          <w:rFonts w:asciiTheme="minorHAnsi" w:hAnsiTheme="minorHAnsi" w:cstheme="minorHAnsi"/>
        </w:rPr>
        <w:t>, za każd</w:t>
      </w:r>
      <w:r w:rsidR="00205F6E" w:rsidRPr="00AD195F">
        <w:rPr>
          <w:rFonts w:asciiTheme="minorHAnsi" w:hAnsiTheme="minorHAnsi" w:cstheme="minorHAnsi"/>
        </w:rPr>
        <w:t>y</w:t>
      </w:r>
      <w:r w:rsidR="00D048A4" w:rsidRPr="00AD195F">
        <w:rPr>
          <w:rFonts w:asciiTheme="minorHAnsi" w:hAnsiTheme="minorHAnsi" w:cstheme="minorHAnsi"/>
        </w:rPr>
        <w:t xml:space="preserve"> </w:t>
      </w:r>
      <w:r w:rsidR="00205F6E" w:rsidRPr="00AD195F">
        <w:rPr>
          <w:rFonts w:asciiTheme="minorHAnsi" w:hAnsiTheme="minorHAnsi" w:cstheme="minorHAnsi"/>
        </w:rPr>
        <w:t>stwierdzony przypadek</w:t>
      </w:r>
      <w:r w:rsidR="0051663D" w:rsidRPr="00AD195F">
        <w:rPr>
          <w:rFonts w:asciiTheme="minorHAnsi" w:hAnsiTheme="minorHAnsi" w:cstheme="minorHAnsi"/>
        </w:rPr>
        <w:t>;</w:t>
      </w:r>
    </w:p>
    <w:p w14:paraId="61C5EDB0" w14:textId="4DF2A027" w:rsidR="000E2B37" w:rsidRPr="00AD195F" w:rsidRDefault="000E2B37" w:rsidP="00E0239C">
      <w:pPr>
        <w:numPr>
          <w:ilvl w:val="0"/>
          <w:numId w:val="19"/>
        </w:numPr>
        <w:suppressAutoHyphens/>
        <w:spacing w:line="240" w:lineRule="auto"/>
        <w:ind w:left="568" w:hanging="284"/>
        <w:rPr>
          <w:rFonts w:asciiTheme="minorHAnsi" w:hAnsiTheme="minorHAnsi" w:cstheme="minorHAnsi"/>
        </w:rPr>
      </w:pPr>
      <w:r w:rsidRPr="00AD195F">
        <w:rPr>
          <w:rFonts w:asciiTheme="minorHAnsi" w:hAnsiTheme="minorHAnsi" w:cstheme="minorHAnsi"/>
        </w:rPr>
        <w:t>gdy Wykonawca przekazał podmiotowi kontrolowanemu informację pokontrolną, ostateczną informację pokontrolną, korespondencję związaną z kontrolą, bez uzyskania od Zamawiającego wcześniejszego zatwierdzenia ich treści (jeżeli Zamawiający wymagał wcześniejszego zatwierdzenia treści tych dokumentów) – w wysokości 2</w:t>
      </w:r>
      <w:r w:rsidR="00F35496">
        <w:rPr>
          <w:rFonts w:asciiTheme="minorHAnsi" w:hAnsiTheme="minorHAnsi" w:cstheme="minorHAnsi"/>
        </w:rPr>
        <w:t>0</w:t>
      </w:r>
      <w:r w:rsidRPr="00AD195F">
        <w:rPr>
          <w:rFonts w:asciiTheme="minorHAnsi" w:hAnsiTheme="minorHAnsi" w:cstheme="minorHAnsi"/>
        </w:rPr>
        <w:t xml:space="preserve">% kwoty określonej w § 8 ust. </w:t>
      </w:r>
      <w:r w:rsidR="004D29DA">
        <w:rPr>
          <w:rFonts w:asciiTheme="minorHAnsi" w:hAnsiTheme="minorHAnsi" w:cstheme="minorHAnsi"/>
        </w:rPr>
        <w:t>1</w:t>
      </w:r>
      <w:r w:rsidR="008431C4" w:rsidRPr="00AD195F">
        <w:rPr>
          <w:rFonts w:asciiTheme="minorHAnsi" w:hAnsiTheme="minorHAnsi" w:cstheme="minorHAnsi"/>
        </w:rPr>
        <w:t xml:space="preserve">, odpowiednio pkt 1 </w:t>
      </w:r>
      <w:r w:rsidR="00875EB4">
        <w:rPr>
          <w:rFonts w:asciiTheme="minorHAnsi" w:hAnsiTheme="minorHAnsi" w:cstheme="minorHAnsi"/>
        </w:rPr>
        <w:br/>
      </w:r>
      <w:r w:rsidR="008431C4" w:rsidRPr="00AD195F">
        <w:rPr>
          <w:rFonts w:asciiTheme="minorHAnsi" w:hAnsiTheme="minorHAnsi" w:cstheme="minorHAnsi"/>
        </w:rPr>
        <w:t>lub 2</w:t>
      </w:r>
      <w:r w:rsidRPr="00AD195F">
        <w:rPr>
          <w:rFonts w:asciiTheme="minorHAnsi" w:hAnsiTheme="minorHAnsi" w:cstheme="minorHAnsi"/>
        </w:rPr>
        <w:t>, za każdy stwierdzony przypadek;</w:t>
      </w:r>
    </w:p>
    <w:p w14:paraId="013C759F" w14:textId="6FF6D287" w:rsidR="000E2B37" w:rsidRPr="00AD195F" w:rsidRDefault="000E2B37" w:rsidP="00E0239C">
      <w:pPr>
        <w:numPr>
          <w:ilvl w:val="0"/>
          <w:numId w:val="19"/>
        </w:numPr>
        <w:suppressAutoHyphens/>
        <w:spacing w:line="240" w:lineRule="auto"/>
        <w:ind w:left="568" w:hanging="284"/>
        <w:rPr>
          <w:rFonts w:asciiTheme="minorHAnsi" w:hAnsiTheme="minorHAnsi" w:cstheme="minorHAnsi"/>
        </w:rPr>
      </w:pPr>
      <w:r w:rsidRPr="00AD195F">
        <w:rPr>
          <w:rFonts w:asciiTheme="minorHAnsi" w:hAnsiTheme="minorHAnsi" w:cstheme="minorHAnsi"/>
        </w:rPr>
        <w:t>niezastosowania się do rekomendacji i uwag Zamawiającego, w zakresie i terminach przez niego wskazanych – w wysokości 2</w:t>
      </w:r>
      <w:r w:rsidR="00F35496">
        <w:rPr>
          <w:rFonts w:asciiTheme="minorHAnsi" w:hAnsiTheme="minorHAnsi" w:cstheme="minorHAnsi"/>
        </w:rPr>
        <w:t>0</w:t>
      </w:r>
      <w:r w:rsidRPr="00AD195F">
        <w:rPr>
          <w:rFonts w:asciiTheme="minorHAnsi" w:hAnsiTheme="minorHAnsi" w:cstheme="minorHAnsi"/>
        </w:rPr>
        <w:t xml:space="preserve">% kwoty określonej w § 8 ust. </w:t>
      </w:r>
      <w:r w:rsidR="004D29DA">
        <w:rPr>
          <w:rFonts w:asciiTheme="minorHAnsi" w:hAnsiTheme="minorHAnsi" w:cstheme="minorHAnsi"/>
        </w:rPr>
        <w:t>1</w:t>
      </w:r>
      <w:r w:rsidR="008431C4" w:rsidRPr="00AD195F">
        <w:rPr>
          <w:rFonts w:asciiTheme="minorHAnsi" w:hAnsiTheme="minorHAnsi" w:cstheme="minorHAnsi"/>
        </w:rPr>
        <w:t>, odpowiednio pkt 1 lub 2</w:t>
      </w:r>
      <w:r w:rsidRPr="00AD195F">
        <w:rPr>
          <w:rFonts w:asciiTheme="minorHAnsi" w:hAnsiTheme="minorHAnsi" w:cstheme="minorHAnsi"/>
        </w:rPr>
        <w:t>, za każdy stwierdzony przypadek;</w:t>
      </w:r>
    </w:p>
    <w:p w14:paraId="077911D5" w14:textId="6AF7877E" w:rsidR="000E2B37" w:rsidRPr="00AD195F" w:rsidRDefault="000E2B37" w:rsidP="00E0239C">
      <w:pPr>
        <w:numPr>
          <w:ilvl w:val="0"/>
          <w:numId w:val="19"/>
        </w:numPr>
        <w:suppressAutoHyphens/>
        <w:spacing w:line="240" w:lineRule="auto"/>
        <w:ind w:left="568" w:hanging="284"/>
        <w:rPr>
          <w:rFonts w:asciiTheme="minorHAnsi" w:hAnsiTheme="minorHAnsi" w:cstheme="minorHAnsi"/>
        </w:rPr>
      </w:pPr>
      <w:r w:rsidRPr="00AD195F">
        <w:rPr>
          <w:rFonts w:asciiTheme="minorHAnsi" w:hAnsiTheme="minorHAnsi" w:cstheme="minorHAnsi"/>
        </w:rPr>
        <w:t>gdy z winy Wykonawcy nie jest możliwe przekazanie podmiotowi kontrolowanemu informacji pokontrolnej w wymaganym terminie bądź przekazanie ostatecznej informacji pokontrolnej w terminie określonym w art. 25 ust. 5 ustawy wdrożeniowej – w wysokości 2</w:t>
      </w:r>
      <w:r w:rsidR="00F35496">
        <w:rPr>
          <w:rFonts w:asciiTheme="minorHAnsi" w:hAnsiTheme="minorHAnsi" w:cstheme="minorHAnsi"/>
        </w:rPr>
        <w:t>0</w:t>
      </w:r>
      <w:r w:rsidRPr="00AD195F">
        <w:rPr>
          <w:rFonts w:asciiTheme="minorHAnsi" w:hAnsiTheme="minorHAnsi" w:cstheme="minorHAnsi"/>
        </w:rPr>
        <w:t xml:space="preserve">% kwoty określonej w § 8 ust. </w:t>
      </w:r>
      <w:r w:rsidR="004D29DA">
        <w:rPr>
          <w:rFonts w:asciiTheme="minorHAnsi" w:hAnsiTheme="minorHAnsi" w:cstheme="minorHAnsi"/>
        </w:rPr>
        <w:t>1</w:t>
      </w:r>
      <w:r w:rsidR="008431C4" w:rsidRPr="00AD195F">
        <w:rPr>
          <w:rFonts w:asciiTheme="minorHAnsi" w:hAnsiTheme="minorHAnsi" w:cstheme="minorHAnsi"/>
        </w:rPr>
        <w:t>, odpowiednio pkt 1 lub 2</w:t>
      </w:r>
      <w:r w:rsidRPr="00AD195F">
        <w:rPr>
          <w:rFonts w:asciiTheme="minorHAnsi" w:hAnsiTheme="minorHAnsi" w:cstheme="minorHAnsi"/>
        </w:rPr>
        <w:t>, za każdy stwierdzony przypadek;</w:t>
      </w:r>
    </w:p>
    <w:p w14:paraId="4AADCD47" w14:textId="20CFF702" w:rsidR="00E71B14" w:rsidRPr="00C808A2" w:rsidRDefault="00AB48D0" w:rsidP="00E0239C">
      <w:pPr>
        <w:numPr>
          <w:ilvl w:val="0"/>
          <w:numId w:val="19"/>
        </w:numPr>
        <w:suppressAutoHyphens/>
        <w:spacing w:line="240" w:lineRule="auto"/>
        <w:ind w:left="568" w:hanging="284"/>
        <w:rPr>
          <w:rFonts w:asciiTheme="minorHAnsi" w:hAnsiTheme="minorHAnsi" w:cstheme="minorHAnsi"/>
        </w:rPr>
      </w:pPr>
      <w:r w:rsidRPr="00C808A2">
        <w:rPr>
          <w:rFonts w:asciiTheme="minorHAnsi" w:hAnsiTheme="minorHAnsi" w:cstheme="minorHAnsi"/>
        </w:rPr>
        <w:t>niezastosowania się do uwag</w:t>
      </w:r>
      <w:r w:rsidR="00101A9F" w:rsidRPr="00C808A2">
        <w:rPr>
          <w:rFonts w:asciiTheme="minorHAnsi" w:hAnsiTheme="minorHAnsi" w:cstheme="minorHAnsi"/>
        </w:rPr>
        <w:t xml:space="preserve">, o których mowa w </w:t>
      </w:r>
      <w:r w:rsidRPr="00C808A2">
        <w:rPr>
          <w:rFonts w:asciiTheme="minorHAnsi" w:hAnsiTheme="minorHAnsi" w:cstheme="minorHAnsi"/>
        </w:rPr>
        <w:t>§</w:t>
      </w:r>
      <w:r w:rsidR="00B61375" w:rsidRPr="00C808A2">
        <w:rPr>
          <w:rFonts w:asciiTheme="minorHAnsi" w:hAnsiTheme="minorHAnsi" w:cstheme="minorHAnsi"/>
        </w:rPr>
        <w:t xml:space="preserve"> </w:t>
      </w:r>
      <w:r w:rsidR="0018210C" w:rsidRPr="00C808A2">
        <w:rPr>
          <w:rFonts w:asciiTheme="minorHAnsi" w:hAnsiTheme="minorHAnsi" w:cstheme="minorHAnsi"/>
        </w:rPr>
        <w:t>12</w:t>
      </w:r>
      <w:r w:rsidR="00D465F4" w:rsidRPr="00C808A2">
        <w:rPr>
          <w:rFonts w:asciiTheme="minorHAnsi" w:hAnsiTheme="minorHAnsi" w:cstheme="minorHAnsi"/>
        </w:rPr>
        <w:t xml:space="preserve"> </w:t>
      </w:r>
      <w:r w:rsidRPr="00C808A2">
        <w:rPr>
          <w:rFonts w:asciiTheme="minorHAnsi" w:hAnsiTheme="minorHAnsi" w:cstheme="minorHAnsi"/>
        </w:rPr>
        <w:t xml:space="preserve">ust. </w:t>
      </w:r>
      <w:r w:rsidR="00A631B9" w:rsidRPr="00C808A2">
        <w:rPr>
          <w:rFonts w:asciiTheme="minorHAnsi" w:hAnsiTheme="minorHAnsi" w:cstheme="minorHAnsi"/>
        </w:rPr>
        <w:t>7</w:t>
      </w:r>
      <w:r w:rsidR="00101A9F" w:rsidRPr="00C808A2">
        <w:rPr>
          <w:rFonts w:asciiTheme="minorHAnsi" w:hAnsiTheme="minorHAnsi" w:cstheme="minorHAnsi"/>
        </w:rPr>
        <w:t xml:space="preserve">, sformułowanych w wyniku </w:t>
      </w:r>
      <w:r w:rsidRPr="00C808A2">
        <w:rPr>
          <w:rFonts w:asciiTheme="minorHAnsi" w:hAnsiTheme="minorHAnsi" w:cstheme="minorHAnsi"/>
        </w:rPr>
        <w:t>kontroli</w:t>
      </w:r>
      <w:r w:rsidR="00A631B9" w:rsidRPr="00C808A2">
        <w:rPr>
          <w:rFonts w:asciiTheme="minorHAnsi" w:hAnsiTheme="minorHAnsi" w:cstheme="minorHAnsi"/>
        </w:rPr>
        <w:t xml:space="preserve"> </w:t>
      </w:r>
      <w:r w:rsidR="00101A9F" w:rsidRPr="00C808A2">
        <w:rPr>
          <w:rFonts w:asciiTheme="minorHAnsi" w:hAnsiTheme="minorHAnsi" w:cstheme="minorHAnsi"/>
        </w:rPr>
        <w:t xml:space="preserve">prawidłowości realizacji umowy </w:t>
      </w:r>
      <w:r w:rsidRPr="00C808A2">
        <w:rPr>
          <w:rFonts w:asciiTheme="minorHAnsi" w:hAnsiTheme="minorHAnsi" w:cstheme="minorHAnsi"/>
        </w:rPr>
        <w:t xml:space="preserve">– w wysokości </w:t>
      </w:r>
      <w:r w:rsidR="00F35496">
        <w:rPr>
          <w:rFonts w:asciiTheme="minorHAnsi" w:hAnsiTheme="minorHAnsi" w:cstheme="minorHAnsi"/>
        </w:rPr>
        <w:t>0,5</w:t>
      </w:r>
      <w:r w:rsidRPr="00C808A2">
        <w:rPr>
          <w:rFonts w:asciiTheme="minorHAnsi" w:hAnsiTheme="minorHAnsi" w:cstheme="minorHAnsi"/>
        </w:rPr>
        <w:t xml:space="preserve">% </w:t>
      </w:r>
      <w:r w:rsidR="000A34AB" w:rsidRPr="00C808A2">
        <w:rPr>
          <w:rFonts w:asciiTheme="minorHAnsi" w:hAnsiTheme="minorHAnsi" w:cstheme="minorHAnsi"/>
        </w:rPr>
        <w:t xml:space="preserve">wartości </w:t>
      </w:r>
      <w:r w:rsidRPr="00C808A2">
        <w:rPr>
          <w:rFonts w:asciiTheme="minorHAnsi" w:hAnsiTheme="minorHAnsi" w:cstheme="minorHAnsi"/>
        </w:rPr>
        <w:t>wynagrodzenia brutto, o którym mowa w §</w:t>
      </w:r>
      <w:r w:rsidR="00205F6E" w:rsidRPr="00C808A2">
        <w:rPr>
          <w:rFonts w:asciiTheme="minorHAnsi" w:hAnsiTheme="minorHAnsi" w:cstheme="minorHAnsi"/>
        </w:rPr>
        <w:t xml:space="preserve"> </w:t>
      </w:r>
      <w:r w:rsidR="00FD2BC7" w:rsidRPr="00C808A2">
        <w:rPr>
          <w:rFonts w:asciiTheme="minorHAnsi" w:hAnsiTheme="minorHAnsi" w:cstheme="minorHAnsi"/>
        </w:rPr>
        <w:t>8</w:t>
      </w:r>
      <w:r w:rsidRPr="00C808A2">
        <w:rPr>
          <w:rFonts w:asciiTheme="minorHAnsi" w:hAnsiTheme="minorHAnsi" w:cstheme="minorHAnsi"/>
        </w:rPr>
        <w:t xml:space="preserve"> ust. </w:t>
      </w:r>
      <w:r w:rsidR="004D29DA">
        <w:rPr>
          <w:rFonts w:asciiTheme="minorHAnsi" w:hAnsiTheme="minorHAnsi" w:cstheme="minorHAnsi"/>
        </w:rPr>
        <w:t>2</w:t>
      </w:r>
      <w:r w:rsidRPr="00C808A2">
        <w:rPr>
          <w:rFonts w:asciiTheme="minorHAnsi" w:hAnsiTheme="minorHAnsi" w:cstheme="minorHAnsi"/>
        </w:rPr>
        <w:t>;</w:t>
      </w:r>
    </w:p>
    <w:p w14:paraId="08A90B47" w14:textId="6543BDAC" w:rsidR="0066494D" w:rsidRPr="00AD195F" w:rsidRDefault="0066494D" w:rsidP="00E0239C">
      <w:pPr>
        <w:numPr>
          <w:ilvl w:val="0"/>
          <w:numId w:val="19"/>
        </w:numPr>
        <w:suppressAutoHyphens/>
        <w:spacing w:line="240" w:lineRule="auto"/>
        <w:ind w:left="568" w:hanging="284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 xml:space="preserve">w przypadku wykonania </w:t>
      </w:r>
      <w:r w:rsidR="00C518F1" w:rsidRPr="00014F1B">
        <w:rPr>
          <w:rFonts w:asciiTheme="minorHAnsi" w:hAnsiTheme="minorHAnsi" w:cstheme="minorHAnsi"/>
        </w:rPr>
        <w:t>kontroli</w:t>
      </w:r>
      <w:r w:rsidRPr="00014F1B">
        <w:rPr>
          <w:rFonts w:asciiTheme="minorHAnsi" w:hAnsiTheme="minorHAnsi" w:cstheme="minorHAnsi"/>
        </w:rPr>
        <w:t xml:space="preserve"> pr</w:t>
      </w:r>
      <w:r w:rsidR="00AB48D0" w:rsidRPr="00014F1B">
        <w:rPr>
          <w:rFonts w:asciiTheme="minorHAnsi" w:hAnsiTheme="minorHAnsi" w:cstheme="minorHAnsi"/>
        </w:rPr>
        <w:t xml:space="preserve">zez osoby inne niż określone </w:t>
      </w:r>
      <w:r w:rsidR="00D248BE" w:rsidRPr="00014F1B">
        <w:rPr>
          <w:rFonts w:asciiTheme="minorHAnsi" w:hAnsiTheme="minorHAnsi" w:cstheme="minorHAnsi"/>
        </w:rPr>
        <w:t>w</w:t>
      </w:r>
      <w:r w:rsidR="00AB48D0" w:rsidRPr="00014F1B">
        <w:rPr>
          <w:rFonts w:asciiTheme="minorHAnsi" w:hAnsiTheme="minorHAnsi" w:cstheme="minorHAnsi"/>
        </w:rPr>
        <w:t xml:space="preserve"> </w:t>
      </w:r>
      <w:r w:rsidR="00CB5D61">
        <w:rPr>
          <w:rFonts w:asciiTheme="minorHAnsi" w:hAnsiTheme="minorHAnsi" w:cstheme="minorHAnsi"/>
        </w:rPr>
        <w:t>umowie i </w:t>
      </w:r>
      <w:r w:rsidRPr="00014F1B">
        <w:rPr>
          <w:rFonts w:asciiTheme="minorHAnsi" w:hAnsiTheme="minorHAnsi" w:cstheme="minorHAnsi"/>
        </w:rPr>
        <w:t xml:space="preserve">niezaakceptowane uprzednio przez Zamawiającego </w:t>
      </w:r>
      <w:r w:rsidR="00E27720" w:rsidRPr="00014F1B">
        <w:rPr>
          <w:rFonts w:asciiTheme="minorHAnsi" w:hAnsiTheme="minorHAnsi" w:cstheme="minorHAnsi"/>
        </w:rPr>
        <w:t>lub osoby</w:t>
      </w:r>
      <w:r w:rsidR="00CB5D61">
        <w:rPr>
          <w:rFonts w:asciiTheme="minorHAnsi" w:hAnsiTheme="minorHAnsi" w:cstheme="minorHAnsi"/>
        </w:rPr>
        <w:t>,</w:t>
      </w:r>
      <w:r w:rsidR="00E27720" w:rsidRPr="00014F1B">
        <w:rPr>
          <w:rFonts w:asciiTheme="minorHAnsi" w:hAnsiTheme="minorHAnsi" w:cstheme="minorHAnsi"/>
        </w:rPr>
        <w:t xml:space="preserve"> co do których stwierdzono </w:t>
      </w:r>
      <w:r w:rsidR="00E27720" w:rsidRPr="00AD195F">
        <w:rPr>
          <w:rFonts w:asciiTheme="minorHAnsi" w:hAnsiTheme="minorHAnsi" w:cstheme="minorHAnsi"/>
        </w:rPr>
        <w:t xml:space="preserve">niespełnianie warunków określonych zapisami </w:t>
      </w:r>
      <w:r w:rsidR="008724DC" w:rsidRPr="00AD195F">
        <w:rPr>
          <w:rFonts w:asciiTheme="minorHAnsi" w:hAnsiTheme="minorHAnsi" w:cstheme="minorHAnsi"/>
        </w:rPr>
        <w:t>dokumentacji postępowania</w:t>
      </w:r>
      <w:r w:rsidR="00E27720" w:rsidRPr="00AD195F">
        <w:rPr>
          <w:rFonts w:asciiTheme="minorHAnsi" w:hAnsiTheme="minorHAnsi" w:cstheme="minorHAnsi"/>
        </w:rPr>
        <w:t xml:space="preserve"> </w:t>
      </w:r>
      <w:r w:rsidR="00D248BE" w:rsidRPr="00AD195F">
        <w:rPr>
          <w:rFonts w:asciiTheme="minorHAnsi" w:hAnsiTheme="minorHAnsi" w:cstheme="minorHAnsi"/>
        </w:rPr>
        <w:t>–</w:t>
      </w:r>
      <w:r w:rsidR="00366775" w:rsidRPr="00AD195F">
        <w:rPr>
          <w:rFonts w:asciiTheme="minorHAnsi" w:hAnsiTheme="minorHAnsi" w:cstheme="minorHAnsi"/>
        </w:rPr>
        <w:t xml:space="preserve"> </w:t>
      </w:r>
      <w:r w:rsidR="008A77C9" w:rsidRPr="00AD195F">
        <w:rPr>
          <w:rFonts w:asciiTheme="minorHAnsi" w:hAnsiTheme="minorHAnsi" w:cstheme="minorHAnsi"/>
        </w:rPr>
        <w:t>w </w:t>
      </w:r>
      <w:r w:rsidRPr="00AD195F">
        <w:rPr>
          <w:rFonts w:asciiTheme="minorHAnsi" w:hAnsiTheme="minorHAnsi" w:cstheme="minorHAnsi"/>
        </w:rPr>
        <w:t>wysok</w:t>
      </w:r>
      <w:r w:rsidR="00DA5FB0" w:rsidRPr="00AD195F">
        <w:rPr>
          <w:rFonts w:asciiTheme="minorHAnsi" w:hAnsiTheme="minorHAnsi" w:cstheme="minorHAnsi"/>
        </w:rPr>
        <w:t xml:space="preserve">ości </w:t>
      </w:r>
      <w:r w:rsidR="00EC75A9" w:rsidRPr="00AD195F">
        <w:rPr>
          <w:rFonts w:asciiTheme="minorHAnsi" w:hAnsiTheme="minorHAnsi" w:cstheme="minorHAnsi"/>
        </w:rPr>
        <w:t>2</w:t>
      </w:r>
      <w:r w:rsidR="00F35496">
        <w:rPr>
          <w:rFonts w:asciiTheme="minorHAnsi" w:hAnsiTheme="minorHAnsi" w:cstheme="minorHAnsi"/>
        </w:rPr>
        <w:t>0</w:t>
      </w:r>
      <w:r w:rsidR="00EC75A9" w:rsidRPr="00AD195F">
        <w:rPr>
          <w:rFonts w:asciiTheme="minorHAnsi" w:hAnsiTheme="minorHAnsi" w:cstheme="minorHAnsi"/>
        </w:rPr>
        <w:t>% kwoty określonej</w:t>
      </w:r>
      <w:r w:rsidR="00A63CFE" w:rsidRPr="00AD195F">
        <w:rPr>
          <w:rFonts w:asciiTheme="minorHAnsi" w:hAnsiTheme="minorHAnsi" w:cstheme="minorHAnsi"/>
        </w:rPr>
        <w:t xml:space="preserve"> </w:t>
      </w:r>
      <w:r w:rsidR="00875EB4">
        <w:rPr>
          <w:rFonts w:asciiTheme="minorHAnsi" w:hAnsiTheme="minorHAnsi" w:cstheme="minorHAnsi"/>
        </w:rPr>
        <w:br/>
      </w:r>
      <w:r w:rsidR="00EC75A9" w:rsidRPr="00AD195F">
        <w:rPr>
          <w:rFonts w:asciiTheme="minorHAnsi" w:hAnsiTheme="minorHAnsi" w:cstheme="minorHAnsi"/>
        </w:rPr>
        <w:t xml:space="preserve">w § 8 ust. </w:t>
      </w:r>
      <w:r w:rsidR="004D29DA">
        <w:rPr>
          <w:rFonts w:asciiTheme="minorHAnsi" w:hAnsiTheme="minorHAnsi" w:cstheme="minorHAnsi"/>
        </w:rPr>
        <w:t>1</w:t>
      </w:r>
      <w:r w:rsidR="00366775" w:rsidRPr="00AD195F">
        <w:rPr>
          <w:rFonts w:asciiTheme="minorHAnsi" w:hAnsiTheme="minorHAnsi" w:cstheme="minorHAnsi"/>
        </w:rPr>
        <w:t xml:space="preserve">, </w:t>
      </w:r>
      <w:r w:rsidR="004D29DA" w:rsidRPr="00AD195F">
        <w:rPr>
          <w:rFonts w:asciiTheme="minorHAnsi" w:hAnsiTheme="minorHAnsi" w:cstheme="minorHAnsi"/>
        </w:rPr>
        <w:t>odpowiednio pkt 1 lub 2,</w:t>
      </w:r>
      <w:r w:rsidR="004D29DA">
        <w:rPr>
          <w:rFonts w:asciiTheme="minorHAnsi" w:hAnsiTheme="minorHAnsi" w:cstheme="minorHAnsi"/>
        </w:rPr>
        <w:t xml:space="preserve"> </w:t>
      </w:r>
      <w:r w:rsidR="00366775" w:rsidRPr="00AD195F">
        <w:rPr>
          <w:rFonts w:asciiTheme="minorHAnsi" w:hAnsiTheme="minorHAnsi" w:cstheme="minorHAnsi"/>
        </w:rPr>
        <w:t>za każdy stwierdzony przypadek;</w:t>
      </w:r>
    </w:p>
    <w:p w14:paraId="582262EE" w14:textId="77777777" w:rsidR="0066494D" w:rsidRPr="00AD195F" w:rsidRDefault="007E46EC" w:rsidP="00E0239C">
      <w:pPr>
        <w:numPr>
          <w:ilvl w:val="0"/>
          <w:numId w:val="19"/>
        </w:numPr>
        <w:suppressAutoHyphens/>
        <w:spacing w:line="240" w:lineRule="auto"/>
        <w:ind w:left="568" w:hanging="284"/>
        <w:rPr>
          <w:rFonts w:asciiTheme="minorHAnsi" w:hAnsiTheme="minorHAnsi" w:cstheme="minorHAnsi"/>
        </w:rPr>
      </w:pPr>
      <w:r w:rsidRPr="00AD195F">
        <w:rPr>
          <w:rFonts w:asciiTheme="minorHAnsi" w:hAnsiTheme="minorHAnsi" w:cstheme="minorHAnsi"/>
        </w:rPr>
        <w:t>w przypadku utraty, zniekształcenia lub ujawnienia nieupoważnionym osobom trzecim jakichkolwiek Informacji Poufnych, a także w przypadku ich wykorzystania w celach innych niż wykonanie umowy</w:t>
      </w:r>
      <w:r w:rsidR="00CB1C21" w:rsidRPr="00AD195F">
        <w:rPr>
          <w:rFonts w:asciiTheme="minorHAnsi" w:hAnsiTheme="minorHAnsi" w:cstheme="minorHAnsi"/>
        </w:rPr>
        <w:t xml:space="preserve"> </w:t>
      </w:r>
      <w:r w:rsidR="0066494D" w:rsidRPr="00AD195F">
        <w:rPr>
          <w:rFonts w:asciiTheme="minorHAnsi" w:hAnsiTheme="minorHAnsi" w:cstheme="minorHAnsi"/>
        </w:rPr>
        <w:t xml:space="preserve">– w wysokości </w:t>
      </w:r>
      <w:r w:rsidR="00764668" w:rsidRPr="00AD195F">
        <w:rPr>
          <w:rFonts w:asciiTheme="minorHAnsi" w:hAnsiTheme="minorHAnsi" w:cstheme="minorHAnsi"/>
        </w:rPr>
        <w:t>10%</w:t>
      </w:r>
      <w:r w:rsidR="0066494D" w:rsidRPr="00AD195F">
        <w:rPr>
          <w:rFonts w:asciiTheme="minorHAnsi" w:hAnsiTheme="minorHAnsi" w:cstheme="minorHAnsi"/>
        </w:rPr>
        <w:t xml:space="preserve"> </w:t>
      </w:r>
      <w:r w:rsidR="00366775" w:rsidRPr="00AD195F">
        <w:rPr>
          <w:rFonts w:asciiTheme="minorHAnsi" w:hAnsiTheme="minorHAnsi" w:cstheme="minorHAnsi"/>
        </w:rPr>
        <w:t xml:space="preserve">wartości </w:t>
      </w:r>
      <w:r w:rsidR="0066494D" w:rsidRPr="00AD195F">
        <w:rPr>
          <w:rFonts w:asciiTheme="minorHAnsi" w:hAnsiTheme="minorHAnsi" w:cstheme="minorHAnsi"/>
        </w:rPr>
        <w:t xml:space="preserve">wynagrodzenia brutto, o którym mowa </w:t>
      </w:r>
      <w:r w:rsidR="00875EB4">
        <w:rPr>
          <w:rFonts w:asciiTheme="minorHAnsi" w:hAnsiTheme="minorHAnsi" w:cstheme="minorHAnsi"/>
        </w:rPr>
        <w:br/>
      </w:r>
      <w:r w:rsidR="0066494D" w:rsidRPr="00AD195F">
        <w:rPr>
          <w:rFonts w:asciiTheme="minorHAnsi" w:hAnsiTheme="minorHAnsi" w:cstheme="minorHAnsi"/>
        </w:rPr>
        <w:t>w §</w:t>
      </w:r>
      <w:r w:rsidR="00B61375" w:rsidRPr="00AD195F">
        <w:rPr>
          <w:rFonts w:asciiTheme="minorHAnsi" w:hAnsiTheme="minorHAnsi" w:cstheme="minorHAnsi"/>
        </w:rPr>
        <w:t xml:space="preserve"> </w:t>
      </w:r>
      <w:r w:rsidR="00CB1C21" w:rsidRPr="00AD195F">
        <w:rPr>
          <w:rFonts w:asciiTheme="minorHAnsi" w:hAnsiTheme="minorHAnsi" w:cstheme="minorHAnsi"/>
        </w:rPr>
        <w:t>8</w:t>
      </w:r>
      <w:r w:rsidR="0066494D" w:rsidRPr="00AD195F">
        <w:rPr>
          <w:rFonts w:asciiTheme="minorHAnsi" w:hAnsiTheme="minorHAnsi" w:cstheme="minorHAnsi"/>
        </w:rPr>
        <w:t xml:space="preserve"> ust. </w:t>
      </w:r>
      <w:r w:rsidR="004D29DA">
        <w:rPr>
          <w:rFonts w:asciiTheme="minorHAnsi" w:hAnsiTheme="minorHAnsi" w:cstheme="minorHAnsi"/>
        </w:rPr>
        <w:t>2</w:t>
      </w:r>
      <w:r w:rsidR="0066494D" w:rsidRPr="00AD195F">
        <w:rPr>
          <w:rFonts w:asciiTheme="minorHAnsi" w:hAnsiTheme="minorHAnsi" w:cstheme="minorHAnsi"/>
        </w:rPr>
        <w:t>;</w:t>
      </w:r>
    </w:p>
    <w:p w14:paraId="3A3A30E2" w14:textId="72D0674B" w:rsidR="00625844" w:rsidRPr="00EB622A" w:rsidRDefault="00625844" w:rsidP="00E0239C">
      <w:pPr>
        <w:numPr>
          <w:ilvl w:val="0"/>
          <w:numId w:val="19"/>
        </w:numPr>
        <w:suppressAutoHyphens/>
        <w:spacing w:line="240" w:lineRule="auto"/>
        <w:ind w:left="568" w:hanging="284"/>
        <w:rPr>
          <w:rFonts w:asciiTheme="minorHAnsi" w:hAnsiTheme="minorHAnsi" w:cstheme="minorHAnsi"/>
        </w:rPr>
      </w:pPr>
      <w:r w:rsidRPr="00AD195F">
        <w:rPr>
          <w:rFonts w:asciiTheme="minorHAnsi" w:hAnsiTheme="minorHAnsi" w:cstheme="minorHAnsi"/>
        </w:rPr>
        <w:t xml:space="preserve">w przypadku stwierdzenia przez Zamawiającego </w:t>
      </w:r>
      <w:r w:rsidR="002836C3" w:rsidRPr="00AD195F">
        <w:rPr>
          <w:rFonts w:asciiTheme="minorHAnsi" w:hAnsiTheme="minorHAnsi" w:cstheme="minorHAnsi"/>
        </w:rPr>
        <w:t xml:space="preserve">lub przez inny uprawniony podmiot </w:t>
      </w:r>
      <w:r w:rsidR="00C94BC9" w:rsidRPr="00AD195F">
        <w:rPr>
          <w:rFonts w:asciiTheme="minorHAnsi" w:hAnsiTheme="minorHAnsi" w:cstheme="minorHAnsi"/>
        </w:rPr>
        <w:t>(</w:t>
      </w:r>
      <w:r w:rsidRPr="00AD195F">
        <w:rPr>
          <w:rFonts w:asciiTheme="minorHAnsi" w:hAnsiTheme="minorHAnsi" w:cstheme="minorHAnsi"/>
        </w:rPr>
        <w:t xml:space="preserve">np. </w:t>
      </w:r>
      <w:r w:rsidR="00C94BC9" w:rsidRPr="00AD195F">
        <w:rPr>
          <w:rFonts w:asciiTheme="minorHAnsi" w:hAnsiTheme="minorHAnsi" w:cstheme="minorHAnsi"/>
        </w:rPr>
        <w:t>w trakcie weryfi</w:t>
      </w:r>
      <w:r w:rsidR="001301B8" w:rsidRPr="00AD195F">
        <w:rPr>
          <w:rFonts w:asciiTheme="minorHAnsi" w:hAnsiTheme="minorHAnsi" w:cstheme="minorHAnsi"/>
        </w:rPr>
        <w:t>kacji dokumentacji pokontrolnej,</w:t>
      </w:r>
      <w:r w:rsidR="00C94BC9" w:rsidRPr="00AD195F">
        <w:rPr>
          <w:rFonts w:asciiTheme="minorHAnsi" w:hAnsiTheme="minorHAnsi" w:cstheme="minorHAnsi"/>
        </w:rPr>
        <w:t xml:space="preserve"> </w:t>
      </w:r>
      <w:r w:rsidRPr="00AD195F">
        <w:rPr>
          <w:rFonts w:asciiTheme="minorHAnsi" w:hAnsiTheme="minorHAnsi" w:cstheme="minorHAnsi"/>
        </w:rPr>
        <w:t xml:space="preserve">w wyniku przeprowadzonej </w:t>
      </w:r>
      <w:r w:rsidR="001301B8" w:rsidRPr="00AD195F">
        <w:rPr>
          <w:rFonts w:asciiTheme="minorHAnsi" w:hAnsiTheme="minorHAnsi" w:cstheme="minorHAnsi"/>
        </w:rPr>
        <w:t>obserwacji,</w:t>
      </w:r>
      <w:r w:rsidR="003C36A4" w:rsidRPr="00AD195F">
        <w:rPr>
          <w:rFonts w:asciiTheme="minorHAnsi" w:hAnsiTheme="minorHAnsi" w:cstheme="minorHAnsi"/>
        </w:rPr>
        <w:t xml:space="preserve"> </w:t>
      </w:r>
      <w:proofErr w:type="spellStart"/>
      <w:r w:rsidR="008724DC" w:rsidRPr="00AD195F">
        <w:rPr>
          <w:rFonts w:asciiTheme="minorHAnsi" w:hAnsiTheme="minorHAnsi" w:cstheme="minorHAnsi"/>
        </w:rPr>
        <w:t>re</w:t>
      </w:r>
      <w:r w:rsidRPr="00AD195F">
        <w:rPr>
          <w:rFonts w:asciiTheme="minorHAnsi" w:hAnsiTheme="minorHAnsi" w:cstheme="minorHAnsi"/>
        </w:rPr>
        <w:t>kontroli</w:t>
      </w:r>
      <w:proofErr w:type="spellEnd"/>
      <w:r w:rsidR="002836C3" w:rsidRPr="00AD195F">
        <w:rPr>
          <w:rFonts w:asciiTheme="minorHAnsi" w:hAnsiTheme="minorHAnsi" w:cstheme="minorHAnsi"/>
        </w:rPr>
        <w:t>,</w:t>
      </w:r>
      <w:r w:rsidR="001301B8" w:rsidRPr="00AD195F">
        <w:rPr>
          <w:rFonts w:asciiTheme="minorHAnsi" w:hAnsiTheme="minorHAnsi" w:cstheme="minorHAnsi"/>
        </w:rPr>
        <w:t xml:space="preserve"> czy kontroli</w:t>
      </w:r>
      <w:r w:rsidR="002836C3" w:rsidRPr="00AD195F">
        <w:rPr>
          <w:rFonts w:asciiTheme="minorHAnsi" w:hAnsiTheme="minorHAnsi" w:cstheme="minorHAnsi"/>
        </w:rPr>
        <w:t xml:space="preserve"> – także po dokonaniu odbioru kontroli</w:t>
      </w:r>
      <w:r w:rsidR="00C94BC9" w:rsidRPr="00AD195F">
        <w:rPr>
          <w:rFonts w:asciiTheme="minorHAnsi" w:hAnsiTheme="minorHAnsi" w:cstheme="minorHAnsi"/>
        </w:rPr>
        <w:t>)</w:t>
      </w:r>
      <w:r w:rsidR="001301B8" w:rsidRPr="00AD195F">
        <w:rPr>
          <w:rFonts w:asciiTheme="minorHAnsi" w:hAnsiTheme="minorHAnsi" w:cstheme="minorHAnsi"/>
        </w:rPr>
        <w:t xml:space="preserve">, że </w:t>
      </w:r>
      <w:r w:rsidRPr="00AD195F">
        <w:rPr>
          <w:rFonts w:asciiTheme="minorHAnsi" w:hAnsiTheme="minorHAnsi" w:cstheme="minorHAnsi"/>
        </w:rPr>
        <w:t>kontrola przeprowadzona p</w:t>
      </w:r>
      <w:r w:rsidR="00114B1F" w:rsidRPr="00AD195F">
        <w:rPr>
          <w:rFonts w:asciiTheme="minorHAnsi" w:hAnsiTheme="minorHAnsi" w:cstheme="minorHAnsi"/>
        </w:rPr>
        <w:t>rz</w:t>
      </w:r>
      <w:r w:rsidR="003C36A4" w:rsidRPr="00AD195F">
        <w:rPr>
          <w:rFonts w:asciiTheme="minorHAnsi" w:hAnsiTheme="minorHAnsi" w:cstheme="minorHAnsi"/>
        </w:rPr>
        <w:t xml:space="preserve">ez Wykonawcę została wykonana </w:t>
      </w:r>
      <w:r w:rsidR="001301B8" w:rsidRPr="00AD195F">
        <w:rPr>
          <w:rFonts w:asciiTheme="minorHAnsi" w:hAnsiTheme="minorHAnsi" w:cstheme="minorHAnsi"/>
        </w:rPr>
        <w:t>nierzetelnie, dokumentacja zawiera błędy lub sporządzona została wadliwie</w:t>
      </w:r>
      <w:r w:rsidR="002836C3" w:rsidRPr="00AD195F">
        <w:rPr>
          <w:rFonts w:asciiTheme="minorHAnsi" w:hAnsiTheme="minorHAnsi" w:cstheme="minorHAnsi"/>
        </w:rPr>
        <w:t xml:space="preserve"> </w:t>
      </w:r>
      <w:r w:rsidR="007D2486" w:rsidRPr="00AD195F">
        <w:rPr>
          <w:rFonts w:asciiTheme="minorHAnsi" w:hAnsiTheme="minorHAnsi" w:cstheme="minorHAnsi"/>
        </w:rPr>
        <w:t>–</w:t>
      </w:r>
      <w:r w:rsidR="003410A1" w:rsidRPr="00AD195F">
        <w:rPr>
          <w:rFonts w:asciiTheme="minorHAnsi" w:hAnsiTheme="minorHAnsi" w:cstheme="minorHAnsi"/>
        </w:rPr>
        <w:t xml:space="preserve"> w </w:t>
      </w:r>
      <w:r w:rsidR="00114B1F" w:rsidRPr="00AD195F">
        <w:rPr>
          <w:rFonts w:asciiTheme="minorHAnsi" w:hAnsiTheme="minorHAnsi" w:cstheme="minorHAnsi"/>
        </w:rPr>
        <w:t xml:space="preserve">wysokości </w:t>
      </w:r>
      <w:r w:rsidR="002836C3" w:rsidRPr="00AD195F">
        <w:rPr>
          <w:rFonts w:asciiTheme="minorHAnsi" w:hAnsiTheme="minorHAnsi" w:cstheme="minorHAnsi"/>
        </w:rPr>
        <w:t>2</w:t>
      </w:r>
      <w:r w:rsidR="00F35496">
        <w:rPr>
          <w:rFonts w:asciiTheme="minorHAnsi" w:hAnsiTheme="minorHAnsi" w:cstheme="minorHAnsi"/>
        </w:rPr>
        <w:t>0</w:t>
      </w:r>
      <w:r w:rsidR="00114B1F" w:rsidRPr="00AD195F">
        <w:rPr>
          <w:rFonts w:asciiTheme="minorHAnsi" w:hAnsiTheme="minorHAnsi" w:cstheme="minorHAnsi"/>
        </w:rPr>
        <w:t xml:space="preserve">% kwoty określonej w § 8 ust. </w:t>
      </w:r>
      <w:r w:rsidR="004D29DA">
        <w:rPr>
          <w:rFonts w:asciiTheme="minorHAnsi" w:hAnsiTheme="minorHAnsi" w:cstheme="minorHAnsi"/>
        </w:rPr>
        <w:t>1</w:t>
      </w:r>
      <w:r w:rsidR="008431C4" w:rsidRPr="00675F7F">
        <w:rPr>
          <w:rFonts w:asciiTheme="minorHAnsi" w:hAnsiTheme="minorHAnsi" w:cstheme="minorHAnsi"/>
        </w:rPr>
        <w:t>, odpowiednio pkt 1 lub 2</w:t>
      </w:r>
      <w:r w:rsidR="004D29DA">
        <w:rPr>
          <w:rFonts w:asciiTheme="minorHAnsi" w:hAnsiTheme="minorHAnsi" w:cstheme="minorHAnsi"/>
        </w:rPr>
        <w:t>,</w:t>
      </w:r>
      <w:r w:rsidR="00114B1F" w:rsidRPr="00826A22">
        <w:rPr>
          <w:rFonts w:asciiTheme="minorHAnsi" w:hAnsiTheme="minorHAnsi" w:cstheme="minorHAnsi"/>
        </w:rPr>
        <w:t xml:space="preserve"> </w:t>
      </w:r>
      <w:r w:rsidR="00114B1F" w:rsidRPr="00EB622A">
        <w:rPr>
          <w:rFonts w:asciiTheme="minorHAnsi" w:hAnsiTheme="minorHAnsi" w:cstheme="minorHAnsi"/>
        </w:rPr>
        <w:t>za każdy stwierdzony przypadek;</w:t>
      </w:r>
    </w:p>
    <w:p w14:paraId="65722192" w14:textId="77777777" w:rsidR="00986D74" w:rsidRPr="00826A22" w:rsidRDefault="00A165EF" w:rsidP="00E0239C">
      <w:pPr>
        <w:numPr>
          <w:ilvl w:val="0"/>
          <w:numId w:val="19"/>
        </w:numPr>
        <w:suppressAutoHyphens/>
        <w:spacing w:line="240" w:lineRule="auto"/>
        <w:ind w:left="568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 przypadku przekroczenia określonego w</w:t>
      </w:r>
      <w:r w:rsidR="00C56BA2" w:rsidRPr="00EB622A">
        <w:rPr>
          <w:rFonts w:asciiTheme="minorHAnsi" w:hAnsiTheme="minorHAnsi" w:cstheme="minorHAnsi"/>
        </w:rPr>
        <w:t xml:space="preserve"> § 3 </w:t>
      </w:r>
      <w:r w:rsidR="00B90568">
        <w:rPr>
          <w:rFonts w:asciiTheme="minorHAnsi" w:hAnsiTheme="minorHAnsi" w:cstheme="minorHAnsi"/>
        </w:rPr>
        <w:t>ust.</w:t>
      </w:r>
      <w:r w:rsidR="00C56BA2" w:rsidRPr="00826A22">
        <w:rPr>
          <w:rFonts w:asciiTheme="minorHAnsi" w:hAnsiTheme="minorHAnsi" w:cstheme="minorHAnsi"/>
        </w:rPr>
        <w:t xml:space="preserve"> 6</w:t>
      </w:r>
      <w:r w:rsidR="00776052">
        <w:rPr>
          <w:rFonts w:asciiTheme="minorHAnsi" w:hAnsiTheme="minorHAnsi" w:cstheme="minorHAnsi"/>
        </w:rPr>
        <w:t xml:space="preserve"> </w:t>
      </w:r>
      <w:r w:rsidR="00C56BA2" w:rsidRPr="00826A22">
        <w:rPr>
          <w:rFonts w:asciiTheme="minorHAnsi" w:hAnsiTheme="minorHAnsi" w:cstheme="minorHAnsi"/>
        </w:rPr>
        <w:t xml:space="preserve">oraz </w:t>
      </w:r>
      <w:r w:rsidR="00B90568">
        <w:rPr>
          <w:rFonts w:asciiTheme="minorHAnsi" w:hAnsiTheme="minorHAnsi" w:cstheme="minorHAnsi"/>
        </w:rPr>
        <w:t>ust.</w:t>
      </w:r>
      <w:r w:rsidR="00C56BA2" w:rsidRPr="00826A22">
        <w:rPr>
          <w:rFonts w:asciiTheme="minorHAnsi" w:hAnsiTheme="minorHAnsi" w:cstheme="minorHAnsi"/>
        </w:rPr>
        <w:t xml:space="preserve"> 20 </w:t>
      </w:r>
      <w:r>
        <w:rPr>
          <w:rFonts w:asciiTheme="minorHAnsi" w:hAnsiTheme="minorHAnsi" w:cstheme="minorHAnsi"/>
        </w:rPr>
        <w:t xml:space="preserve">terminu na przekazanie Zamawiającemu </w:t>
      </w:r>
      <w:r w:rsidR="004D29DA">
        <w:rPr>
          <w:rFonts w:asciiTheme="minorHAnsi" w:hAnsiTheme="minorHAnsi" w:cstheme="minorHAnsi"/>
        </w:rPr>
        <w:t>informacji</w:t>
      </w:r>
      <w:r w:rsidR="00C56BA2" w:rsidRPr="00826A22">
        <w:rPr>
          <w:rFonts w:asciiTheme="minorHAnsi" w:hAnsiTheme="minorHAnsi" w:cstheme="minorHAnsi"/>
        </w:rPr>
        <w:t xml:space="preserve"> oraz dokumentów wskazanych </w:t>
      </w:r>
      <w:r w:rsidR="00C56BA2" w:rsidRPr="00EB622A">
        <w:rPr>
          <w:rFonts w:asciiTheme="minorHAnsi" w:hAnsiTheme="minorHAnsi" w:cstheme="minorHAnsi"/>
        </w:rPr>
        <w:t xml:space="preserve">odpowiednio w § 3 </w:t>
      </w:r>
      <w:r w:rsidR="00B90568">
        <w:rPr>
          <w:rFonts w:asciiTheme="minorHAnsi" w:hAnsiTheme="minorHAnsi" w:cstheme="minorHAnsi"/>
        </w:rPr>
        <w:t>ust.</w:t>
      </w:r>
      <w:r w:rsidR="00C56BA2" w:rsidRPr="00826A22">
        <w:rPr>
          <w:rFonts w:asciiTheme="minorHAnsi" w:hAnsiTheme="minorHAnsi" w:cstheme="minorHAnsi"/>
        </w:rPr>
        <w:t xml:space="preserve"> 6 oraz </w:t>
      </w:r>
      <w:r w:rsidR="00E057A6" w:rsidRPr="00E057A6">
        <w:rPr>
          <w:rFonts w:asciiTheme="minorHAnsi" w:hAnsiTheme="minorHAnsi" w:cstheme="minorHAnsi"/>
        </w:rPr>
        <w:t>ust.</w:t>
      </w:r>
      <w:r w:rsidR="00E057A6">
        <w:rPr>
          <w:rFonts w:asciiTheme="minorHAnsi" w:hAnsiTheme="minorHAnsi" w:cstheme="minorHAnsi"/>
        </w:rPr>
        <w:t xml:space="preserve"> </w:t>
      </w:r>
      <w:r w:rsidR="00C56BA2" w:rsidRPr="00826A22">
        <w:rPr>
          <w:rFonts w:asciiTheme="minorHAnsi" w:hAnsiTheme="minorHAnsi" w:cstheme="minorHAnsi"/>
        </w:rPr>
        <w:t>19</w:t>
      </w:r>
      <w:r w:rsidR="00675F7F">
        <w:rPr>
          <w:rFonts w:asciiTheme="minorHAnsi" w:hAnsiTheme="minorHAnsi" w:cstheme="minorHAnsi"/>
        </w:rPr>
        <w:t xml:space="preserve"> (jeżeli przekazanie ww. informacji oraz dokumentów </w:t>
      </w:r>
      <w:r w:rsidR="00776052">
        <w:rPr>
          <w:rFonts w:asciiTheme="minorHAnsi" w:hAnsiTheme="minorHAnsi" w:cstheme="minorHAnsi"/>
        </w:rPr>
        <w:t>jest wymagane</w:t>
      </w:r>
      <w:r w:rsidR="00675F7F">
        <w:rPr>
          <w:rFonts w:asciiTheme="minorHAnsi" w:hAnsiTheme="minorHAnsi" w:cstheme="minorHAnsi"/>
        </w:rPr>
        <w:t>)</w:t>
      </w:r>
      <w:r w:rsidR="00776052">
        <w:rPr>
          <w:rFonts w:asciiTheme="minorHAnsi" w:hAnsiTheme="minorHAnsi" w:cstheme="minorHAnsi"/>
        </w:rPr>
        <w:t xml:space="preserve"> -</w:t>
      </w:r>
      <w:r w:rsidR="00C56BA2" w:rsidRPr="00826A22">
        <w:rPr>
          <w:rFonts w:asciiTheme="minorHAnsi" w:hAnsiTheme="minorHAnsi" w:cstheme="minorHAnsi"/>
        </w:rPr>
        <w:t xml:space="preserve"> </w:t>
      </w:r>
      <w:r w:rsidR="00986D74" w:rsidRPr="00EB622A">
        <w:rPr>
          <w:rFonts w:asciiTheme="minorHAnsi" w:hAnsiTheme="minorHAnsi" w:cstheme="minorHAnsi"/>
        </w:rPr>
        <w:t>w</w:t>
      </w:r>
      <w:r>
        <w:rPr>
          <w:rFonts w:asciiTheme="minorHAnsi" w:hAnsiTheme="minorHAnsi" w:cstheme="minorHAnsi"/>
        </w:rPr>
        <w:t> </w:t>
      </w:r>
      <w:r w:rsidR="00986D74" w:rsidRPr="00EB622A">
        <w:rPr>
          <w:rFonts w:asciiTheme="minorHAnsi" w:hAnsiTheme="minorHAnsi" w:cstheme="minorHAnsi"/>
        </w:rPr>
        <w:t xml:space="preserve">wysokości </w:t>
      </w:r>
      <w:r w:rsidR="00507FCB">
        <w:rPr>
          <w:rFonts w:asciiTheme="minorHAnsi" w:hAnsiTheme="minorHAnsi" w:cstheme="minorHAnsi"/>
        </w:rPr>
        <w:t>0,</w:t>
      </w:r>
      <w:r w:rsidR="00986D74" w:rsidRPr="00EB622A">
        <w:rPr>
          <w:rFonts w:asciiTheme="minorHAnsi" w:hAnsiTheme="minorHAnsi" w:cstheme="minorHAnsi"/>
        </w:rPr>
        <w:t xml:space="preserve">1% wartości wynagrodzenia brutto, o którym mowa w § 8 ust. </w:t>
      </w:r>
      <w:r w:rsidR="004D29DA">
        <w:rPr>
          <w:rFonts w:asciiTheme="minorHAnsi" w:hAnsiTheme="minorHAnsi" w:cstheme="minorHAnsi"/>
        </w:rPr>
        <w:t>2,</w:t>
      </w:r>
      <w:r w:rsidR="00EB622A" w:rsidRPr="00EB622A">
        <w:rPr>
          <w:rFonts w:asciiTheme="minorHAnsi" w:hAnsiTheme="minorHAnsi" w:cstheme="minorHAnsi"/>
        </w:rPr>
        <w:t xml:space="preserve"> za każdy dzień opóźnienia</w:t>
      </w:r>
      <w:r w:rsidR="00C56BA2" w:rsidRPr="00826A22">
        <w:rPr>
          <w:rFonts w:asciiTheme="minorHAnsi" w:hAnsiTheme="minorHAnsi" w:cstheme="minorHAnsi"/>
        </w:rPr>
        <w:t>;</w:t>
      </w:r>
    </w:p>
    <w:p w14:paraId="667EC537" w14:textId="77777777" w:rsidR="00C56BA2" w:rsidRPr="00507FCB" w:rsidRDefault="008634AD" w:rsidP="00061DAB">
      <w:pPr>
        <w:numPr>
          <w:ilvl w:val="0"/>
          <w:numId w:val="19"/>
        </w:numPr>
        <w:suppressAutoHyphens/>
        <w:spacing w:line="240" w:lineRule="auto"/>
        <w:ind w:left="568" w:hanging="284"/>
        <w:rPr>
          <w:rFonts w:asciiTheme="minorHAnsi" w:hAnsiTheme="minorHAnsi" w:cstheme="minorHAnsi"/>
        </w:rPr>
      </w:pPr>
      <w:r w:rsidRPr="00507FCB">
        <w:rPr>
          <w:rFonts w:asciiTheme="minorHAnsi" w:hAnsiTheme="minorHAnsi" w:cstheme="minorHAnsi"/>
        </w:rPr>
        <w:t xml:space="preserve">gdy Wykonawca nie zachowuje </w:t>
      </w:r>
      <w:r w:rsidR="00AD195F" w:rsidRPr="00507FCB">
        <w:rPr>
          <w:rFonts w:asciiTheme="minorHAnsi" w:hAnsiTheme="minorHAnsi" w:cstheme="minorHAnsi"/>
        </w:rPr>
        <w:t>zaoferowanego</w:t>
      </w:r>
      <w:r w:rsidRPr="00507FCB">
        <w:rPr>
          <w:rFonts w:asciiTheme="minorHAnsi" w:hAnsiTheme="minorHAnsi" w:cstheme="minorHAnsi"/>
        </w:rPr>
        <w:t xml:space="preserve"> wskaźnika zatrudnienia, o którym mowa w § </w:t>
      </w:r>
      <w:r w:rsidR="000153A2" w:rsidRPr="00507FCB">
        <w:rPr>
          <w:rFonts w:asciiTheme="minorHAnsi" w:hAnsiTheme="minorHAnsi" w:cstheme="minorHAnsi"/>
        </w:rPr>
        <w:t>3</w:t>
      </w:r>
      <w:r w:rsidRPr="00507FCB">
        <w:rPr>
          <w:rFonts w:asciiTheme="minorHAnsi" w:hAnsiTheme="minorHAnsi" w:cstheme="minorHAnsi"/>
        </w:rPr>
        <w:t xml:space="preserve"> ust. 1</w:t>
      </w:r>
      <w:r w:rsidR="00BA3F42" w:rsidRPr="00507FCB">
        <w:rPr>
          <w:rFonts w:asciiTheme="minorHAnsi" w:hAnsiTheme="minorHAnsi" w:cstheme="minorHAnsi"/>
        </w:rPr>
        <w:t>9</w:t>
      </w:r>
      <w:r w:rsidR="00776052">
        <w:rPr>
          <w:rFonts w:asciiTheme="minorHAnsi" w:hAnsiTheme="minorHAnsi" w:cstheme="minorHAnsi"/>
        </w:rPr>
        <w:t xml:space="preserve"> - </w:t>
      </w:r>
      <w:r w:rsidRPr="00507FCB">
        <w:rPr>
          <w:rFonts w:asciiTheme="minorHAnsi" w:hAnsiTheme="minorHAnsi" w:cstheme="minorHAnsi"/>
        </w:rPr>
        <w:t xml:space="preserve">w wysokości </w:t>
      </w:r>
      <w:r w:rsidR="00776052">
        <w:rPr>
          <w:rFonts w:asciiTheme="minorHAnsi" w:hAnsiTheme="minorHAnsi" w:cstheme="minorHAnsi"/>
        </w:rPr>
        <w:t>0,5</w:t>
      </w:r>
      <w:r w:rsidR="00064C9C" w:rsidRPr="00507FCB">
        <w:rPr>
          <w:rFonts w:asciiTheme="minorHAnsi" w:hAnsiTheme="minorHAnsi" w:cstheme="minorHAnsi"/>
        </w:rPr>
        <w:t>% wartości wynagrodzenia bru</w:t>
      </w:r>
      <w:r w:rsidR="00B90568" w:rsidRPr="00826A22">
        <w:rPr>
          <w:rFonts w:asciiTheme="minorHAnsi" w:hAnsiTheme="minorHAnsi" w:cstheme="minorHAnsi"/>
        </w:rPr>
        <w:t xml:space="preserve">tto, o którym mowa w § 8 ust. </w:t>
      </w:r>
      <w:r w:rsidR="004D29DA">
        <w:rPr>
          <w:rFonts w:asciiTheme="minorHAnsi" w:hAnsiTheme="minorHAnsi" w:cstheme="minorHAnsi"/>
        </w:rPr>
        <w:t>2</w:t>
      </w:r>
      <w:r w:rsidR="00064C9C" w:rsidRPr="00507FCB">
        <w:rPr>
          <w:rFonts w:asciiTheme="minorHAnsi" w:hAnsiTheme="minorHAnsi" w:cstheme="minorHAnsi"/>
        </w:rPr>
        <w:t xml:space="preserve"> </w:t>
      </w:r>
      <w:r w:rsidRPr="00507FCB">
        <w:rPr>
          <w:rFonts w:asciiTheme="minorHAnsi" w:hAnsiTheme="minorHAnsi" w:cstheme="minorHAnsi"/>
        </w:rPr>
        <w:t xml:space="preserve">za każdy </w:t>
      </w:r>
      <w:r w:rsidR="00776052">
        <w:rPr>
          <w:rFonts w:asciiTheme="minorHAnsi" w:hAnsiTheme="minorHAnsi" w:cstheme="minorHAnsi"/>
        </w:rPr>
        <w:t xml:space="preserve">stwierdzony przez Zamawiającego przypadek </w:t>
      </w:r>
      <w:r w:rsidR="000943E4" w:rsidRPr="00507FCB">
        <w:rPr>
          <w:rFonts w:asciiTheme="minorHAnsi" w:hAnsiTheme="minorHAnsi" w:cstheme="minorHAnsi"/>
        </w:rPr>
        <w:t xml:space="preserve">niedochowania </w:t>
      </w:r>
      <w:r w:rsidR="00A165EF">
        <w:rPr>
          <w:rFonts w:asciiTheme="minorHAnsi" w:hAnsiTheme="minorHAnsi" w:cstheme="minorHAnsi"/>
        </w:rPr>
        <w:t xml:space="preserve">zaoferowanego </w:t>
      </w:r>
      <w:r w:rsidR="000943E4" w:rsidRPr="00507FCB">
        <w:rPr>
          <w:rFonts w:asciiTheme="minorHAnsi" w:hAnsiTheme="minorHAnsi" w:cstheme="minorHAnsi"/>
        </w:rPr>
        <w:t>wskaźnika</w:t>
      </w:r>
      <w:r w:rsidR="00C56BA2" w:rsidRPr="00507FCB">
        <w:rPr>
          <w:rFonts w:asciiTheme="minorHAnsi" w:hAnsiTheme="minorHAnsi" w:cstheme="minorHAnsi"/>
        </w:rPr>
        <w:t>;</w:t>
      </w:r>
    </w:p>
    <w:p w14:paraId="2860AD64" w14:textId="66E80F7E" w:rsidR="003B2FC3" w:rsidRPr="00EB622A" w:rsidRDefault="0066494D" w:rsidP="00E0239C">
      <w:pPr>
        <w:numPr>
          <w:ilvl w:val="0"/>
          <w:numId w:val="19"/>
        </w:numPr>
        <w:suppressAutoHyphens/>
        <w:spacing w:line="240" w:lineRule="auto"/>
        <w:ind w:left="567" w:hanging="283"/>
        <w:rPr>
          <w:rFonts w:asciiTheme="minorHAnsi" w:hAnsiTheme="minorHAnsi" w:cstheme="minorHAnsi"/>
        </w:rPr>
      </w:pPr>
      <w:r w:rsidRPr="00EB622A">
        <w:rPr>
          <w:rFonts w:asciiTheme="minorHAnsi" w:hAnsiTheme="minorHAnsi" w:cstheme="minorHAnsi"/>
        </w:rPr>
        <w:t>w przypadku innego niż powyżej nienależytego wykonania umowy</w:t>
      </w:r>
      <w:r w:rsidR="00AA049F">
        <w:rPr>
          <w:rFonts w:asciiTheme="minorHAnsi" w:hAnsiTheme="minorHAnsi" w:cstheme="minorHAnsi"/>
        </w:rPr>
        <w:t xml:space="preserve">, w tym z powodu utrudnionego kontaktu Zamawiającego z koordynatorem zespołów kontrolujących lub z zastępcą koordynatora zespołów kontrolujących </w:t>
      </w:r>
      <w:r w:rsidR="00CB5E5E">
        <w:rPr>
          <w:rFonts w:asciiTheme="minorHAnsi" w:hAnsiTheme="minorHAnsi" w:cstheme="minorHAnsi"/>
        </w:rPr>
        <w:t>uniemoż</w:t>
      </w:r>
      <w:r w:rsidR="00BB4E10">
        <w:rPr>
          <w:rFonts w:asciiTheme="minorHAnsi" w:hAnsiTheme="minorHAnsi" w:cstheme="minorHAnsi"/>
        </w:rPr>
        <w:t>liwiającego prawidłową i sprawną</w:t>
      </w:r>
      <w:r w:rsidR="00CB5E5E">
        <w:rPr>
          <w:rFonts w:asciiTheme="minorHAnsi" w:hAnsiTheme="minorHAnsi" w:cstheme="minorHAnsi"/>
        </w:rPr>
        <w:t xml:space="preserve"> realizację zamówienia</w:t>
      </w:r>
      <w:r w:rsidRPr="00EB622A">
        <w:rPr>
          <w:rFonts w:asciiTheme="minorHAnsi" w:hAnsiTheme="minorHAnsi" w:cstheme="minorHAnsi"/>
        </w:rPr>
        <w:t>– każdorazowo w wysokości</w:t>
      </w:r>
      <w:r w:rsidRPr="00EB622A">
        <w:rPr>
          <w:rFonts w:asciiTheme="minorHAnsi" w:hAnsiTheme="minorHAnsi" w:cstheme="minorHAnsi"/>
          <w:snapToGrid w:val="0"/>
        </w:rPr>
        <w:t xml:space="preserve"> 0,</w:t>
      </w:r>
      <w:r w:rsidR="007222FC">
        <w:rPr>
          <w:rFonts w:asciiTheme="minorHAnsi" w:hAnsiTheme="minorHAnsi" w:cstheme="minorHAnsi"/>
          <w:snapToGrid w:val="0"/>
        </w:rPr>
        <w:t>1</w:t>
      </w:r>
      <w:r w:rsidRPr="00EB622A">
        <w:rPr>
          <w:rFonts w:asciiTheme="minorHAnsi" w:hAnsiTheme="minorHAnsi" w:cstheme="minorHAnsi"/>
          <w:snapToGrid w:val="0"/>
        </w:rPr>
        <w:t xml:space="preserve">% </w:t>
      </w:r>
      <w:r w:rsidR="00366775" w:rsidRPr="00EB622A">
        <w:rPr>
          <w:rFonts w:asciiTheme="minorHAnsi" w:hAnsiTheme="minorHAnsi" w:cstheme="minorHAnsi"/>
          <w:snapToGrid w:val="0"/>
        </w:rPr>
        <w:t xml:space="preserve">wartości </w:t>
      </w:r>
      <w:r w:rsidRPr="00EB622A">
        <w:rPr>
          <w:rFonts w:asciiTheme="minorHAnsi" w:hAnsiTheme="minorHAnsi" w:cstheme="minorHAnsi"/>
          <w:snapToGrid w:val="0"/>
        </w:rPr>
        <w:t>wynagrodzenia brutto, o którym mowa w §</w:t>
      </w:r>
      <w:r w:rsidR="00BF7B1A" w:rsidRPr="00EB622A">
        <w:rPr>
          <w:rFonts w:asciiTheme="minorHAnsi" w:hAnsiTheme="minorHAnsi" w:cstheme="minorHAnsi"/>
          <w:snapToGrid w:val="0"/>
        </w:rPr>
        <w:t xml:space="preserve"> </w:t>
      </w:r>
      <w:r w:rsidR="00CB1C21" w:rsidRPr="00EB622A">
        <w:rPr>
          <w:rFonts w:asciiTheme="minorHAnsi" w:hAnsiTheme="minorHAnsi" w:cstheme="minorHAnsi"/>
          <w:snapToGrid w:val="0"/>
        </w:rPr>
        <w:t>8</w:t>
      </w:r>
      <w:r w:rsidRPr="00EB622A">
        <w:rPr>
          <w:rFonts w:asciiTheme="minorHAnsi" w:hAnsiTheme="minorHAnsi" w:cstheme="minorHAnsi"/>
          <w:snapToGrid w:val="0"/>
        </w:rPr>
        <w:t xml:space="preserve"> ust. </w:t>
      </w:r>
      <w:r w:rsidR="00A165EF">
        <w:rPr>
          <w:rFonts w:asciiTheme="minorHAnsi" w:hAnsiTheme="minorHAnsi" w:cstheme="minorHAnsi"/>
          <w:snapToGrid w:val="0"/>
        </w:rPr>
        <w:t>2</w:t>
      </w:r>
      <w:r w:rsidR="003B2FC3" w:rsidRPr="00EB622A">
        <w:rPr>
          <w:rFonts w:asciiTheme="minorHAnsi" w:hAnsiTheme="minorHAnsi" w:cstheme="minorHAnsi"/>
          <w:snapToGrid w:val="0"/>
        </w:rPr>
        <w:t>;</w:t>
      </w:r>
    </w:p>
    <w:p w14:paraId="1FE8AA13" w14:textId="77777777" w:rsidR="0066494D" w:rsidRPr="00EB622A" w:rsidRDefault="0066494D" w:rsidP="00E0239C">
      <w:pPr>
        <w:numPr>
          <w:ilvl w:val="0"/>
          <w:numId w:val="3"/>
        </w:numPr>
        <w:spacing w:line="240" w:lineRule="auto"/>
        <w:ind w:left="284" w:hanging="284"/>
        <w:rPr>
          <w:rFonts w:asciiTheme="minorHAnsi" w:hAnsiTheme="minorHAnsi" w:cstheme="minorHAnsi"/>
        </w:rPr>
      </w:pPr>
      <w:r w:rsidRPr="00EB622A">
        <w:rPr>
          <w:rFonts w:asciiTheme="minorHAnsi" w:hAnsiTheme="minorHAnsi" w:cstheme="minorHAnsi"/>
        </w:rPr>
        <w:t>Kary umowne mogą podlegać łączeniu.</w:t>
      </w:r>
    </w:p>
    <w:p w14:paraId="3BD15F16" w14:textId="77777777" w:rsidR="0066494D" w:rsidRPr="00EB622A" w:rsidRDefault="0066494D" w:rsidP="00E0239C">
      <w:pPr>
        <w:numPr>
          <w:ilvl w:val="0"/>
          <w:numId w:val="3"/>
        </w:numPr>
        <w:spacing w:line="240" w:lineRule="auto"/>
        <w:ind w:left="284" w:hanging="284"/>
        <w:rPr>
          <w:rFonts w:asciiTheme="minorHAnsi" w:hAnsiTheme="minorHAnsi" w:cstheme="minorHAnsi"/>
        </w:rPr>
      </w:pPr>
      <w:r w:rsidRPr="00EB622A">
        <w:rPr>
          <w:rFonts w:asciiTheme="minorHAnsi" w:hAnsiTheme="minorHAnsi" w:cstheme="minorHAnsi"/>
        </w:rPr>
        <w:t>Na naliczone kary umowne Zamawiający wystawi Wykonawcy notę obciążeniową.</w:t>
      </w:r>
    </w:p>
    <w:p w14:paraId="6A39B411" w14:textId="5217BF63" w:rsidR="00520C27" w:rsidRPr="00EB622A" w:rsidRDefault="00F7747A" w:rsidP="00E0239C">
      <w:pPr>
        <w:pStyle w:val="Akapitzlist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EB622A">
        <w:rPr>
          <w:rFonts w:asciiTheme="minorHAnsi" w:hAnsiTheme="minorHAnsi" w:cstheme="minorHAnsi"/>
        </w:rPr>
        <w:t xml:space="preserve">Termin zapłaty kar umownych, wskazany w nocie obciążeniowej, będzie liczony od dnia doręczenia noty drugiej Stronie. Doręczenie </w:t>
      </w:r>
      <w:r w:rsidR="00AB0A2F">
        <w:rPr>
          <w:rFonts w:asciiTheme="minorHAnsi" w:hAnsiTheme="minorHAnsi" w:cstheme="minorHAnsi"/>
        </w:rPr>
        <w:t>będzie</w:t>
      </w:r>
      <w:r w:rsidR="00AB0A2F" w:rsidRPr="00EB622A">
        <w:rPr>
          <w:rFonts w:asciiTheme="minorHAnsi" w:hAnsiTheme="minorHAnsi" w:cstheme="minorHAnsi"/>
        </w:rPr>
        <w:t xml:space="preserve"> </w:t>
      </w:r>
      <w:r w:rsidRPr="00EB622A">
        <w:rPr>
          <w:rFonts w:asciiTheme="minorHAnsi" w:hAnsiTheme="minorHAnsi" w:cstheme="minorHAnsi"/>
        </w:rPr>
        <w:t>odbywać się za pośrednictwem poczty elektronicznej (skan podpisanej noty) na adres</w:t>
      </w:r>
      <w:r w:rsidR="0050600A" w:rsidRPr="00EB622A">
        <w:rPr>
          <w:rFonts w:asciiTheme="minorHAnsi" w:hAnsiTheme="minorHAnsi" w:cstheme="minorHAnsi"/>
        </w:rPr>
        <w:t xml:space="preserve">, </w:t>
      </w:r>
      <w:r w:rsidR="00AB0A2F">
        <w:rPr>
          <w:rFonts w:asciiTheme="minorHAnsi" w:hAnsiTheme="minorHAnsi" w:cstheme="minorHAnsi"/>
        </w:rPr>
        <w:t>o którym mowa w</w:t>
      </w:r>
      <w:r w:rsidR="004242FE" w:rsidRPr="00EB622A">
        <w:rPr>
          <w:rFonts w:asciiTheme="minorHAnsi" w:hAnsiTheme="minorHAnsi" w:cstheme="minorHAnsi"/>
        </w:rPr>
        <w:t xml:space="preserve"> </w:t>
      </w:r>
      <w:r w:rsidR="0050600A" w:rsidRPr="00EB622A">
        <w:rPr>
          <w:rFonts w:asciiTheme="minorHAnsi" w:hAnsiTheme="minorHAnsi" w:cstheme="minorHAnsi"/>
        </w:rPr>
        <w:t>§</w:t>
      </w:r>
      <w:r w:rsidR="00951603" w:rsidRPr="00EB622A">
        <w:rPr>
          <w:rFonts w:asciiTheme="minorHAnsi" w:hAnsiTheme="minorHAnsi" w:cstheme="minorHAnsi"/>
        </w:rPr>
        <w:t xml:space="preserve"> </w:t>
      </w:r>
      <w:r w:rsidR="0050600A" w:rsidRPr="00EB622A">
        <w:rPr>
          <w:rFonts w:asciiTheme="minorHAnsi" w:hAnsiTheme="minorHAnsi" w:cstheme="minorHAnsi"/>
        </w:rPr>
        <w:t>17</w:t>
      </w:r>
      <w:r w:rsidRPr="00EB622A">
        <w:rPr>
          <w:rFonts w:asciiTheme="minorHAnsi" w:hAnsiTheme="minorHAnsi" w:cstheme="minorHAnsi"/>
        </w:rPr>
        <w:t xml:space="preserve"> ust. </w:t>
      </w:r>
      <w:r w:rsidR="00AB0A2F">
        <w:rPr>
          <w:rFonts w:asciiTheme="minorHAnsi" w:hAnsiTheme="minorHAnsi" w:cstheme="minorHAnsi"/>
        </w:rPr>
        <w:t>4</w:t>
      </w:r>
      <w:r w:rsidRPr="00EB622A">
        <w:rPr>
          <w:rFonts w:asciiTheme="minorHAnsi" w:hAnsiTheme="minorHAnsi" w:cstheme="minorHAnsi"/>
        </w:rPr>
        <w:t>.</w:t>
      </w:r>
    </w:p>
    <w:p w14:paraId="42BDF1A7" w14:textId="44E3E87E" w:rsidR="00FD191C" w:rsidRPr="00EB622A" w:rsidRDefault="0050600A" w:rsidP="00E0239C">
      <w:pPr>
        <w:numPr>
          <w:ilvl w:val="0"/>
          <w:numId w:val="3"/>
        </w:numPr>
        <w:spacing w:line="240" w:lineRule="auto"/>
        <w:ind w:left="284" w:hanging="284"/>
        <w:rPr>
          <w:rFonts w:asciiTheme="minorHAnsi" w:hAnsiTheme="minorHAnsi" w:cstheme="minorHAnsi"/>
        </w:rPr>
      </w:pPr>
      <w:r w:rsidRPr="00EB622A">
        <w:rPr>
          <w:rFonts w:asciiTheme="minorHAnsi" w:hAnsiTheme="minorHAnsi" w:cstheme="minorHAnsi"/>
        </w:rPr>
        <w:t>W przypadku pokrycia kar umownych z wynagrodzenia Wykonawcy do potrącenia dojdzie po upływie terminu wskazanego w nocie obciążeniowej przewidzianego na zapłatę kary umownej. Wykonawca wyraża zgodę na potrącenie należności z tytułu kar umownych z wynagrodzenia, o którym mowa w §</w:t>
      </w:r>
      <w:r w:rsidR="00951603" w:rsidRPr="00EB622A">
        <w:rPr>
          <w:rFonts w:asciiTheme="minorHAnsi" w:hAnsiTheme="minorHAnsi" w:cstheme="minorHAnsi"/>
        </w:rPr>
        <w:t xml:space="preserve"> </w:t>
      </w:r>
      <w:r w:rsidRPr="00EB622A">
        <w:rPr>
          <w:rFonts w:asciiTheme="minorHAnsi" w:hAnsiTheme="minorHAnsi" w:cstheme="minorHAnsi"/>
        </w:rPr>
        <w:t>8 ust. 2.</w:t>
      </w:r>
    </w:p>
    <w:p w14:paraId="0BEC68B7" w14:textId="77777777" w:rsidR="0066494D" w:rsidRPr="00EB622A" w:rsidRDefault="0066494D" w:rsidP="00E0239C">
      <w:pPr>
        <w:numPr>
          <w:ilvl w:val="0"/>
          <w:numId w:val="3"/>
        </w:numPr>
        <w:spacing w:after="60" w:line="240" w:lineRule="auto"/>
        <w:ind w:left="284" w:hanging="284"/>
        <w:rPr>
          <w:rFonts w:asciiTheme="minorHAnsi" w:hAnsiTheme="minorHAnsi" w:cstheme="minorHAnsi"/>
        </w:rPr>
      </w:pPr>
      <w:r w:rsidRPr="00EB622A">
        <w:rPr>
          <w:rFonts w:asciiTheme="minorHAnsi" w:hAnsiTheme="minorHAnsi" w:cstheme="minorHAnsi"/>
        </w:rPr>
        <w:t>Zamawiający ma prawo do dochodzenia odszkodowania przewyższającego wysokość zastrzeżonych kar umownych na zasadach ogólnych.</w:t>
      </w:r>
    </w:p>
    <w:p w14:paraId="0779EE2E" w14:textId="77777777" w:rsidR="00FD191C" w:rsidRPr="00014F1B" w:rsidRDefault="0066494D" w:rsidP="00420767">
      <w:pPr>
        <w:autoSpaceDE w:val="0"/>
        <w:autoSpaceDN w:val="0"/>
        <w:adjustRightInd w:val="0"/>
        <w:spacing w:line="240" w:lineRule="auto"/>
        <w:ind w:left="57" w:right="57"/>
        <w:jc w:val="center"/>
        <w:rPr>
          <w:rFonts w:asciiTheme="minorHAnsi" w:hAnsiTheme="minorHAnsi" w:cstheme="minorHAnsi"/>
          <w:b/>
          <w:color w:val="000000"/>
        </w:rPr>
      </w:pPr>
      <w:r w:rsidRPr="00014F1B">
        <w:rPr>
          <w:rFonts w:asciiTheme="minorHAnsi" w:hAnsiTheme="minorHAnsi" w:cstheme="minorHAnsi"/>
          <w:b/>
          <w:color w:val="000000"/>
        </w:rPr>
        <w:t xml:space="preserve">§ </w:t>
      </w:r>
      <w:r w:rsidR="00D75930" w:rsidRPr="00014F1B">
        <w:rPr>
          <w:rFonts w:asciiTheme="minorHAnsi" w:hAnsiTheme="minorHAnsi" w:cstheme="minorHAnsi"/>
          <w:b/>
          <w:color w:val="000000"/>
        </w:rPr>
        <w:t>10</w:t>
      </w:r>
      <w:r w:rsidRPr="00014F1B">
        <w:rPr>
          <w:rFonts w:asciiTheme="minorHAnsi" w:hAnsiTheme="minorHAnsi" w:cstheme="minorHAnsi"/>
          <w:b/>
          <w:color w:val="000000"/>
        </w:rPr>
        <w:t>.</w:t>
      </w:r>
    </w:p>
    <w:p w14:paraId="6BB308F0" w14:textId="77777777" w:rsidR="0066494D" w:rsidRPr="00014F1B" w:rsidRDefault="0066494D" w:rsidP="0010388F">
      <w:pPr>
        <w:autoSpaceDE w:val="0"/>
        <w:autoSpaceDN w:val="0"/>
        <w:adjustRightInd w:val="0"/>
        <w:spacing w:after="120" w:line="240" w:lineRule="auto"/>
        <w:ind w:left="57" w:right="57"/>
        <w:jc w:val="center"/>
        <w:rPr>
          <w:rFonts w:asciiTheme="minorHAnsi" w:hAnsiTheme="minorHAnsi" w:cstheme="minorHAnsi"/>
          <w:b/>
          <w:color w:val="000000"/>
        </w:rPr>
      </w:pPr>
      <w:r w:rsidRPr="00014F1B">
        <w:rPr>
          <w:rFonts w:asciiTheme="minorHAnsi" w:hAnsiTheme="minorHAnsi" w:cstheme="minorHAnsi"/>
          <w:b/>
          <w:color w:val="000000"/>
        </w:rPr>
        <w:t xml:space="preserve">Odstąpienie </w:t>
      </w:r>
      <w:r w:rsidR="00620B4A" w:rsidRPr="00014F1B">
        <w:rPr>
          <w:rFonts w:asciiTheme="minorHAnsi" w:hAnsiTheme="minorHAnsi" w:cstheme="minorHAnsi"/>
          <w:b/>
          <w:color w:val="000000"/>
        </w:rPr>
        <w:t xml:space="preserve">od umowy </w:t>
      </w:r>
    </w:p>
    <w:p w14:paraId="4E6AE229" w14:textId="77777777" w:rsidR="0066494D" w:rsidRPr="00014F1B" w:rsidRDefault="0066494D" w:rsidP="00E0239C">
      <w:pPr>
        <w:numPr>
          <w:ilvl w:val="0"/>
          <w:numId w:val="26"/>
        </w:numPr>
        <w:spacing w:after="60" w:line="240" w:lineRule="auto"/>
        <w:ind w:left="284" w:hanging="284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Zamawiający może odstąpić od umowy, w całości lub w części,</w:t>
      </w:r>
      <w:r w:rsidR="0050600A" w:rsidRPr="00014F1B">
        <w:rPr>
          <w:rFonts w:asciiTheme="minorHAnsi" w:hAnsiTheme="minorHAnsi" w:cstheme="minorHAnsi"/>
        </w:rPr>
        <w:t xml:space="preserve"> </w:t>
      </w:r>
      <w:r w:rsidRPr="00014F1B">
        <w:rPr>
          <w:rFonts w:asciiTheme="minorHAnsi" w:hAnsiTheme="minorHAnsi" w:cstheme="minorHAnsi"/>
        </w:rPr>
        <w:t>w następujących przypadkach:</w:t>
      </w:r>
    </w:p>
    <w:p w14:paraId="75732C36" w14:textId="77777777" w:rsidR="00FC4ED2" w:rsidRDefault="00FC4ED2" w:rsidP="00E0239C">
      <w:pPr>
        <w:pStyle w:val="Akapitzlist"/>
        <w:numPr>
          <w:ilvl w:val="0"/>
          <w:numId w:val="20"/>
        </w:numPr>
        <w:tabs>
          <w:tab w:val="clear" w:pos="1440"/>
        </w:tabs>
        <w:suppressAutoHyphens/>
        <w:spacing w:after="0" w:line="240" w:lineRule="auto"/>
        <w:ind w:left="567" w:hanging="283"/>
        <w:contextualSpacing w:val="0"/>
        <w:jc w:val="both"/>
        <w:rPr>
          <w:rFonts w:asciiTheme="minorHAnsi" w:hAnsiTheme="minorHAnsi" w:cstheme="minorHAnsi"/>
        </w:rPr>
      </w:pPr>
      <w:bookmarkStart w:id="0" w:name="_Ref373169724"/>
      <w:r>
        <w:rPr>
          <w:rFonts w:cstheme="minorHAnsi"/>
        </w:rPr>
        <w:t>gdy Wykonawca zaprzestał wykonywania umowy</w:t>
      </w:r>
      <w:r w:rsidRPr="00851617">
        <w:rPr>
          <w:rFonts w:cstheme="minorHAnsi"/>
        </w:rPr>
        <w:t xml:space="preserve"> – z zachowaniem terminu </w:t>
      </w:r>
      <w:r>
        <w:rPr>
          <w:rFonts w:cstheme="minorHAnsi"/>
        </w:rPr>
        <w:t>21</w:t>
      </w:r>
      <w:r w:rsidRPr="00851617">
        <w:rPr>
          <w:rFonts w:cstheme="minorHAnsi"/>
        </w:rPr>
        <w:t xml:space="preserve"> dni od dnia, kiedy Zamawiający powziął wiadomość o okolicznościach uzasadniających odstąpienie od umowy </w:t>
      </w:r>
      <w:r>
        <w:rPr>
          <w:rFonts w:cstheme="minorHAnsi"/>
        </w:rPr>
        <w:t>z tej</w:t>
      </w:r>
      <w:r w:rsidRPr="00851617">
        <w:rPr>
          <w:rFonts w:cstheme="minorHAnsi"/>
        </w:rPr>
        <w:t xml:space="preserve"> przyczyn</w:t>
      </w:r>
      <w:r>
        <w:rPr>
          <w:rFonts w:cstheme="minorHAnsi"/>
        </w:rPr>
        <w:t>y;</w:t>
      </w:r>
    </w:p>
    <w:p w14:paraId="5E741458" w14:textId="77777777" w:rsidR="00FD191C" w:rsidRPr="00014F1B" w:rsidRDefault="0066494D" w:rsidP="00E0239C">
      <w:pPr>
        <w:pStyle w:val="Akapitzlist"/>
        <w:numPr>
          <w:ilvl w:val="0"/>
          <w:numId w:val="20"/>
        </w:numPr>
        <w:tabs>
          <w:tab w:val="clear" w:pos="1440"/>
        </w:tabs>
        <w:suppressAutoHyphens/>
        <w:spacing w:after="0" w:line="240" w:lineRule="auto"/>
        <w:ind w:left="567" w:hanging="283"/>
        <w:contextualSpacing w:val="0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 xml:space="preserve">gdy Wykonawca wykonuje umowę lub jej część w sposób sprzeczny z umową, w szczególności nie posługuje się przy realizacji umowy osobami wskazanymi w </w:t>
      </w:r>
      <w:r w:rsidR="00FD2BC7" w:rsidRPr="00014F1B">
        <w:rPr>
          <w:rFonts w:asciiTheme="minorHAnsi" w:hAnsiTheme="minorHAnsi" w:cstheme="minorHAnsi"/>
        </w:rPr>
        <w:t>umow</w:t>
      </w:r>
      <w:r w:rsidR="00366775" w:rsidRPr="00014F1B">
        <w:rPr>
          <w:rFonts w:asciiTheme="minorHAnsi" w:hAnsiTheme="minorHAnsi" w:cstheme="minorHAnsi"/>
        </w:rPr>
        <w:t xml:space="preserve">ie </w:t>
      </w:r>
      <w:r w:rsidRPr="00014F1B">
        <w:rPr>
          <w:rFonts w:asciiTheme="minorHAnsi" w:hAnsiTheme="minorHAnsi" w:cstheme="minorHAnsi"/>
        </w:rPr>
        <w:t>lub dokonuje zmiany tych osób bez pisemnej akceptacji Zamawiającego lub bez pisemnej zgody Zamawiającego</w:t>
      </w:r>
      <w:r w:rsidR="00FD191C" w:rsidRPr="00014F1B">
        <w:rPr>
          <w:rFonts w:asciiTheme="minorHAnsi" w:hAnsiTheme="minorHAnsi" w:cstheme="minorHAnsi"/>
        </w:rPr>
        <w:t xml:space="preserve"> </w:t>
      </w:r>
      <w:r w:rsidR="0050600A" w:rsidRPr="00014F1B">
        <w:rPr>
          <w:rFonts w:asciiTheme="minorHAnsi" w:hAnsiTheme="minorHAnsi" w:cstheme="minorHAnsi"/>
        </w:rPr>
        <w:t>realizując zamówienie wykorzystuje firmy innych podwykonawców</w:t>
      </w:r>
      <w:r w:rsidRPr="00014F1B">
        <w:rPr>
          <w:rFonts w:asciiTheme="minorHAnsi" w:hAnsiTheme="minorHAnsi" w:cstheme="minorHAnsi"/>
        </w:rPr>
        <w:t xml:space="preserve"> niż określone w</w:t>
      </w:r>
      <w:r w:rsidR="0045511B" w:rsidRPr="00014F1B">
        <w:rPr>
          <w:rFonts w:asciiTheme="minorHAnsi" w:hAnsiTheme="minorHAnsi" w:cstheme="minorHAnsi"/>
        </w:rPr>
        <w:t xml:space="preserve"> </w:t>
      </w:r>
      <w:r w:rsidR="00FD2BC7" w:rsidRPr="00014F1B">
        <w:rPr>
          <w:rFonts w:asciiTheme="minorHAnsi" w:hAnsiTheme="minorHAnsi" w:cstheme="minorHAnsi"/>
        </w:rPr>
        <w:t xml:space="preserve">Ofercie </w:t>
      </w:r>
      <w:r w:rsidRPr="00014F1B">
        <w:rPr>
          <w:rFonts w:asciiTheme="minorHAnsi" w:hAnsiTheme="minorHAnsi" w:cstheme="minorHAnsi"/>
        </w:rPr>
        <w:t>i nie zm</w:t>
      </w:r>
      <w:r w:rsidR="00951100" w:rsidRPr="00014F1B">
        <w:rPr>
          <w:rFonts w:asciiTheme="minorHAnsi" w:hAnsiTheme="minorHAnsi" w:cstheme="minorHAnsi"/>
        </w:rPr>
        <w:t xml:space="preserve">ienia sposobu realizacji umowy </w:t>
      </w:r>
      <w:r w:rsidRPr="00014F1B">
        <w:rPr>
          <w:rFonts w:asciiTheme="minorHAnsi" w:hAnsiTheme="minorHAnsi" w:cstheme="minorHAnsi"/>
        </w:rPr>
        <w:t>mimo wezwania go do tego przez Zamawiającego w terminie określonym w tym wezwaniu lub nie usunie uchybień mimo wezwania przez Zamawiającego do usunięcia uchybień w terminie określonym w wezwaniu</w:t>
      </w:r>
      <w:r w:rsidR="00865D38" w:rsidRPr="00014F1B">
        <w:rPr>
          <w:rFonts w:asciiTheme="minorHAnsi" w:hAnsiTheme="minorHAnsi" w:cstheme="minorHAnsi"/>
        </w:rPr>
        <w:t xml:space="preserve"> – </w:t>
      </w:r>
      <w:r w:rsidRPr="00014F1B">
        <w:rPr>
          <w:rFonts w:asciiTheme="minorHAnsi" w:hAnsiTheme="minorHAnsi" w:cstheme="minorHAnsi"/>
        </w:rPr>
        <w:t>w</w:t>
      </w:r>
      <w:r w:rsidR="00865D38" w:rsidRPr="00014F1B">
        <w:rPr>
          <w:rFonts w:asciiTheme="minorHAnsi" w:hAnsiTheme="minorHAnsi" w:cstheme="minorHAnsi"/>
        </w:rPr>
        <w:t xml:space="preserve"> </w:t>
      </w:r>
      <w:r w:rsidRPr="00014F1B">
        <w:rPr>
          <w:rFonts w:asciiTheme="minorHAnsi" w:hAnsiTheme="minorHAnsi" w:cstheme="minorHAnsi"/>
        </w:rPr>
        <w:t xml:space="preserve">terminie do </w:t>
      </w:r>
      <w:r w:rsidR="00037056">
        <w:rPr>
          <w:rFonts w:asciiTheme="minorHAnsi" w:hAnsiTheme="minorHAnsi" w:cstheme="minorHAnsi"/>
        </w:rPr>
        <w:t>21</w:t>
      </w:r>
      <w:r w:rsidRPr="00014F1B">
        <w:rPr>
          <w:rFonts w:asciiTheme="minorHAnsi" w:hAnsiTheme="minorHAnsi" w:cstheme="minorHAnsi"/>
        </w:rPr>
        <w:t xml:space="preserve"> dni od dnia, </w:t>
      </w:r>
      <w:r w:rsidR="009010E0" w:rsidRPr="00014F1B">
        <w:rPr>
          <w:rFonts w:asciiTheme="minorHAnsi" w:hAnsiTheme="minorHAnsi" w:cstheme="minorHAnsi"/>
        </w:rPr>
        <w:t>w</w:t>
      </w:r>
      <w:r w:rsidR="006D481A">
        <w:rPr>
          <w:rFonts w:asciiTheme="minorHAnsi" w:hAnsiTheme="minorHAnsi" w:cstheme="minorHAnsi"/>
        </w:rPr>
        <w:t> </w:t>
      </w:r>
      <w:r w:rsidR="009010E0" w:rsidRPr="00014F1B">
        <w:rPr>
          <w:rFonts w:asciiTheme="minorHAnsi" w:hAnsiTheme="minorHAnsi" w:cstheme="minorHAnsi"/>
        </w:rPr>
        <w:t>którym upłynął określony w wezwaniu termin na usunięcie uchybień</w:t>
      </w:r>
      <w:r w:rsidRPr="00014F1B">
        <w:rPr>
          <w:rFonts w:asciiTheme="minorHAnsi" w:hAnsiTheme="minorHAnsi" w:cstheme="minorHAnsi"/>
        </w:rPr>
        <w:t>. Obowiązku wezwania do usunięcia uchybień nie stosuje się w sytuacjach, w których z</w:t>
      </w:r>
      <w:r w:rsidR="00620B4A" w:rsidRPr="00014F1B">
        <w:rPr>
          <w:rFonts w:asciiTheme="minorHAnsi" w:hAnsiTheme="minorHAnsi" w:cstheme="minorHAnsi"/>
        </w:rPr>
        <w:t> </w:t>
      </w:r>
      <w:r w:rsidRPr="00014F1B">
        <w:rPr>
          <w:rFonts w:asciiTheme="minorHAnsi" w:hAnsiTheme="minorHAnsi" w:cstheme="minorHAnsi"/>
        </w:rPr>
        <w:t xml:space="preserve">uwagi na charakter danego uchybienia nie można go usunąć lub wymagane było jego natychmiastowe usunięcie, wówczas termin </w:t>
      </w:r>
      <w:r w:rsidR="00037056">
        <w:rPr>
          <w:rFonts w:asciiTheme="minorHAnsi" w:hAnsiTheme="minorHAnsi" w:cstheme="minorHAnsi"/>
        </w:rPr>
        <w:t>21</w:t>
      </w:r>
      <w:r w:rsidR="00951100" w:rsidRPr="00014F1B">
        <w:rPr>
          <w:rFonts w:asciiTheme="minorHAnsi" w:hAnsiTheme="minorHAnsi" w:cstheme="minorHAnsi"/>
        </w:rPr>
        <w:t>-</w:t>
      </w:r>
      <w:r w:rsidRPr="00014F1B">
        <w:rPr>
          <w:rFonts w:asciiTheme="minorHAnsi" w:hAnsiTheme="minorHAnsi" w:cstheme="minorHAnsi"/>
        </w:rPr>
        <w:t xml:space="preserve">dniowy liczy się od dnia, kiedy Zamawiający powziął wiadomości o okoliczności uzasadniającej </w:t>
      </w:r>
      <w:r w:rsidR="00D248BE" w:rsidRPr="00014F1B">
        <w:rPr>
          <w:rFonts w:asciiTheme="minorHAnsi" w:hAnsiTheme="minorHAnsi" w:cstheme="minorHAnsi"/>
        </w:rPr>
        <w:t>odstąpienie;</w:t>
      </w:r>
    </w:p>
    <w:p w14:paraId="263D5035" w14:textId="77777777" w:rsidR="00B6640D" w:rsidRPr="00014F1B" w:rsidRDefault="0066494D" w:rsidP="00F94B65">
      <w:pPr>
        <w:pStyle w:val="Akapitzlist"/>
        <w:numPr>
          <w:ilvl w:val="0"/>
          <w:numId w:val="20"/>
        </w:numPr>
        <w:tabs>
          <w:tab w:val="clear" w:pos="1440"/>
        </w:tabs>
        <w:suppressAutoHyphens/>
        <w:spacing w:after="0" w:line="240" w:lineRule="auto"/>
        <w:ind w:left="567" w:hanging="283"/>
        <w:contextualSpacing w:val="0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gdy Wykonawca wykonuje lub wykonał zobowiązania określone w umowie za pomocą osoby/osób zatrudnionych przez Zamawiającego</w:t>
      </w:r>
      <w:r w:rsidR="00EF547E" w:rsidRPr="00014F1B">
        <w:rPr>
          <w:rFonts w:asciiTheme="minorHAnsi" w:hAnsiTheme="minorHAnsi" w:cstheme="minorHAnsi"/>
        </w:rPr>
        <w:t xml:space="preserve"> </w:t>
      </w:r>
      <w:r w:rsidR="00037056" w:rsidRPr="00851617">
        <w:rPr>
          <w:rFonts w:cstheme="minorHAnsi"/>
        </w:rPr>
        <w:t xml:space="preserve">i bez jego zgody </w:t>
      </w:r>
      <w:r w:rsidR="00865D38" w:rsidRPr="00014F1B">
        <w:rPr>
          <w:rFonts w:asciiTheme="minorHAnsi" w:hAnsiTheme="minorHAnsi" w:cstheme="minorHAnsi"/>
        </w:rPr>
        <w:t>–</w:t>
      </w:r>
      <w:r w:rsidR="00EF547E" w:rsidRPr="00014F1B">
        <w:rPr>
          <w:rFonts w:asciiTheme="minorHAnsi" w:hAnsiTheme="minorHAnsi" w:cstheme="minorHAnsi"/>
        </w:rPr>
        <w:t xml:space="preserve"> </w:t>
      </w:r>
      <w:r w:rsidR="00865D38" w:rsidRPr="00014F1B">
        <w:rPr>
          <w:rFonts w:asciiTheme="minorHAnsi" w:hAnsiTheme="minorHAnsi" w:cstheme="minorHAnsi"/>
        </w:rPr>
        <w:t xml:space="preserve">w </w:t>
      </w:r>
      <w:r w:rsidRPr="00014F1B">
        <w:rPr>
          <w:rFonts w:asciiTheme="minorHAnsi" w:hAnsiTheme="minorHAnsi" w:cstheme="minorHAnsi"/>
        </w:rPr>
        <w:t xml:space="preserve">terminie do </w:t>
      </w:r>
      <w:r w:rsidR="00567DE4" w:rsidRPr="00014F1B">
        <w:rPr>
          <w:rFonts w:asciiTheme="minorHAnsi" w:hAnsiTheme="minorHAnsi" w:cstheme="minorHAnsi"/>
        </w:rPr>
        <w:t>21</w:t>
      </w:r>
      <w:r w:rsidR="00EF547E" w:rsidRPr="00014F1B">
        <w:rPr>
          <w:rFonts w:asciiTheme="minorHAnsi" w:hAnsiTheme="minorHAnsi" w:cstheme="minorHAnsi"/>
        </w:rPr>
        <w:t xml:space="preserve"> </w:t>
      </w:r>
      <w:r w:rsidRPr="00014F1B">
        <w:rPr>
          <w:rFonts w:asciiTheme="minorHAnsi" w:hAnsiTheme="minorHAnsi" w:cstheme="minorHAnsi"/>
        </w:rPr>
        <w:t>dni od dnia, kiedy Zamawiający powziął wiadomość o okolicznościach uzasadniających odstąpienie od umowy z tej przyczyny;</w:t>
      </w:r>
    </w:p>
    <w:p w14:paraId="193ACBBC" w14:textId="77777777" w:rsidR="00FC4ED2" w:rsidRDefault="00FC4ED2" w:rsidP="00E0239C">
      <w:pPr>
        <w:pStyle w:val="Akapitzlist"/>
        <w:numPr>
          <w:ilvl w:val="0"/>
          <w:numId w:val="20"/>
        </w:numPr>
        <w:tabs>
          <w:tab w:val="clear" w:pos="1440"/>
        </w:tabs>
        <w:suppressAutoHyphens/>
        <w:spacing w:after="0" w:line="240" w:lineRule="auto"/>
        <w:ind w:left="567" w:hanging="283"/>
        <w:contextualSpacing w:val="0"/>
        <w:jc w:val="both"/>
        <w:rPr>
          <w:rFonts w:asciiTheme="minorHAnsi" w:hAnsiTheme="minorHAnsi" w:cstheme="minorHAnsi"/>
        </w:rPr>
      </w:pPr>
      <w:r w:rsidRPr="00851617">
        <w:rPr>
          <w:rFonts w:cstheme="minorHAnsi"/>
        </w:rPr>
        <w:t xml:space="preserve">jeżeli wystąpi jedna z przesłanek wykluczenia wskazanych w art. 24 ust. 1 pkt 13–22 </w:t>
      </w:r>
      <w:proofErr w:type="spellStart"/>
      <w:r w:rsidR="00D261D3">
        <w:rPr>
          <w:rFonts w:cstheme="minorHAnsi"/>
        </w:rPr>
        <w:t>u</w:t>
      </w:r>
      <w:r w:rsidR="00366725">
        <w:rPr>
          <w:rFonts w:cstheme="minorHAnsi"/>
        </w:rPr>
        <w:t>Pzp</w:t>
      </w:r>
      <w:proofErr w:type="spellEnd"/>
      <w:r w:rsidRPr="00851617">
        <w:rPr>
          <w:rFonts w:cstheme="minorHAnsi"/>
        </w:rPr>
        <w:t>– z</w:t>
      </w:r>
      <w:r w:rsidR="006D481A">
        <w:rPr>
          <w:rFonts w:cstheme="minorHAnsi"/>
        </w:rPr>
        <w:t> </w:t>
      </w:r>
      <w:r w:rsidRPr="00851617">
        <w:rPr>
          <w:rFonts w:cstheme="minorHAnsi"/>
        </w:rPr>
        <w:t xml:space="preserve">zachowaniem terminu </w:t>
      </w:r>
      <w:r>
        <w:rPr>
          <w:rFonts w:cstheme="minorHAnsi"/>
        </w:rPr>
        <w:t xml:space="preserve">21 dni </w:t>
      </w:r>
      <w:r w:rsidRPr="00851617">
        <w:rPr>
          <w:rFonts w:cstheme="minorHAnsi"/>
        </w:rPr>
        <w:t xml:space="preserve">od dnia, kiedy Zamawiający powziął </w:t>
      </w:r>
      <w:r w:rsidRPr="002C31F3">
        <w:rPr>
          <w:rFonts w:cstheme="minorHAnsi"/>
        </w:rPr>
        <w:t>wiadomość o</w:t>
      </w:r>
      <w:r w:rsidR="006D481A">
        <w:rPr>
          <w:rFonts w:cstheme="minorHAnsi"/>
        </w:rPr>
        <w:t> </w:t>
      </w:r>
      <w:r w:rsidRPr="002C31F3">
        <w:rPr>
          <w:rFonts w:cstheme="minorHAnsi"/>
        </w:rPr>
        <w:t>okolicznościach uzasadniających odstąpienie od umowy z tych przyczyn</w:t>
      </w:r>
      <w:r>
        <w:rPr>
          <w:rFonts w:cstheme="minorHAnsi"/>
        </w:rPr>
        <w:t>;</w:t>
      </w:r>
    </w:p>
    <w:p w14:paraId="7FA6B3E6" w14:textId="77777777" w:rsidR="0066494D" w:rsidRPr="00014F1B" w:rsidRDefault="0066494D" w:rsidP="00E0239C">
      <w:pPr>
        <w:pStyle w:val="Akapitzlist"/>
        <w:numPr>
          <w:ilvl w:val="0"/>
          <w:numId w:val="20"/>
        </w:numPr>
        <w:tabs>
          <w:tab w:val="clear" w:pos="1440"/>
        </w:tabs>
        <w:suppressAutoHyphens/>
        <w:spacing w:after="0" w:line="240" w:lineRule="auto"/>
        <w:ind w:left="567" w:hanging="283"/>
        <w:contextualSpacing w:val="0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jeżeli Wykonawca złoży fałszywe oświadczenie w ramach realizacji niniejszej umowy albo oświadczenie niekompletne, którego nie uzupełni w wyznaczonym przez Zamawiającego terminie</w:t>
      </w:r>
      <w:r w:rsidR="00EF547E" w:rsidRPr="00014F1B">
        <w:rPr>
          <w:rFonts w:asciiTheme="minorHAnsi" w:hAnsiTheme="minorHAnsi" w:cstheme="minorHAnsi"/>
        </w:rPr>
        <w:t xml:space="preserve"> </w:t>
      </w:r>
      <w:r w:rsidR="00865D38" w:rsidRPr="00014F1B">
        <w:rPr>
          <w:rFonts w:asciiTheme="minorHAnsi" w:hAnsiTheme="minorHAnsi" w:cstheme="minorHAnsi"/>
        </w:rPr>
        <w:t>–</w:t>
      </w:r>
      <w:r w:rsidRPr="00014F1B">
        <w:rPr>
          <w:rFonts w:asciiTheme="minorHAnsi" w:hAnsiTheme="minorHAnsi" w:cstheme="minorHAnsi"/>
        </w:rPr>
        <w:t xml:space="preserve"> w</w:t>
      </w:r>
      <w:r w:rsidR="00865D38" w:rsidRPr="00014F1B">
        <w:rPr>
          <w:rFonts w:asciiTheme="minorHAnsi" w:hAnsiTheme="minorHAnsi" w:cstheme="minorHAnsi"/>
        </w:rPr>
        <w:t xml:space="preserve"> </w:t>
      </w:r>
      <w:r w:rsidRPr="00014F1B">
        <w:rPr>
          <w:rFonts w:asciiTheme="minorHAnsi" w:hAnsiTheme="minorHAnsi" w:cstheme="minorHAnsi"/>
        </w:rPr>
        <w:t xml:space="preserve">terminie do </w:t>
      </w:r>
      <w:r w:rsidR="00567DE4" w:rsidRPr="00014F1B">
        <w:rPr>
          <w:rFonts w:asciiTheme="minorHAnsi" w:hAnsiTheme="minorHAnsi" w:cstheme="minorHAnsi"/>
        </w:rPr>
        <w:t xml:space="preserve">21 </w:t>
      </w:r>
      <w:r w:rsidRPr="00014F1B">
        <w:rPr>
          <w:rFonts w:asciiTheme="minorHAnsi" w:hAnsiTheme="minorHAnsi" w:cstheme="minorHAnsi"/>
        </w:rPr>
        <w:t>dni od dnia, kiedy Zamawiający powziął informacje o</w:t>
      </w:r>
      <w:r w:rsidR="006D481A">
        <w:rPr>
          <w:rFonts w:asciiTheme="minorHAnsi" w:hAnsiTheme="minorHAnsi" w:cstheme="minorHAnsi"/>
        </w:rPr>
        <w:t> </w:t>
      </w:r>
      <w:r w:rsidRPr="00014F1B">
        <w:rPr>
          <w:rFonts w:asciiTheme="minorHAnsi" w:hAnsiTheme="minorHAnsi" w:cstheme="minorHAnsi"/>
        </w:rPr>
        <w:t xml:space="preserve">okolicznościach </w:t>
      </w:r>
      <w:r w:rsidR="00BA0CEA" w:rsidRPr="00014F1B">
        <w:rPr>
          <w:rFonts w:asciiTheme="minorHAnsi" w:hAnsiTheme="minorHAnsi" w:cstheme="minorHAnsi"/>
        </w:rPr>
        <w:t xml:space="preserve">uzasadniających </w:t>
      </w:r>
      <w:r w:rsidRPr="00014F1B">
        <w:rPr>
          <w:rFonts w:asciiTheme="minorHAnsi" w:hAnsiTheme="minorHAnsi" w:cstheme="minorHAnsi"/>
        </w:rPr>
        <w:t>odstąpienie od umowy z tej przyczyny;</w:t>
      </w:r>
    </w:p>
    <w:bookmarkEnd w:id="0"/>
    <w:p w14:paraId="39507F22" w14:textId="77777777" w:rsidR="00A165EF" w:rsidRDefault="00A165EF" w:rsidP="00E0239C">
      <w:pPr>
        <w:pStyle w:val="Akapitzlist"/>
        <w:numPr>
          <w:ilvl w:val="0"/>
          <w:numId w:val="20"/>
        </w:numPr>
        <w:tabs>
          <w:tab w:val="clear" w:pos="1440"/>
          <w:tab w:val="num" w:pos="1134"/>
        </w:tabs>
        <w:suppressAutoHyphens/>
        <w:spacing w:after="0" w:line="240" w:lineRule="auto"/>
        <w:ind w:left="567" w:hanging="357"/>
        <w:contextualSpacing w:val="0"/>
        <w:jc w:val="both"/>
        <w:rPr>
          <w:rFonts w:asciiTheme="minorHAnsi" w:hAnsiTheme="minorHAnsi" w:cstheme="minorHAnsi"/>
        </w:rPr>
      </w:pPr>
      <w:r w:rsidRPr="00DA419C">
        <w:rPr>
          <w:rFonts w:asciiTheme="minorHAnsi" w:hAnsiTheme="minorHAnsi" w:cstheme="minorHAnsi"/>
        </w:rPr>
        <w:t xml:space="preserve">w przypadku </w:t>
      </w:r>
      <w:r w:rsidR="006D481A">
        <w:rPr>
          <w:rFonts w:asciiTheme="minorHAnsi" w:hAnsiTheme="minorHAnsi" w:cstheme="minorHAnsi"/>
        </w:rPr>
        <w:t>opóźnienia w dostarczeniu Zamawiającemu</w:t>
      </w:r>
      <w:r w:rsidRPr="00DA419C">
        <w:rPr>
          <w:rFonts w:asciiTheme="minorHAnsi" w:hAnsiTheme="minorHAnsi" w:cstheme="minorHAnsi"/>
        </w:rPr>
        <w:t xml:space="preserve"> </w:t>
      </w:r>
      <w:r w:rsidR="006D481A">
        <w:rPr>
          <w:rFonts w:asciiTheme="minorHAnsi" w:hAnsiTheme="minorHAnsi" w:cstheme="minorHAnsi"/>
        </w:rPr>
        <w:t xml:space="preserve">informacji lub dokumentów </w:t>
      </w:r>
      <w:r w:rsidR="006D481A" w:rsidRPr="00826A22">
        <w:rPr>
          <w:rFonts w:asciiTheme="minorHAnsi" w:hAnsiTheme="minorHAnsi" w:cstheme="minorHAnsi"/>
        </w:rPr>
        <w:t xml:space="preserve">wskazanych </w:t>
      </w:r>
      <w:r w:rsidR="006D481A" w:rsidRPr="00EB622A">
        <w:rPr>
          <w:rFonts w:asciiTheme="minorHAnsi" w:hAnsiTheme="minorHAnsi" w:cstheme="minorHAnsi"/>
        </w:rPr>
        <w:t xml:space="preserve">odpowiednio w § 3 </w:t>
      </w:r>
      <w:r w:rsidR="006D481A">
        <w:rPr>
          <w:rFonts w:asciiTheme="minorHAnsi" w:hAnsiTheme="minorHAnsi" w:cstheme="minorHAnsi"/>
        </w:rPr>
        <w:t>ust.</w:t>
      </w:r>
      <w:r w:rsidR="006D481A" w:rsidRPr="00826A22">
        <w:rPr>
          <w:rFonts w:asciiTheme="minorHAnsi" w:hAnsiTheme="minorHAnsi" w:cstheme="minorHAnsi"/>
        </w:rPr>
        <w:t xml:space="preserve"> 6 oraz </w:t>
      </w:r>
      <w:r w:rsidR="006D481A" w:rsidRPr="00E057A6">
        <w:rPr>
          <w:rFonts w:asciiTheme="minorHAnsi" w:hAnsiTheme="minorHAnsi" w:cstheme="minorHAnsi"/>
        </w:rPr>
        <w:t>ust.</w:t>
      </w:r>
      <w:r w:rsidR="006D481A">
        <w:rPr>
          <w:rFonts w:asciiTheme="minorHAnsi" w:hAnsiTheme="minorHAnsi" w:cstheme="minorHAnsi"/>
        </w:rPr>
        <w:t xml:space="preserve"> </w:t>
      </w:r>
      <w:r w:rsidR="006D481A" w:rsidRPr="00826A22">
        <w:rPr>
          <w:rFonts w:asciiTheme="minorHAnsi" w:hAnsiTheme="minorHAnsi" w:cstheme="minorHAnsi"/>
        </w:rPr>
        <w:t>19</w:t>
      </w:r>
      <w:r w:rsidR="006D481A">
        <w:rPr>
          <w:rFonts w:asciiTheme="minorHAnsi" w:hAnsiTheme="minorHAnsi" w:cstheme="minorHAnsi"/>
        </w:rPr>
        <w:t xml:space="preserve">, w stosunku do terminów </w:t>
      </w:r>
      <w:r w:rsidR="006D481A" w:rsidRPr="00DA419C">
        <w:rPr>
          <w:rFonts w:asciiTheme="minorHAnsi" w:hAnsiTheme="minorHAnsi" w:cstheme="minorHAnsi"/>
        </w:rPr>
        <w:t xml:space="preserve">określonych </w:t>
      </w:r>
      <w:r w:rsidR="006D481A">
        <w:rPr>
          <w:rFonts w:asciiTheme="minorHAnsi" w:hAnsiTheme="minorHAnsi" w:cstheme="minorHAnsi"/>
        </w:rPr>
        <w:t xml:space="preserve">w </w:t>
      </w:r>
      <w:r w:rsidR="006D481A" w:rsidRPr="00DA419C">
        <w:rPr>
          <w:rFonts w:asciiTheme="minorHAnsi" w:hAnsiTheme="minorHAnsi" w:cstheme="minorHAnsi"/>
        </w:rPr>
        <w:t xml:space="preserve">§ 3 </w:t>
      </w:r>
      <w:r w:rsidR="006D481A">
        <w:rPr>
          <w:rFonts w:asciiTheme="minorHAnsi" w:hAnsiTheme="minorHAnsi" w:cstheme="minorHAnsi"/>
        </w:rPr>
        <w:t>ust.</w:t>
      </w:r>
      <w:r w:rsidR="006D481A" w:rsidRPr="00DA419C">
        <w:rPr>
          <w:rFonts w:asciiTheme="minorHAnsi" w:hAnsiTheme="minorHAnsi" w:cstheme="minorHAnsi"/>
        </w:rPr>
        <w:t xml:space="preserve"> 6 oraz </w:t>
      </w:r>
      <w:r w:rsidR="006D481A">
        <w:rPr>
          <w:rFonts w:asciiTheme="minorHAnsi" w:hAnsiTheme="minorHAnsi" w:cstheme="minorHAnsi"/>
        </w:rPr>
        <w:t>ust.</w:t>
      </w:r>
      <w:r w:rsidR="006D481A" w:rsidRPr="00DA419C">
        <w:rPr>
          <w:rFonts w:asciiTheme="minorHAnsi" w:hAnsiTheme="minorHAnsi" w:cstheme="minorHAnsi"/>
        </w:rPr>
        <w:t xml:space="preserve"> 20</w:t>
      </w:r>
      <w:r w:rsidR="00C83FA9">
        <w:rPr>
          <w:rFonts w:asciiTheme="minorHAnsi" w:hAnsiTheme="minorHAnsi" w:cstheme="minorHAnsi"/>
        </w:rPr>
        <w:t xml:space="preserve"> (jeżeli przekazanie tych informacji oraz dokumentów jest wymagane)</w:t>
      </w:r>
      <w:r w:rsidR="006D481A">
        <w:rPr>
          <w:rFonts w:asciiTheme="minorHAnsi" w:hAnsiTheme="minorHAnsi" w:cstheme="minorHAnsi"/>
        </w:rPr>
        <w:t xml:space="preserve">, które wyniesie </w:t>
      </w:r>
      <w:r w:rsidR="006D481A" w:rsidRPr="00DA419C">
        <w:rPr>
          <w:rFonts w:asciiTheme="minorHAnsi" w:hAnsiTheme="minorHAnsi" w:cstheme="minorHAnsi"/>
        </w:rPr>
        <w:t xml:space="preserve">ponad </w:t>
      </w:r>
      <w:r w:rsidR="006619A5">
        <w:rPr>
          <w:rFonts w:asciiTheme="minorHAnsi" w:hAnsiTheme="minorHAnsi" w:cstheme="minorHAnsi"/>
        </w:rPr>
        <w:t>30</w:t>
      </w:r>
      <w:r w:rsidR="006D481A" w:rsidRPr="00DA419C">
        <w:rPr>
          <w:rFonts w:asciiTheme="minorHAnsi" w:hAnsiTheme="minorHAnsi" w:cstheme="minorHAnsi"/>
        </w:rPr>
        <w:t xml:space="preserve"> dni</w:t>
      </w:r>
      <w:r w:rsidR="00366725">
        <w:rPr>
          <w:rFonts w:asciiTheme="minorHAnsi" w:hAnsiTheme="minorHAnsi" w:cstheme="minorHAnsi"/>
        </w:rPr>
        <w:t xml:space="preserve"> – </w:t>
      </w:r>
      <w:r w:rsidR="006619A5">
        <w:rPr>
          <w:rFonts w:asciiTheme="minorHAnsi" w:hAnsiTheme="minorHAnsi" w:cstheme="minorHAnsi"/>
        </w:rPr>
        <w:t xml:space="preserve">w </w:t>
      </w:r>
      <w:r w:rsidR="00DD3D4A">
        <w:rPr>
          <w:rFonts w:asciiTheme="minorHAnsi" w:hAnsiTheme="minorHAnsi" w:cstheme="minorHAnsi"/>
        </w:rPr>
        <w:t xml:space="preserve">terminie 21 dni </w:t>
      </w:r>
      <w:r w:rsidR="0068655B">
        <w:rPr>
          <w:rFonts w:asciiTheme="minorHAnsi" w:hAnsiTheme="minorHAnsi" w:cstheme="minorHAnsi"/>
        </w:rPr>
        <w:t xml:space="preserve">po </w:t>
      </w:r>
      <w:r w:rsidR="006619A5">
        <w:t>przekroczeniu 30 dnia opóźnienia</w:t>
      </w:r>
      <w:r>
        <w:rPr>
          <w:rFonts w:asciiTheme="minorHAnsi" w:hAnsiTheme="minorHAnsi" w:cstheme="minorHAnsi"/>
        </w:rPr>
        <w:t>;</w:t>
      </w:r>
    </w:p>
    <w:p w14:paraId="602A0980" w14:textId="77777777" w:rsidR="00A165EF" w:rsidRPr="00F306F6" w:rsidRDefault="00A165EF" w:rsidP="00E0239C">
      <w:pPr>
        <w:pStyle w:val="Akapitzlist"/>
        <w:numPr>
          <w:ilvl w:val="0"/>
          <w:numId w:val="20"/>
        </w:numPr>
        <w:tabs>
          <w:tab w:val="clear" w:pos="1440"/>
          <w:tab w:val="num" w:pos="1134"/>
        </w:tabs>
        <w:suppressAutoHyphens/>
        <w:spacing w:after="0" w:line="240" w:lineRule="auto"/>
        <w:ind w:left="567" w:hanging="357"/>
        <w:contextualSpacing w:val="0"/>
        <w:jc w:val="both"/>
        <w:rPr>
          <w:rFonts w:asciiTheme="minorHAnsi" w:hAnsiTheme="minorHAnsi" w:cstheme="minorHAnsi"/>
        </w:rPr>
      </w:pPr>
      <w:r w:rsidRPr="00DA419C">
        <w:rPr>
          <w:rFonts w:asciiTheme="minorHAnsi" w:hAnsiTheme="minorHAnsi" w:cstheme="minorHAnsi"/>
        </w:rPr>
        <w:t>w przypadku</w:t>
      </w:r>
      <w:r w:rsidR="00C83FA9">
        <w:rPr>
          <w:rFonts w:asciiTheme="minorHAnsi" w:hAnsiTheme="minorHAnsi" w:cstheme="minorHAnsi"/>
        </w:rPr>
        <w:t xml:space="preserve">, w którym Zamawiający stwierdzi (na podstawie otrzymanych od Wykonawcy dokumentów, o których mowa w </w:t>
      </w:r>
      <w:r w:rsidR="00C83FA9" w:rsidRPr="00DA419C">
        <w:rPr>
          <w:rFonts w:asciiTheme="minorHAnsi" w:hAnsiTheme="minorHAnsi" w:cstheme="minorHAnsi"/>
        </w:rPr>
        <w:t>§ 3 ust. 19</w:t>
      </w:r>
      <w:r w:rsidR="00C83FA9">
        <w:rPr>
          <w:rFonts w:asciiTheme="minorHAnsi" w:hAnsiTheme="minorHAnsi" w:cstheme="minorHAnsi"/>
        </w:rPr>
        <w:t xml:space="preserve">) </w:t>
      </w:r>
      <w:r w:rsidR="00AA14BD" w:rsidRPr="00DA419C">
        <w:rPr>
          <w:rFonts w:asciiTheme="minorHAnsi" w:hAnsiTheme="minorHAnsi" w:cstheme="minorHAnsi"/>
        </w:rPr>
        <w:t>niezachowani</w:t>
      </w:r>
      <w:r w:rsidR="00AA14BD">
        <w:rPr>
          <w:rFonts w:asciiTheme="minorHAnsi" w:hAnsiTheme="minorHAnsi" w:cstheme="minorHAnsi"/>
        </w:rPr>
        <w:t>e</w:t>
      </w:r>
      <w:r w:rsidR="00AA14BD" w:rsidRPr="00DA419C">
        <w:rPr>
          <w:rFonts w:asciiTheme="minorHAnsi" w:hAnsiTheme="minorHAnsi" w:cstheme="minorHAnsi"/>
        </w:rPr>
        <w:t xml:space="preserve"> </w:t>
      </w:r>
      <w:r w:rsidRPr="00DA419C">
        <w:rPr>
          <w:rFonts w:asciiTheme="minorHAnsi" w:hAnsiTheme="minorHAnsi" w:cstheme="minorHAnsi"/>
        </w:rPr>
        <w:t xml:space="preserve">zaoferowanego </w:t>
      </w:r>
      <w:r w:rsidR="00C83FA9">
        <w:rPr>
          <w:rFonts w:asciiTheme="minorHAnsi" w:hAnsiTheme="minorHAnsi" w:cstheme="minorHAnsi"/>
        </w:rPr>
        <w:t>przez Wykonawcę w</w:t>
      </w:r>
      <w:r w:rsidRPr="00DA419C">
        <w:rPr>
          <w:rFonts w:asciiTheme="minorHAnsi" w:hAnsiTheme="minorHAnsi" w:cstheme="minorHAnsi"/>
        </w:rPr>
        <w:t>skaźnika zatrudnienia, o którym mowa w § 3 ust. 19</w:t>
      </w:r>
      <w:r w:rsidR="00C83FA9">
        <w:rPr>
          <w:rFonts w:asciiTheme="minorHAnsi" w:hAnsiTheme="minorHAnsi" w:cstheme="minorHAnsi"/>
        </w:rPr>
        <w:t>, o ile Wykonawca taki wskaźnik wskazał w</w:t>
      </w:r>
      <w:r w:rsidR="00E4599F">
        <w:rPr>
          <w:rFonts w:asciiTheme="minorHAnsi" w:hAnsiTheme="minorHAnsi" w:cstheme="minorHAnsi"/>
        </w:rPr>
        <w:t> </w:t>
      </w:r>
      <w:r w:rsidR="00C83FA9">
        <w:rPr>
          <w:rFonts w:asciiTheme="minorHAnsi" w:hAnsiTheme="minorHAnsi" w:cstheme="minorHAnsi"/>
        </w:rPr>
        <w:t>Ofercie</w:t>
      </w:r>
      <w:r w:rsidRPr="00DA419C">
        <w:rPr>
          <w:rFonts w:asciiTheme="minorHAnsi" w:hAnsiTheme="minorHAnsi" w:cstheme="minorHAnsi"/>
        </w:rPr>
        <w:t xml:space="preserve"> </w:t>
      </w:r>
      <w:r w:rsidR="00366725">
        <w:rPr>
          <w:rFonts w:asciiTheme="minorHAnsi" w:hAnsiTheme="minorHAnsi" w:cstheme="minorHAnsi"/>
        </w:rPr>
        <w:t xml:space="preserve">– </w:t>
      </w:r>
      <w:r w:rsidR="006F34AE" w:rsidRPr="00014F1B">
        <w:rPr>
          <w:rFonts w:asciiTheme="minorHAnsi" w:hAnsiTheme="minorHAnsi" w:cstheme="minorHAnsi"/>
        </w:rPr>
        <w:t xml:space="preserve">i </w:t>
      </w:r>
      <w:r w:rsidR="006F34AE">
        <w:rPr>
          <w:rFonts w:asciiTheme="minorHAnsi" w:hAnsiTheme="minorHAnsi" w:cstheme="minorHAnsi"/>
        </w:rPr>
        <w:t xml:space="preserve">Wykonawca </w:t>
      </w:r>
      <w:r w:rsidR="006F34AE" w:rsidRPr="00014F1B">
        <w:rPr>
          <w:rFonts w:asciiTheme="minorHAnsi" w:hAnsiTheme="minorHAnsi" w:cstheme="minorHAnsi"/>
        </w:rPr>
        <w:t>nie zmienia sposobu realizacji umowy mimo wezwania go do tego przez Zamawiającego w terminie określonym w tym wezwaniu</w:t>
      </w:r>
      <w:r w:rsidR="006F34AE">
        <w:rPr>
          <w:rFonts w:asciiTheme="minorHAnsi" w:hAnsiTheme="minorHAnsi" w:cstheme="minorHAnsi"/>
        </w:rPr>
        <w:t xml:space="preserve"> – </w:t>
      </w:r>
      <w:r w:rsidR="00EA1B74">
        <w:rPr>
          <w:rFonts w:asciiTheme="minorHAnsi" w:hAnsiTheme="minorHAnsi" w:cstheme="minorHAnsi"/>
        </w:rPr>
        <w:t xml:space="preserve">w terminie </w:t>
      </w:r>
      <w:r w:rsidR="006F34AE" w:rsidRPr="00014F1B">
        <w:rPr>
          <w:rFonts w:asciiTheme="minorHAnsi" w:hAnsiTheme="minorHAnsi" w:cstheme="minorHAnsi"/>
        </w:rPr>
        <w:t xml:space="preserve">do </w:t>
      </w:r>
      <w:r w:rsidR="006F34AE">
        <w:rPr>
          <w:rFonts w:asciiTheme="minorHAnsi" w:hAnsiTheme="minorHAnsi" w:cstheme="minorHAnsi"/>
        </w:rPr>
        <w:t>21</w:t>
      </w:r>
      <w:r w:rsidR="006F34AE" w:rsidRPr="00014F1B">
        <w:rPr>
          <w:rFonts w:asciiTheme="minorHAnsi" w:hAnsiTheme="minorHAnsi" w:cstheme="minorHAnsi"/>
        </w:rPr>
        <w:t xml:space="preserve"> dni od dnia, w</w:t>
      </w:r>
      <w:r w:rsidR="006F34AE">
        <w:rPr>
          <w:rFonts w:asciiTheme="minorHAnsi" w:hAnsiTheme="minorHAnsi" w:cstheme="minorHAnsi"/>
        </w:rPr>
        <w:t> </w:t>
      </w:r>
      <w:r w:rsidR="006F34AE" w:rsidRPr="00014F1B">
        <w:rPr>
          <w:rFonts w:asciiTheme="minorHAnsi" w:hAnsiTheme="minorHAnsi" w:cstheme="minorHAnsi"/>
        </w:rPr>
        <w:t>którym upłynął określony w wezwa</w:t>
      </w:r>
      <w:r w:rsidR="006F34AE">
        <w:rPr>
          <w:rFonts w:asciiTheme="minorHAnsi" w:hAnsiTheme="minorHAnsi" w:cstheme="minorHAnsi"/>
        </w:rPr>
        <w:t>niu termin na usunięcie uchybienia</w:t>
      </w:r>
      <w:r w:rsidRPr="00DA419C">
        <w:rPr>
          <w:rFonts w:asciiTheme="minorHAnsi" w:hAnsiTheme="minorHAnsi" w:cstheme="minorHAnsi"/>
        </w:rPr>
        <w:t>;</w:t>
      </w:r>
    </w:p>
    <w:p w14:paraId="47BB5EA6" w14:textId="77777777" w:rsidR="0050600A" w:rsidRPr="00FC4ED2" w:rsidRDefault="0050600A" w:rsidP="00E0239C">
      <w:pPr>
        <w:pStyle w:val="Akapitzlist"/>
        <w:numPr>
          <w:ilvl w:val="0"/>
          <w:numId w:val="20"/>
        </w:numPr>
        <w:tabs>
          <w:tab w:val="clear" w:pos="1440"/>
          <w:tab w:val="num" w:pos="1134"/>
        </w:tabs>
        <w:suppressAutoHyphens/>
        <w:spacing w:after="0" w:line="240" w:lineRule="auto"/>
        <w:ind w:left="567" w:hanging="357"/>
        <w:contextualSpacing w:val="0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  <w:color w:val="000000"/>
        </w:rPr>
        <w:t>gdy Wykonawca zaprzestał prowadzenia działalności</w:t>
      </w:r>
      <w:r w:rsidR="00567DE4" w:rsidRPr="00014F1B">
        <w:rPr>
          <w:rFonts w:asciiTheme="minorHAnsi" w:hAnsiTheme="minorHAnsi" w:cstheme="minorHAnsi"/>
          <w:color w:val="000000"/>
        </w:rPr>
        <w:t xml:space="preserve"> - </w:t>
      </w:r>
      <w:r w:rsidRPr="00014F1B">
        <w:rPr>
          <w:rFonts w:asciiTheme="minorHAnsi" w:hAnsiTheme="minorHAnsi" w:cstheme="minorHAnsi"/>
          <w:color w:val="000000"/>
        </w:rPr>
        <w:t xml:space="preserve">w terminie do </w:t>
      </w:r>
      <w:r w:rsidR="00567DE4" w:rsidRPr="00014F1B">
        <w:rPr>
          <w:rFonts w:asciiTheme="minorHAnsi" w:hAnsiTheme="minorHAnsi" w:cstheme="minorHAnsi"/>
          <w:color w:val="000000"/>
        </w:rPr>
        <w:t>21</w:t>
      </w:r>
      <w:r w:rsidRPr="00014F1B">
        <w:rPr>
          <w:rFonts w:asciiTheme="minorHAnsi" w:hAnsiTheme="minorHAnsi" w:cstheme="minorHAnsi"/>
          <w:color w:val="000000"/>
        </w:rPr>
        <w:t xml:space="preserve"> dni od dnia, kiedy Zamawiający powziął wiadomość o okolicznościach uzasadniających odstąpienie od umowy z t</w:t>
      </w:r>
      <w:r w:rsidR="00037056">
        <w:rPr>
          <w:rFonts w:asciiTheme="minorHAnsi" w:hAnsiTheme="minorHAnsi" w:cstheme="minorHAnsi"/>
          <w:color w:val="000000"/>
        </w:rPr>
        <w:t>ej</w:t>
      </w:r>
      <w:r w:rsidRPr="00014F1B">
        <w:rPr>
          <w:rFonts w:asciiTheme="minorHAnsi" w:hAnsiTheme="minorHAnsi" w:cstheme="minorHAnsi"/>
          <w:color w:val="000000"/>
        </w:rPr>
        <w:t xml:space="preserve"> przyczyn</w:t>
      </w:r>
      <w:r w:rsidR="00037056">
        <w:rPr>
          <w:rFonts w:asciiTheme="minorHAnsi" w:hAnsiTheme="minorHAnsi" w:cstheme="minorHAnsi"/>
          <w:color w:val="000000"/>
        </w:rPr>
        <w:t>y</w:t>
      </w:r>
      <w:r w:rsidR="00FC4ED2">
        <w:rPr>
          <w:rFonts w:asciiTheme="minorHAnsi" w:hAnsiTheme="minorHAnsi" w:cstheme="minorHAnsi"/>
          <w:color w:val="000000"/>
        </w:rPr>
        <w:t>;</w:t>
      </w:r>
    </w:p>
    <w:p w14:paraId="7A2AD666" w14:textId="77777777" w:rsidR="005A6432" w:rsidRPr="00014F1B" w:rsidRDefault="005A6432" w:rsidP="00E0239C">
      <w:pPr>
        <w:pStyle w:val="Akapitzlist"/>
        <w:numPr>
          <w:ilvl w:val="0"/>
          <w:numId w:val="20"/>
        </w:numPr>
        <w:tabs>
          <w:tab w:val="clear" w:pos="1440"/>
          <w:tab w:val="num" w:pos="1134"/>
        </w:tabs>
        <w:suppressAutoHyphens/>
        <w:spacing w:after="60" w:line="240" w:lineRule="auto"/>
        <w:ind w:left="567"/>
        <w:contextualSpacing w:val="0"/>
        <w:jc w:val="both"/>
        <w:rPr>
          <w:rFonts w:asciiTheme="minorHAnsi" w:hAnsiTheme="minorHAnsi" w:cstheme="minorHAnsi"/>
        </w:rPr>
      </w:pPr>
      <w:r>
        <w:t>gdy suma kar umownych naliczonych zgodnie z § 9 ust. 2 pkt 2</w:t>
      </w:r>
      <w:r w:rsidR="006D481A">
        <w:t xml:space="preserve"> – </w:t>
      </w:r>
      <w:r>
        <w:t>1</w:t>
      </w:r>
      <w:r w:rsidR="006D481A">
        <w:t>4</w:t>
      </w:r>
      <w:r>
        <w:t xml:space="preserve"> przekroczy 30% wartości wynagrodzenia brutto, o którym mowa w</w:t>
      </w:r>
      <w:r w:rsidR="00CB5C7A">
        <w:t xml:space="preserve"> </w:t>
      </w:r>
      <w:r w:rsidR="00CB5C7A" w:rsidRPr="00AD195F">
        <w:rPr>
          <w:rFonts w:asciiTheme="minorHAnsi" w:hAnsiTheme="minorHAnsi" w:cstheme="minorHAnsi"/>
          <w:snapToGrid w:val="0"/>
        </w:rPr>
        <w:t xml:space="preserve">§ 8 ust. </w:t>
      </w:r>
      <w:r w:rsidR="006D481A">
        <w:rPr>
          <w:rFonts w:asciiTheme="minorHAnsi" w:hAnsiTheme="minorHAnsi" w:cstheme="minorHAnsi"/>
          <w:snapToGrid w:val="0"/>
        </w:rPr>
        <w:t>2</w:t>
      </w:r>
      <w:r w:rsidR="00BA06D9">
        <w:rPr>
          <w:rFonts w:asciiTheme="minorHAnsi" w:hAnsiTheme="minorHAnsi" w:cstheme="minorHAnsi"/>
          <w:snapToGrid w:val="0"/>
        </w:rPr>
        <w:t xml:space="preserve">, </w:t>
      </w:r>
      <w:r w:rsidR="00BA06D9" w:rsidRPr="00014F1B">
        <w:rPr>
          <w:rFonts w:asciiTheme="minorHAnsi" w:hAnsiTheme="minorHAnsi" w:cstheme="minorHAnsi"/>
          <w:color w:val="000000"/>
        </w:rPr>
        <w:t>w terminie do 21 dni od dnia, kiedy Zamawiający powziął wiadomość o okolicznościach uzasadniających odstąpienie od umowy z t</w:t>
      </w:r>
      <w:r w:rsidR="00BA06D9">
        <w:rPr>
          <w:rFonts w:asciiTheme="minorHAnsi" w:hAnsiTheme="minorHAnsi" w:cstheme="minorHAnsi"/>
          <w:color w:val="000000"/>
        </w:rPr>
        <w:t>ej</w:t>
      </w:r>
      <w:r w:rsidR="00BA06D9" w:rsidRPr="00014F1B">
        <w:rPr>
          <w:rFonts w:asciiTheme="minorHAnsi" w:hAnsiTheme="minorHAnsi" w:cstheme="minorHAnsi"/>
          <w:color w:val="000000"/>
        </w:rPr>
        <w:t xml:space="preserve"> przyczyn</w:t>
      </w:r>
      <w:r w:rsidR="00BA06D9">
        <w:rPr>
          <w:rFonts w:asciiTheme="minorHAnsi" w:hAnsiTheme="minorHAnsi" w:cstheme="minorHAnsi"/>
          <w:color w:val="000000"/>
        </w:rPr>
        <w:t>y</w:t>
      </w:r>
      <w:r w:rsidR="00CB5C7A">
        <w:rPr>
          <w:rFonts w:asciiTheme="minorHAnsi" w:hAnsiTheme="minorHAnsi" w:cstheme="minorHAnsi"/>
          <w:snapToGrid w:val="0"/>
        </w:rPr>
        <w:t>.</w:t>
      </w:r>
    </w:p>
    <w:p w14:paraId="58700DED" w14:textId="77777777" w:rsidR="0066494D" w:rsidRPr="00014F1B" w:rsidRDefault="00366725" w:rsidP="00E0239C">
      <w:pPr>
        <w:numPr>
          <w:ilvl w:val="0"/>
          <w:numId w:val="26"/>
        </w:numPr>
        <w:spacing w:line="240" w:lineRule="auto"/>
        <w:ind w:left="284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</w:t>
      </w:r>
      <w:r w:rsidR="009D2359" w:rsidRPr="00014F1B">
        <w:rPr>
          <w:rFonts w:asciiTheme="minorHAnsi" w:hAnsiTheme="minorHAnsi" w:cstheme="minorHAnsi"/>
        </w:rPr>
        <w:t xml:space="preserve">dstąpienie od umowy przez Zamawiającego wywołuje skutki na przyszłość. </w:t>
      </w:r>
      <w:r w:rsidR="0066494D" w:rsidRPr="00014F1B">
        <w:rPr>
          <w:rFonts w:asciiTheme="minorHAnsi" w:hAnsiTheme="minorHAnsi" w:cstheme="minorHAnsi"/>
        </w:rPr>
        <w:t>W przypadku odstąpienia od umowy przez Zamawiającego:</w:t>
      </w:r>
    </w:p>
    <w:p w14:paraId="5DD31523" w14:textId="77777777" w:rsidR="0066494D" w:rsidRPr="00014F1B" w:rsidRDefault="0066494D" w:rsidP="00E0239C">
      <w:pPr>
        <w:numPr>
          <w:ilvl w:val="1"/>
          <w:numId w:val="21"/>
        </w:numPr>
        <w:tabs>
          <w:tab w:val="clear" w:pos="1440"/>
        </w:tabs>
        <w:spacing w:line="240" w:lineRule="auto"/>
        <w:ind w:left="567" w:hanging="283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Wykonawca i Zamawiający zobowiązują się do sporządzenia protokołu, który będzie zawierał opis wykonanych prac do dnia odstąpienia od umowy wraz z dokonaniem ich oceny pod względem możliwości ich zaakceptowania i odbioru przez Zamawiającego;</w:t>
      </w:r>
    </w:p>
    <w:p w14:paraId="05DEC9F8" w14:textId="77777777" w:rsidR="0066494D" w:rsidRPr="00014F1B" w:rsidRDefault="0066494D" w:rsidP="00E0239C">
      <w:pPr>
        <w:numPr>
          <w:ilvl w:val="1"/>
          <w:numId w:val="21"/>
        </w:numPr>
        <w:tabs>
          <w:tab w:val="clear" w:pos="1440"/>
        </w:tabs>
        <w:spacing w:line="240" w:lineRule="auto"/>
        <w:ind w:left="567" w:hanging="283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wysokość wynagrodzenia należna Wykonawcy zostanie ustalona proporcjonalnie na podstawie zakresu prac wykonanych przez niego i zaakceptowanych oraz odebranych przez Zamawiającego do dnia odstąpienia od umowy.</w:t>
      </w:r>
    </w:p>
    <w:p w14:paraId="4EF6D1EF" w14:textId="77777777" w:rsidR="0066494D" w:rsidRPr="00014F1B" w:rsidRDefault="0066494D" w:rsidP="00E0239C">
      <w:pPr>
        <w:numPr>
          <w:ilvl w:val="0"/>
          <w:numId w:val="26"/>
        </w:numPr>
        <w:spacing w:line="240" w:lineRule="auto"/>
        <w:ind w:left="426" w:hanging="426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Oświadczenie Zamawiającego o odstąpieniu od umowy będzie miało formę pisemną i będzie zawierało uzasadnienie. Oświadczenie to może zostać doręczone Wykonawcy listem poleconym lub osobiście.</w:t>
      </w:r>
    </w:p>
    <w:p w14:paraId="6DE0A96B" w14:textId="77777777" w:rsidR="00FD191C" w:rsidRPr="00014F1B" w:rsidRDefault="0066494D" w:rsidP="00E0239C">
      <w:pPr>
        <w:numPr>
          <w:ilvl w:val="0"/>
          <w:numId w:val="26"/>
        </w:numPr>
        <w:spacing w:line="240" w:lineRule="auto"/>
        <w:ind w:left="426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 xml:space="preserve">Odstąpienie od umowy przez Zamawiającego nie zwalnia Wykonawcy </w:t>
      </w:r>
      <w:r w:rsidR="00101A9F" w:rsidRPr="00014F1B">
        <w:rPr>
          <w:rFonts w:asciiTheme="minorHAnsi" w:hAnsiTheme="minorHAnsi" w:cstheme="minorHAnsi"/>
        </w:rPr>
        <w:t xml:space="preserve">z </w:t>
      </w:r>
      <w:r w:rsidRPr="00014F1B">
        <w:rPr>
          <w:rFonts w:asciiTheme="minorHAnsi" w:hAnsiTheme="minorHAnsi" w:cstheme="minorHAnsi"/>
        </w:rPr>
        <w:t>obowiązku zapłaty zastrzeżonych ka</w:t>
      </w:r>
      <w:r w:rsidR="00951100" w:rsidRPr="00014F1B">
        <w:rPr>
          <w:rFonts w:asciiTheme="minorHAnsi" w:hAnsiTheme="minorHAnsi" w:cstheme="minorHAnsi"/>
        </w:rPr>
        <w:t>r umownych wskazanych w umowie</w:t>
      </w:r>
      <w:r w:rsidRPr="00014F1B">
        <w:rPr>
          <w:rFonts w:asciiTheme="minorHAnsi" w:hAnsiTheme="minorHAnsi" w:cstheme="minorHAnsi"/>
        </w:rPr>
        <w:t>.</w:t>
      </w:r>
    </w:p>
    <w:p w14:paraId="5ED067C7" w14:textId="77777777" w:rsidR="00F25962" w:rsidRDefault="00F25962" w:rsidP="00E0239C">
      <w:pPr>
        <w:numPr>
          <w:ilvl w:val="0"/>
          <w:numId w:val="26"/>
        </w:numPr>
        <w:spacing w:after="60" w:line="240" w:lineRule="auto"/>
        <w:ind w:left="426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W dniu odstąpienia od umowy lub jej rozwiązania na innej podstawie na Zamawiającego przechodzą</w:t>
      </w:r>
      <w:r w:rsidR="00596713" w:rsidRPr="00014F1B">
        <w:rPr>
          <w:rFonts w:asciiTheme="minorHAnsi" w:hAnsiTheme="minorHAnsi" w:cstheme="minorHAnsi"/>
        </w:rPr>
        <w:t>,</w:t>
      </w:r>
      <w:r w:rsidR="00FD191C" w:rsidRPr="00014F1B">
        <w:rPr>
          <w:rFonts w:asciiTheme="minorHAnsi" w:hAnsiTheme="minorHAnsi" w:cstheme="minorHAnsi"/>
        </w:rPr>
        <w:t xml:space="preserve"> </w:t>
      </w:r>
      <w:r w:rsidR="00596713" w:rsidRPr="00014F1B">
        <w:rPr>
          <w:rFonts w:asciiTheme="minorHAnsi" w:hAnsiTheme="minorHAnsi" w:cstheme="minorHAnsi"/>
        </w:rPr>
        <w:t xml:space="preserve">na polach eksploatacji i zasadach określonych w § 7, </w:t>
      </w:r>
      <w:r w:rsidRPr="00014F1B">
        <w:rPr>
          <w:rFonts w:asciiTheme="minorHAnsi" w:hAnsiTheme="minorHAnsi" w:cstheme="minorHAnsi"/>
        </w:rPr>
        <w:t xml:space="preserve">autorskie prawa majątkowe oraz prawa pokrewne do utworów powstałych w trakcie realizacji umowy wykonanych do dnia odstąpienia lub rozwiązania </w:t>
      </w:r>
      <w:r w:rsidR="00596713" w:rsidRPr="00014F1B">
        <w:rPr>
          <w:rFonts w:asciiTheme="minorHAnsi" w:hAnsiTheme="minorHAnsi" w:cstheme="minorHAnsi"/>
        </w:rPr>
        <w:t xml:space="preserve">umowy </w:t>
      </w:r>
      <w:r w:rsidRPr="00014F1B">
        <w:rPr>
          <w:rFonts w:asciiTheme="minorHAnsi" w:hAnsiTheme="minorHAnsi" w:cstheme="minorHAnsi"/>
        </w:rPr>
        <w:t>na innej podstawie, o ile takie utwory powstaną.</w:t>
      </w:r>
    </w:p>
    <w:p w14:paraId="7C2A2B82" w14:textId="77777777" w:rsidR="00737389" w:rsidRPr="00EA2ED9" w:rsidRDefault="00737389" w:rsidP="00E0239C">
      <w:pPr>
        <w:pStyle w:val="Akapitzlist"/>
        <w:numPr>
          <w:ilvl w:val="0"/>
          <w:numId w:val="26"/>
        </w:numPr>
        <w:spacing w:after="0" w:line="240" w:lineRule="auto"/>
        <w:ind w:left="426"/>
        <w:jc w:val="both"/>
        <w:rPr>
          <w:rFonts w:cstheme="minorHAnsi"/>
        </w:rPr>
      </w:pPr>
      <w:r>
        <w:t>Wykonawca może odstąpić od umowy wyłącznie z ważnych powodów, przez które należy rozumieć rażące naruszenie Zamawiającego polegające na braku niespornej płatności na rzecz Wykonawcy.</w:t>
      </w:r>
    </w:p>
    <w:p w14:paraId="78D421D8" w14:textId="77777777" w:rsidR="00EA2ED9" w:rsidRPr="00851617" w:rsidRDefault="00EA2ED9" w:rsidP="00EA2ED9">
      <w:pPr>
        <w:pStyle w:val="Akapitzlist"/>
        <w:spacing w:after="0" w:line="240" w:lineRule="auto"/>
        <w:ind w:left="426"/>
        <w:jc w:val="both"/>
        <w:rPr>
          <w:rFonts w:cstheme="minorHAnsi"/>
        </w:rPr>
      </w:pPr>
    </w:p>
    <w:p w14:paraId="7D2352FA" w14:textId="77777777" w:rsidR="00936078" w:rsidRPr="00014F1B" w:rsidRDefault="00936078" w:rsidP="00420767">
      <w:pPr>
        <w:autoSpaceDE w:val="0"/>
        <w:autoSpaceDN w:val="0"/>
        <w:adjustRightInd w:val="0"/>
        <w:spacing w:line="240" w:lineRule="auto"/>
        <w:ind w:left="57" w:right="57"/>
        <w:jc w:val="center"/>
        <w:rPr>
          <w:rFonts w:asciiTheme="minorHAnsi" w:hAnsiTheme="minorHAnsi" w:cstheme="minorHAnsi"/>
          <w:b/>
          <w:color w:val="000000"/>
        </w:rPr>
      </w:pPr>
      <w:bookmarkStart w:id="1" w:name="_Ref389005580"/>
      <w:r w:rsidRPr="00014F1B">
        <w:rPr>
          <w:rFonts w:asciiTheme="minorHAnsi" w:hAnsiTheme="minorHAnsi" w:cstheme="minorHAnsi"/>
          <w:b/>
          <w:color w:val="000000"/>
        </w:rPr>
        <w:t xml:space="preserve">§ </w:t>
      </w:r>
      <w:r w:rsidR="00D75930" w:rsidRPr="00014F1B">
        <w:rPr>
          <w:rFonts w:asciiTheme="minorHAnsi" w:hAnsiTheme="minorHAnsi" w:cstheme="minorHAnsi"/>
          <w:b/>
          <w:color w:val="000000"/>
        </w:rPr>
        <w:t>11</w:t>
      </w:r>
      <w:r w:rsidRPr="00014F1B">
        <w:rPr>
          <w:rFonts w:asciiTheme="minorHAnsi" w:hAnsiTheme="minorHAnsi" w:cstheme="minorHAnsi"/>
          <w:b/>
          <w:color w:val="000000"/>
        </w:rPr>
        <w:t>.</w:t>
      </w:r>
    </w:p>
    <w:p w14:paraId="4F33363B" w14:textId="77777777" w:rsidR="00FD191C" w:rsidRPr="00014F1B" w:rsidRDefault="00936078" w:rsidP="0010388F">
      <w:pPr>
        <w:autoSpaceDE w:val="0"/>
        <w:autoSpaceDN w:val="0"/>
        <w:adjustRightInd w:val="0"/>
        <w:spacing w:after="120" w:line="240" w:lineRule="auto"/>
        <w:ind w:left="57" w:right="57"/>
        <w:jc w:val="center"/>
        <w:rPr>
          <w:rFonts w:asciiTheme="minorHAnsi" w:hAnsiTheme="minorHAnsi" w:cstheme="minorHAnsi"/>
          <w:b/>
          <w:color w:val="000000"/>
        </w:rPr>
      </w:pPr>
      <w:r w:rsidRPr="00014F1B">
        <w:rPr>
          <w:rFonts w:asciiTheme="minorHAnsi" w:hAnsiTheme="minorHAnsi" w:cstheme="minorHAnsi"/>
          <w:b/>
          <w:color w:val="000000"/>
        </w:rPr>
        <w:t xml:space="preserve">Zasady prowadzenia dokumentacji </w:t>
      </w:r>
      <w:r w:rsidR="005F2BB8" w:rsidRPr="00014F1B">
        <w:rPr>
          <w:rFonts w:asciiTheme="minorHAnsi" w:hAnsiTheme="minorHAnsi" w:cstheme="minorHAnsi"/>
          <w:b/>
          <w:color w:val="000000"/>
        </w:rPr>
        <w:t xml:space="preserve">z </w:t>
      </w:r>
      <w:r w:rsidRPr="00014F1B">
        <w:rPr>
          <w:rFonts w:asciiTheme="minorHAnsi" w:hAnsiTheme="minorHAnsi" w:cstheme="minorHAnsi"/>
          <w:b/>
          <w:color w:val="000000"/>
        </w:rPr>
        <w:t>realizacji umowy</w:t>
      </w:r>
    </w:p>
    <w:p w14:paraId="7AB4678C" w14:textId="77777777" w:rsidR="00936078" w:rsidRPr="00014F1B" w:rsidRDefault="00936078" w:rsidP="00E0239C">
      <w:pPr>
        <w:numPr>
          <w:ilvl w:val="0"/>
          <w:numId w:val="17"/>
        </w:numPr>
        <w:spacing w:line="240" w:lineRule="auto"/>
        <w:ind w:left="284" w:hanging="284"/>
        <w:rPr>
          <w:rFonts w:asciiTheme="minorHAnsi" w:hAnsiTheme="minorHAnsi" w:cstheme="minorHAnsi"/>
        </w:rPr>
      </w:pPr>
      <w:bookmarkStart w:id="2" w:name="_Ref389731741"/>
      <w:bookmarkEnd w:id="1"/>
      <w:r w:rsidRPr="00014F1B">
        <w:rPr>
          <w:rFonts w:asciiTheme="minorHAnsi" w:hAnsiTheme="minorHAnsi" w:cstheme="minorHAnsi"/>
        </w:rPr>
        <w:t>Wykonawca zobowiązuje się do prowadzenia i przechowywania wszelkiej dokumentacji, w tym księgowej, związanej z wykonywaniem umowy.</w:t>
      </w:r>
      <w:bookmarkEnd w:id="2"/>
    </w:p>
    <w:p w14:paraId="75F55832" w14:textId="77777777" w:rsidR="00FD191C" w:rsidRPr="00014F1B" w:rsidRDefault="00936078" w:rsidP="00E0239C">
      <w:pPr>
        <w:numPr>
          <w:ilvl w:val="0"/>
          <w:numId w:val="17"/>
        </w:numPr>
        <w:spacing w:line="240" w:lineRule="auto"/>
        <w:ind w:left="284" w:hanging="284"/>
        <w:rPr>
          <w:rFonts w:asciiTheme="minorHAnsi" w:hAnsiTheme="minorHAnsi" w:cstheme="minorHAnsi"/>
        </w:rPr>
      </w:pPr>
      <w:bookmarkStart w:id="3" w:name="_Ref389731747"/>
      <w:r w:rsidRPr="00014F1B">
        <w:rPr>
          <w:rFonts w:asciiTheme="minorHAnsi" w:hAnsiTheme="minorHAnsi" w:cstheme="minorHAnsi"/>
        </w:rPr>
        <w:t>Wykonawca będzie prowadził wyodrębnioną ewidencję księgową dotyczącą wykonywania umowy</w:t>
      </w:r>
      <w:r w:rsidR="00F55D41" w:rsidRPr="00014F1B">
        <w:rPr>
          <w:rFonts w:asciiTheme="minorHAnsi" w:hAnsiTheme="minorHAnsi" w:cstheme="minorHAnsi"/>
        </w:rPr>
        <w:t>,</w:t>
      </w:r>
      <w:r w:rsidRPr="00014F1B">
        <w:rPr>
          <w:rFonts w:asciiTheme="minorHAnsi" w:hAnsiTheme="minorHAnsi" w:cstheme="minorHAnsi"/>
        </w:rPr>
        <w:t xml:space="preserve"> zgodnie z obowiązującym</w:t>
      </w:r>
      <w:r w:rsidR="00D248BE" w:rsidRPr="00014F1B">
        <w:rPr>
          <w:rFonts w:asciiTheme="minorHAnsi" w:hAnsiTheme="minorHAnsi" w:cstheme="minorHAnsi"/>
        </w:rPr>
        <w:t>i przepisami prawa</w:t>
      </w:r>
      <w:r w:rsidRPr="00014F1B">
        <w:rPr>
          <w:rFonts w:asciiTheme="minorHAnsi" w:hAnsiTheme="minorHAnsi" w:cstheme="minorHAnsi"/>
        </w:rPr>
        <w:t xml:space="preserve"> tak</w:t>
      </w:r>
      <w:r w:rsidR="00567DE4" w:rsidRPr="00014F1B">
        <w:rPr>
          <w:rFonts w:asciiTheme="minorHAnsi" w:hAnsiTheme="minorHAnsi" w:cstheme="minorHAnsi"/>
        </w:rPr>
        <w:t>,</w:t>
      </w:r>
      <w:r w:rsidRPr="00014F1B">
        <w:rPr>
          <w:rFonts w:asciiTheme="minorHAnsi" w:hAnsiTheme="minorHAnsi" w:cstheme="minorHAnsi"/>
        </w:rPr>
        <w:t xml:space="preserve"> aby możliwa była identyfikacja poniesionych wydatków.</w:t>
      </w:r>
      <w:bookmarkEnd w:id="3"/>
    </w:p>
    <w:p w14:paraId="60457D8F" w14:textId="77777777" w:rsidR="00936078" w:rsidRPr="00014F1B" w:rsidRDefault="00936078" w:rsidP="00E0239C">
      <w:pPr>
        <w:numPr>
          <w:ilvl w:val="0"/>
          <w:numId w:val="17"/>
        </w:numPr>
        <w:spacing w:line="240" w:lineRule="auto"/>
        <w:ind w:left="284" w:hanging="284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 xml:space="preserve">Wykonawca zobowiązuje się do przechowywania dokumentacji określonej w </w:t>
      </w:r>
      <w:r w:rsidR="00EF547E" w:rsidRPr="00014F1B">
        <w:rPr>
          <w:rFonts w:asciiTheme="minorHAnsi" w:hAnsiTheme="minorHAnsi" w:cstheme="minorHAnsi"/>
        </w:rPr>
        <w:t>ust. 1</w:t>
      </w:r>
      <w:r w:rsidRPr="00014F1B">
        <w:rPr>
          <w:rFonts w:asciiTheme="minorHAnsi" w:hAnsiTheme="minorHAnsi" w:cstheme="minorHAnsi"/>
        </w:rPr>
        <w:t>, a także do przechowywania w formie papierowej i elektronicznej utrwalonych materiałów dotyczących realizacji umowy do 31 grudnia 202</w:t>
      </w:r>
      <w:r w:rsidR="00737389">
        <w:rPr>
          <w:rFonts w:asciiTheme="minorHAnsi" w:hAnsiTheme="minorHAnsi" w:cstheme="minorHAnsi"/>
        </w:rPr>
        <w:t>3</w:t>
      </w:r>
      <w:r w:rsidRPr="00014F1B">
        <w:rPr>
          <w:rFonts w:asciiTheme="minorHAnsi" w:hAnsiTheme="minorHAnsi" w:cstheme="minorHAnsi"/>
        </w:rPr>
        <w:t xml:space="preserve"> r., z zastrzeżeniem ust. </w:t>
      </w:r>
      <w:r w:rsidR="00EF547E" w:rsidRPr="00014F1B">
        <w:rPr>
          <w:rFonts w:asciiTheme="minorHAnsi" w:hAnsiTheme="minorHAnsi" w:cstheme="minorHAnsi"/>
        </w:rPr>
        <w:t>4</w:t>
      </w:r>
      <w:r w:rsidRPr="00014F1B">
        <w:rPr>
          <w:rFonts w:asciiTheme="minorHAnsi" w:hAnsiTheme="minorHAnsi" w:cstheme="minorHAnsi"/>
        </w:rPr>
        <w:t>.</w:t>
      </w:r>
    </w:p>
    <w:p w14:paraId="64EEB97A" w14:textId="77777777" w:rsidR="00936078" w:rsidRPr="00014F1B" w:rsidRDefault="00936078" w:rsidP="00E0239C">
      <w:pPr>
        <w:numPr>
          <w:ilvl w:val="0"/>
          <w:numId w:val="17"/>
        </w:numPr>
        <w:spacing w:line="240" w:lineRule="auto"/>
        <w:ind w:left="284" w:hanging="284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 xml:space="preserve">Zamawiający zastrzega możliwość przedłużenia terminu, o którym mowa w ust. </w:t>
      </w:r>
      <w:r w:rsidR="00EF547E" w:rsidRPr="00014F1B">
        <w:rPr>
          <w:rFonts w:asciiTheme="minorHAnsi" w:hAnsiTheme="minorHAnsi" w:cstheme="minorHAnsi"/>
        </w:rPr>
        <w:t>3</w:t>
      </w:r>
      <w:r w:rsidRPr="00014F1B">
        <w:rPr>
          <w:rFonts w:asciiTheme="minorHAnsi" w:hAnsiTheme="minorHAnsi" w:cstheme="minorHAnsi"/>
        </w:rPr>
        <w:t>. O przedłużeniu terminu Zamawiający powiadomi Wykonawcę na piśmie przed upływem</w:t>
      </w:r>
      <w:r w:rsidR="00EF547E" w:rsidRPr="00014F1B">
        <w:rPr>
          <w:rFonts w:asciiTheme="minorHAnsi" w:hAnsiTheme="minorHAnsi" w:cstheme="minorHAnsi"/>
        </w:rPr>
        <w:t xml:space="preserve"> terminu, o którym mowa w</w:t>
      </w:r>
      <w:r w:rsidR="005F2BB8" w:rsidRPr="00014F1B">
        <w:rPr>
          <w:rFonts w:asciiTheme="minorHAnsi" w:hAnsiTheme="minorHAnsi" w:cstheme="minorHAnsi"/>
        </w:rPr>
        <w:t> </w:t>
      </w:r>
      <w:r w:rsidR="00EF547E" w:rsidRPr="00014F1B">
        <w:rPr>
          <w:rFonts w:asciiTheme="minorHAnsi" w:hAnsiTheme="minorHAnsi" w:cstheme="minorHAnsi"/>
        </w:rPr>
        <w:t>ust. 3</w:t>
      </w:r>
      <w:r w:rsidRPr="00014F1B">
        <w:rPr>
          <w:rFonts w:asciiTheme="minorHAnsi" w:hAnsiTheme="minorHAnsi" w:cstheme="minorHAnsi"/>
        </w:rPr>
        <w:t>.</w:t>
      </w:r>
    </w:p>
    <w:p w14:paraId="354E780E" w14:textId="77777777" w:rsidR="00936078" w:rsidRDefault="00936078" w:rsidP="00E0239C">
      <w:pPr>
        <w:numPr>
          <w:ilvl w:val="0"/>
          <w:numId w:val="17"/>
        </w:numPr>
        <w:spacing w:line="240" w:lineRule="auto"/>
        <w:ind w:left="284" w:hanging="284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Wykonawcy nie przysługuje dodatkowe wynagrodzenie z tytułu przechowywania dokumentacji związanej z realizacją umowy po upływie terminu, o którym mowa w ust. </w:t>
      </w:r>
      <w:r w:rsidR="00EF547E" w:rsidRPr="00014F1B">
        <w:rPr>
          <w:rFonts w:asciiTheme="minorHAnsi" w:hAnsiTheme="minorHAnsi" w:cstheme="minorHAnsi"/>
        </w:rPr>
        <w:t>3</w:t>
      </w:r>
      <w:r w:rsidRPr="00014F1B">
        <w:rPr>
          <w:rFonts w:asciiTheme="minorHAnsi" w:hAnsiTheme="minorHAnsi" w:cstheme="minorHAnsi"/>
        </w:rPr>
        <w:t>.</w:t>
      </w:r>
    </w:p>
    <w:p w14:paraId="1E6078CB" w14:textId="77777777" w:rsidR="00037056" w:rsidRPr="00014F1B" w:rsidRDefault="00037056" w:rsidP="00037056">
      <w:pPr>
        <w:spacing w:line="240" w:lineRule="auto"/>
        <w:ind w:left="284"/>
        <w:rPr>
          <w:rFonts w:asciiTheme="minorHAnsi" w:hAnsiTheme="minorHAnsi" w:cstheme="minorHAnsi"/>
        </w:rPr>
      </w:pPr>
    </w:p>
    <w:p w14:paraId="7606D710" w14:textId="77777777" w:rsidR="00FD191C" w:rsidRPr="00014F1B" w:rsidRDefault="00673FBC" w:rsidP="00420767">
      <w:pPr>
        <w:autoSpaceDE w:val="0"/>
        <w:autoSpaceDN w:val="0"/>
        <w:adjustRightInd w:val="0"/>
        <w:spacing w:line="240" w:lineRule="auto"/>
        <w:ind w:left="57" w:right="57"/>
        <w:jc w:val="center"/>
        <w:rPr>
          <w:rFonts w:asciiTheme="minorHAnsi" w:hAnsiTheme="minorHAnsi" w:cstheme="minorHAnsi"/>
          <w:b/>
          <w:color w:val="000000"/>
        </w:rPr>
      </w:pPr>
      <w:r w:rsidRPr="00014F1B">
        <w:rPr>
          <w:rFonts w:asciiTheme="minorHAnsi" w:hAnsiTheme="minorHAnsi" w:cstheme="minorHAnsi"/>
          <w:b/>
          <w:color w:val="000000"/>
        </w:rPr>
        <w:t xml:space="preserve">§ </w:t>
      </w:r>
      <w:r w:rsidR="00D75930" w:rsidRPr="00014F1B">
        <w:rPr>
          <w:rFonts w:asciiTheme="minorHAnsi" w:hAnsiTheme="minorHAnsi" w:cstheme="minorHAnsi"/>
          <w:b/>
          <w:color w:val="000000"/>
        </w:rPr>
        <w:t>12.</w:t>
      </w:r>
    </w:p>
    <w:p w14:paraId="7F758069" w14:textId="77777777" w:rsidR="00FD191C" w:rsidRPr="00014F1B" w:rsidRDefault="00673FBC" w:rsidP="0010388F">
      <w:pPr>
        <w:autoSpaceDE w:val="0"/>
        <w:autoSpaceDN w:val="0"/>
        <w:adjustRightInd w:val="0"/>
        <w:spacing w:after="120" w:line="240" w:lineRule="auto"/>
        <w:ind w:left="57" w:right="57"/>
        <w:jc w:val="center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  <w:b/>
          <w:color w:val="000000"/>
        </w:rPr>
        <w:t xml:space="preserve">Kontrola </w:t>
      </w:r>
      <w:r w:rsidR="00821728" w:rsidRPr="00014F1B">
        <w:rPr>
          <w:rFonts w:asciiTheme="minorHAnsi" w:hAnsiTheme="minorHAnsi" w:cstheme="minorHAnsi"/>
          <w:b/>
          <w:color w:val="000000"/>
        </w:rPr>
        <w:t>realizacji przedmiotu umowy</w:t>
      </w:r>
    </w:p>
    <w:p w14:paraId="59CC493C" w14:textId="77777777" w:rsidR="00DD0067" w:rsidRPr="00014F1B" w:rsidRDefault="00DD0067" w:rsidP="00E0239C">
      <w:pPr>
        <w:numPr>
          <w:ilvl w:val="0"/>
          <w:numId w:val="15"/>
        </w:numPr>
        <w:spacing w:line="240" w:lineRule="auto"/>
        <w:ind w:left="284" w:hanging="284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Wykonawca zobowiązuje się poddać kontroli dokonywanej przez Zamawiającego</w:t>
      </w:r>
      <w:r w:rsidR="00EF547E" w:rsidRPr="00014F1B">
        <w:rPr>
          <w:rFonts w:asciiTheme="minorHAnsi" w:hAnsiTheme="minorHAnsi" w:cstheme="minorHAnsi"/>
        </w:rPr>
        <w:t xml:space="preserve"> lub</w:t>
      </w:r>
      <w:r w:rsidRPr="00014F1B">
        <w:rPr>
          <w:rFonts w:asciiTheme="minorHAnsi" w:hAnsiTheme="minorHAnsi" w:cstheme="minorHAnsi"/>
        </w:rPr>
        <w:t xml:space="preserve"> </w:t>
      </w:r>
      <w:r w:rsidR="00EF547E" w:rsidRPr="00014F1B">
        <w:rPr>
          <w:rFonts w:asciiTheme="minorHAnsi" w:hAnsiTheme="minorHAnsi" w:cstheme="minorHAnsi"/>
        </w:rPr>
        <w:t xml:space="preserve">podmiot </w:t>
      </w:r>
      <w:r w:rsidRPr="00014F1B">
        <w:rPr>
          <w:rFonts w:asciiTheme="minorHAnsi" w:hAnsiTheme="minorHAnsi" w:cstheme="minorHAnsi"/>
        </w:rPr>
        <w:t xml:space="preserve">uprawniony </w:t>
      </w:r>
      <w:r w:rsidR="00EF547E" w:rsidRPr="00014F1B">
        <w:rPr>
          <w:rFonts w:asciiTheme="minorHAnsi" w:hAnsiTheme="minorHAnsi" w:cstheme="minorHAnsi"/>
        </w:rPr>
        <w:t xml:space="preserve">przez Zamawiającego </w:t>
      </w:r>
      <w:r w:rsidRPr="00014F1B">
        <w:rPr>
          <w:rFonts w:asciiTheme="minorHAnsi" w:hAnsiTheme="minorHAnsi" w:cstheme="minorHAnsi"/>
        </w:rPr>
        <w:t>w zakresie prawidłowości wykonywania umowy.</w:t>
      </w:r>
    </w:p>
    <w:p w14:paraId="0D225DD7" w14:textId="77777777" w:rsidR="00FD191C" w:rsidRDefault="00DD0067" w:rsidP="00E0239C">
      <w:pPr>
        <w:pStyle w:val="Tekstpodstawowy31"/>
        <w:numPr>
          <w:ilvl w:val="6"/>
          <w:numId w:val="16"/>
        </w:numPr>
        <w:spacing w:after="0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14F1B">
        <w:rPr>
          <w:rFonts w:asciiTheme="minorHAnsi" w:hAnsiTheme="minorHAnsi" w:cstheme="minorHAnsi"/>
          <w:color w:val="000000"/>
          <w:sz w:val="22"/>
          <w:szCs w:val="22"/>
        </w:rPr>
        <w:t>Celem kontroli, o której mowa w ust. 1, będzie ocena prawidłowości realizacji umowy, w tym potwierdzeni</w:t>
      </w:r>
      <w:r w:rsidR="00951100" w:rsidRPr="00014F1B">
        <w:rPr>
          <w:rFonts w:asciiTheme="minorHAnsi" w:hAnsiTheme="minorHAnsi" w:cstheme="minorHAnsi"/>
          <w:color w:val="000000"/>
          <w:sz w:val="22"/>
          <w:szCs w:val="22"/>
        </w:rPr>
        <w:t>e prawidłowości wykonywania usługi</w:t>
      </w:r>
      <w:r w:rsidRPr="00014F1B">
        <w:rPr>
          <w:rFonts w:asciiTheme="minorHAnsi" w:hAnsiTheme="minorHAnsi" w:cstheme="minorHAnsi"/>
          <w:color w:val="000000"/>
          <w:sz w:val="22"/>
          <w:szCs w:val="22"/>
        </w:rPr>
        <w:t xml:space="preserve"> przez Wykonawcę.</w:t>
      </w:r>
    </w:p>
    <w:p w14:paraId="75DFDEF1" w14:textId="77777777" w:rsidR="008F0D5D" w:rsidRPr="00014F1B" w:rsidRDefault="008F0D5D" w:rsidP="008F0D5D">
      <w:pPr>
        <w:pStyle w:val="Tekstpodstawowy31"/>
        <w:spacing w:after="0"/>
        <w:ind w:left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A76A8D0" w14:textId="77777777" w:rsidR="00DD0067" w:rsidRPr="00014F1B" w:rsidRDefault="00DD0067" w:rsidP="00E0239C">
      <w:pPr>
        <w:pStyle w:val="Tekstpodstawowy31"/>
        <w:numPr>
          <w:ilvl w:val="6"/>
          <w:numId w:val="16"/>
        </w:numPr>
        <w:spacing w:after="0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14F1B">
        <w:rPr>
          <w:rFonts w:asciiTheme="minorHAnsi" w:hAnsiTheme="minorHAnsi" w:cstheme="minorHAnsi"/>
          <w:color w:val="000000"/>
          <w:sz w:val="22"/>
          <w:szCs w:val="22"/>
        </w:rPr>
        <w:t>W przypadku kontroli, o której mowa w ust. 1, Wykonawca udostępnia</w:t>
      </w:r>
      <w:r w:rsidR="00EF547E" w:rsidRPr="00014F1B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EF547E" w:rsidRPr="00014F1B">
        <w:rPr>
          <w:rFonts w:asciiTheme="minorHAnsi" w:hAnsiTheme="minorHAnsi" w:cstheme="minorHAnsi"/>
          <w:sz w:val="22"/>
          <w:szCs w:val="22"/>
        </w:rPr>
        <w:t>Zamawiającemu lub podmiotowi uprawnionemu przez Zamawiającego</w:t>
      </w:r>
      <w:r w:rsidRPr="00014F1B">
        <w:rPr>
          <w:rFonts w:asciiTheme="minorHAnsi" w:hAnsiTheme="minorHAnsi" w:cstheme="minorHAnsi"/>
          <w:color w:val="000000"/>
          <w:sz w:val="22"/>
          <w:szCs w:val="22"/>
        </w:rPr>
        <w:t xml:space="preserve"> pełny wgląd we wszystkie dokumenty, w tym dokumenty finansowe oraz dokumenty elektroniczne związane z wykonywaniem umowy.</w:t>
      </w:r>
    </w:p>
    <w:p w14:paraId="35373E1B" w14:textId="77777777" w:rsidR="00DD0067" w:rsidRPr="00014F1B" w:rsidRDefault="00DD0067" w:rsidP="00E0239C">
      <w:pPr>
        <w:pStyle w:val="Tekstpodstawowy31"/>
        <w:numPr>
          <w:ilvl w:val="6"/>
          <w:numId w:val="16"/>
        </w:numPr>
        <w:spacing w:after="0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14F1B">
        <w:rPr>
          <w:rFonts w:asciiTheme="minorHAnsi" w:hAnsiTheme="minorHAnsi" w:cstheme="minorHAnsi"/>
          <w:color w:val="000000"/>
          <w:sz w:val="22"/>
          <w:szCs w:val="22"/>
        </w:rPr>
        <w:t xml:space="preserve">Prawo kontroli przysługuje </w:t>
      </w:r>
      <w:r w:rsidR="00C27F06" w:rsidRPr="00014F1B">
        <w:rPr>
          <w:rFonts w:asciiTheme="minorHAnsi" w:hAnsiTheme="minorHAnsi" w:cstheme="minorHAnsi"/>
          <w:sz w:val="22"/>
          <w:szCs w:val="22"/>
        </w:rPr>
        <w:t xml:space="preserve">Zamawiającemu lub </w:t>
      </w:r>
      <w:r w:rsidR="00EF547E" w:rsidRPr="00014F1B">
        <w:rPr>
          <w:rFonts w:asciiTheme="minorHAnsi" w:hAnsiTheme="minorHAnsi" w:cstheme="minorHAnsi"/>
          <w:sz w:val="22"/>
          <w:szCs w:val="22"/>
        </w:rPr>
        <w:t>podmiotowi uprawnionemu przez Zamawiającego</w:t>
      </w:r>
      <w:r w:rsidR="00EF547E" w:rsidRPr="00014F1B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014F1B">
        <w:rPr>
          <w:rFonts w:asciiTheme="minorHAnsi" w:hAnsiTheme="minorHAnsi" w:cstheme="minorHAnsi"/>
          <w:color w:val="000000"/>
          <w:sz w:val="22"/>
          <w:szCs w:val="22"/>
        </w:rPr>
        <w:t xml:space="preserve">zarówno w siedzibie Wykonawcy, jak i w miejscu przeprowadzania </w:t>
      </w:r>
      <w:r w:rsidR="00DE4C42" w:rsidRPr="00014F1B">
        <w:rPr>
          <w:rFonts w:asciiTheme="minorHAnsi" w:hAnsiTheme="minorHAnsi" w:cstheme="minorHAnsi"/>
          <w:color w:val="000000"/>
          <w:sz w:val="22"/>
          <w:szCs w:val="22"/>
        </w:rPr>
        <w:t xml:space="preserve">przez Wykonawcę </w:t>
      </w:r>
      <w:r w:rsidR="00951100" w:rsidRPr="00014F1B">
        <w:rPr>
          <w:rFonts w:asciiTheme="minorHAnsi" w:hAnsiTheme="minorHAnsi" w:cstheme="minorHAnsi"/>
          <w:color w:val="000000"/>
          <w:sz w:val="22"/>
          <w:szCs w:val="22"/>
        </w:rPr>
        <w:t xml:space="preserve">czynności kontrolnych </w:t>
      </w:r>
      <w:r w:rsidRPr="00014F1B">
        <w:rPr>
          <w:rFonts w:asciiTheme="minorHAnsi" w:hAnsiTheme="minorHAnsi" w:cstheme="minorHAnsi"/>
          <w:color w:val="000000"/>
          <w:sz w:val="22"/>
          <w:szCs w:val="22"/>
        </w:rPr>
        <w:t>lub w innym miejscu związanym z realizacją umowy.</w:t>
      </w:r>
    </w:p>
    <w:p w14:paraId="2356661B" w14:textId="77777777" w:rsidR="00DD0067" w:rsidRPr="00014F1B" w:rsidRDefault="00DD0067" w:rsidP="00E0239C">
      <w:pPr>
        <w:pStyle w:val="Tekstpodstawowy31"/>
        <w:numPr>
          <w:ilvl w:val="6"/>
          <w:numId w:val="16"/>
        </w:numPr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bookmarkStart w:id="4" w:name="_Ref389732118"/>
      <w:r w:rsidRPr="00014F1B">
        <w:rPr>
          <w:rFonts w:asciiTheme="minorHAnsi" w:hAnsiTheme="minorHAnsi" w:cstheme="minorHAnsi"/>
          <w:sz w:val="22"/>
          <w:szCs w:val="22"/>
        </w:rPr>
        <w:t xml:space="preserve">Prawo kontroli przysługuje Zamawiającemu </w:t>
      </w:r>
      <w:r w:rsidR="00EF547E" w:rsidRPr="00014F1B">
        <w:rPr>
          <w:rFonts w:asciiTheme="minorHAnsi" w:hAnsiTheme="minorHAnsi" w:cstheme="minorHAnsi"/>
          <w:sz w:val="22"/>
          <w:szCs w:val="22"/>
        </w:rPr>
        <w:t xml:space="preserve">lub podmiotowi </w:t>
      </w:r>
      <w:r w:rsidRPr="00014F1B">
        <w:rPr>
          <w:rFonts w:asciiTheme="minorHAnsi" w:hAnsiTheme="minorHAnsi" w:cstheme="minorHAnsi"/>
          <w:sz w:val="22"/>
          <w:szCs w:val="22"/>
        </w:rPr>
        <w:t>uprawnion</w:t>
      </w:r>
      <w:r w:rsidR="00EF547E" w:rsidRPr="00014F1B">
        <w:rPr>
          <w:rFonts w:asciiTheme="minorHAnsi" w:hAnsiTheme="minorHAnsi" w:cstheme="minorHAnsi"/>
          <w:sz w:val="22"/>
          <w:szCs w:val="22"/>
        </w:rPr>
        <w:t xml:space="preserve">emu </w:t>
      </w:r>
      <w:r w:rsidR="00A631B9" w:rsidRPr="00014F1B">
        <w:rPr>
          <w:rFonts w:asciiTheme="minorHAnsi" w:hAnsiTheme="minorHAnsi" w:cstheme="minorHAnsi"/>
          <w:sz w:val="22"/>
          <w:szCs w:val="22"/>
        </w:rPr>
        <w:t xml:space="preserve">przez Zamawiającego </w:t>
      </w:r>
      <w:r w:rsidRPr="00014F1B">
        <w:rPr>
          <w:rFonts w:asciiTheme="minorHAnsi" w:hAnsiTheme="minorHAnsi" w:cstheme="minorHAnsi"/>
          <w:sz w:val="22"/>
          <w:szCs w:val="22"/>
        </w:rPr>
        <w:t>w</w:t>
      </w:r>
      <w:r w:rsidR="005F2BB8" w:rsidRPr="00014F1B">
        <w:rPr>
          <w:rFonts w:asciiTheme="minorHAnsi" w:hAnsiTheme="minorHAnsi" w:cstheme="minorHAnsi"/>
          <w:sz w:val="22"/>
          <w:szCs w:val="22"/>
        </w:rPr>
        <w:t> </w:t>
      </w:r>
      <w:r w:rsidRPr="00014F1B">
        <w:rPr>
          <w:rFonts w:asciiTheme="minorHAnsi" w:hAnsiTheme="minorHAnsi" w:cstheme="minorHAnsi"/>
          <w:sz w:val="22"/>
          <w:szCs w:val="22"/>
        </w:rPr>
        <w:t xml:space="preserve">dowolnym terminie w trakcie wykonywania umowy oraz po jej zakończeniu do </w:t>
      </w:r>
      <w:r w:rsidR="00A14C31" w:rsidRPr="00014F1B">
        <w:rPr>
          <w:rFonts w:asciiTheme="minorHAnsi" w:hAnsiTheme="minorHAnsi" w:cstheme="minorHAnsi"/>
          <w:sz w:val="22"/>
          <w:szCs w:val="22"/>
        </w:rPr>
        <w:t>31 grudnia 202</w:t>
      </w:r>
      <w:r w:rsidR="00C808A2">
        <w:rPr>
          <w:rFonts w:asciiTheme="minorHAnsi" w:hAnsiTheme="minorHAnsi" w:cstheme="minorHAnsi"/>
          <w:sz w:val="22"/>
          <w:szCs w:val="22"/>
        </w:rPr>
        <w:t>3</w:t>
      </w:r>
      <w:r w:rsidRPr="00014F1B">
        <w:rPr>
          <w:rFonts w:asciiTheme="minorHAnsi" w:hAnsiTheme="minorHAnsi" w:cstheme="minorHAnsi"/>
          <w:sz w:val="22"/>
          <w:szCs w:val="22"/>
        </w:rPr>
        <w:t xml:space="preserve"> roku.</w:t>
      </w:r>
      <w:bookmarkEnd w:id="4"/>
    </w:p>
    <w:p w14:paraId="4497DA8C" w14:textId="77777777" w:rsidR="00DD0067" w:rsidRPr="00014F1B" w:rsidRDefault="00DD0067" w:rsidP="00E0239C">
      <w:pPr>
        <w:pStyle w:val="Tekstpodstawowy31"/>
        <w:numPr>
          <w:ilvl w:val="6"/>
          <w:numId w:val="16"/>
        </w:numPr>
        <w:spacing w:after="0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14F1B">
        <w:rPr>
          <w:rFonts w:asciiTheme="minorHAnsi" w:hAnsiTheme="minorHAnsi" w:cstheme="minorHAnsi"/>
          <w:sz w:val="22"/>
          <w:szCs w:val="22"/>
        </w:rPr>
        <w:t xml:space="preserve">W przypadku konieczności przedłużenia terminu, o którym mowa w ust. </w:t>
      </w:r>
      <w:r w:rsidR="00A631B9" w:rsidRPr="00014F1B">
        <w:rPr>
          <w:rFonts w:asciiTheme="minorHAnsi" w:hAnsiTheme="minorHAnsi" w:cstheme="minorHAnsi"/>
          <w:sz w:val="22"/>
          <w:szCs w:val="22"/>
        </w:rPr>
        <w:t>5</w:t>
      </w:r>
      <w:r w:rsidRPr="00014F1B">
        <w:rPr>
          <w:rFonts w:asciiTheme="minorHAnsi" w:hAnsiTheme="minorHAnsi" w:cstheme="minorHAnsi"/>
          <w:sz w:val="22"/>
          <w:szCs w:val="22"/>
        </w:rPr>
        <w:t>, Zamawiający powiadomi o</w:t>
      </w:r>
      <w:r w:rsidR="005F2BB8" w:rsidRPr="00014F1B">
        <w:rPr>
          <w:rFonts w:asciiTheme="minorHAnsi" w:hAnsiTheme="minorHAnsi" w:cstheme="minorHAnsi"/>
          <w:sz w:val="22"/>
          <w:szCs w:val="22"/>
        </w:rPr>
        <w:t> </w:t>
      </w:r>
      <w:r w:rsidRPr="00014F1B">
        <w:rPr>
          <w:rFonts w:asciiTheme="minorHAnsi" w:hAnsiTheme="minorHAnsi" w:cstheme="minorHAnsi"/>
          <w:sz w:val="22"/>
          <w:szCs w:val="22"/>
        </w:rPr>
        <w:t>tym pisemnie Wykonawcę przed upływem terminu tamże określonego.</w:t>
      </w:r>
    </w:p>
    <w:p w14:paraId="10A8044E" w14:textId="77777777" w:rsidR="00DD0067" w:rsidRPr="00014F1B" w:rsidRDefault="00DD0067" w:rsidP="00E0239C">
      <w:pPr>
        <w:pStyle w:val="Tekstpodstawowy31"/>
        <w:numPr>
          <w:ilvl w:val="6"/>
          <w:numId w:val="16"/>
        </w:numPr>
        <w:spacing w:after="0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14F1B">
        <w:rPr>
          <w:rFonts w:asciiTheme="minorHAnsi" w:hAnsiTheme="minorHAnsi" w:cstheme="minorHAnsi"/>
          <w:color w:val="000000"/>
          <w:sz w:val="22"/>
          <w:szCs w:val="22"/>
        </w:rPr>
        <w:t>W przypadku</w:t>
      </w:r>
      <w:r w:rsidR="00101A9F" w:rsidRPr="00014F1B">
        <w:rPr>
          <w:rFonts w:asciiTheme="minorHAnsi" w:hAnsiTheme="minorHAnsi" w:cstheme="minorHAnsi"/>
          <w:color w:val="000000"/>
          <w:sz w:val="22"/>
          <w:szCs w:val="22"/>
        </w:rPr>
        <w:t>, gdy kontrola, o której mowa w ust. 1, wykaże</w:t>
      </w:r>
      <w:r w:rsidRPr="00014F1B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101A9F" w:rsidRPr="00014F1B">
        <w:rPr>
          <w:rFonts w:asciiTheme="minorHAnsi" w:hAnsiTheme="minorHAnsi" w:cstheme="minorHAnsi"/>
          <w:color w:val="000000"/>
          <w:sz w:val="22"/>
          <w:szCs w:val="22"/>
        </w:rPr>
        <w:t>nie</w:t>
      </w:r>
      <w:r w:rsidRPr="00014F1B">
        <w:rPr>
          <w:rFonts w:asciiTheme="minorHAnsi" w:hAnsiTheme="minorHAnsi" w:cstheme="minorHAnsi"/>
          <w:color w:val="000000"/>
          <w:sz w:val="22"/>
          <w:szCs w:val="22"/>
        </w:rPr>
        <w:t xml:space="preserve">prawidłowości </w:t>
      </w:r>
      <w:r w:rsidR="00101A9F" w:rsidRPr="00014F1B">
        <w:rPr>
          <w:rFonts w:asciiTheme="minorHAnsi" w:hAnsiTheme="minorHAnsi" w:cstheme="minorHAnsi"/>
          <w:color w:val="000000"/>
          <w:sz w:val="22"/>
          <w:szCs w:val="22"/>
        </w:rPr>
        <w:t xml:space="preserve">w </w:t>
      </w:r>
      <w:r w:rsidRPr="00014F1B">
        <w:rPr>
          <w:rFonts w:asciiTheme="minorHAnsi" w:hAnsiTheme="minorHAnsi" w:cstheme="minorHAnsi"/>
          <w:color w:val="000000"/>
          <w:sz w:val="22"/>
          <w:szCs w:val="22"/>
        </w:rPr>
        <w:t xml:space="preserve">realizacji umowy, </w:t>
      </w:r>
      <w:r w:rsidR="00101A9F" w:rsidRPr="00014F1B">
        <w:rPr>
          <w:rFonts w:asciiTheme="minorHAnsi" w:hAnsiTheme="minorHAnsi" w:cstheme="minorHAnsi"/>
          <w:color w:val="000000"/>
          <w:sz w:val="22"/>
          <w:szCs w:val="22"/>
        </w:rPr>
        <w:t xml:space="preserve">Zamawiający </w:t>
      </w:r>
      <w:r w:rsidR="00101A9F" w:rsidRPr="00014F1B">
        <w:rPr>
          <w:rFonts w:asciiTheme="minorHAnsi" w:hAnsiTheme="minorHAnsi" w:cstheme="minorHAnsi"/>
          <w:sz w:val="22"/>
          <w:szCs w:val="22"/>
        </w:rPr>
        <w:t>lub podmiot uprawniony przez Zamawiającego</w:t>
      </w:r>
      <w:r w:rsidR="00101A9F" w:rsidRPr="00014F1B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014F1B">
        <w:rPr>
          <w:rFonts w:asciiTheme="minorHAnsi" w:hAnsiTheme="minorHAnsi" w:cstheme="minorHAnsi"/>
          <w:color w:val="000000"/>
          <w:sz w:val="22"/>
          <w:szCs w:val="22"/>
        </w:rPr>
        <w:t xml:space="preserve">sporządzi </w:t>
      </w:r>
      <w:r w:rsidR="00101A9F" w:rsidRPr="00014F1B">
        <w:rPr>
          <w:rFonts w:asciiTheme="minorHAnsi" w:hAnsiTheme="minorHAnsi" w:cstheme="minorHAnsi"/>
          <w:color w:val="000000"/>
          <w:sz w:val="22"/>
          <w:szCs w:val="22"/>
        </w:rPr>
        <w:t xml:space="preserve">na piśmie </w:t>
      </w:r>
      <w:r w:rsidR="00A631B9" w:rsidRPr="00014F1B">
        <w:rPr>
          <w:rFonts w:asciiTheme="minorHAnsi" w:hAnsiTheme="minorHAnsi" w:cstheme="minorHAnsi"/>
          <w:color w:val="000000"/>
          <w:sz w:val="22"/>
          <w:szCs w:val="22"/>
        </w:rPr>
        <w:t>p</w:t>
      </w:r>
      <w:r w:rsidRPr="00014F1B">
        <w:rPr>
          <w:rFonts w:asciiTheme="minorHAnsi" w:hAnsiTheme="minorHAnsi" w:cstheme="minorHAnsi"/>
          <w:color w:val="000000"/>
          <w:sz w:val="22"/>
          <w:szCs w:val="22"/>
        </w:rPr>
        <w:t xml:space="preserve">odsumowanie </w:t>
      </w:r>
      <w:r w:rsidR="00DD7E1A" w:rsidRPr="00014F1B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014F1B">
        <w:rPr>
          <w:rFonts w:asciiTheme="minorHAnsi" w:hAnsiTheme="minorHAnsi" w:cstheme="minorHAnsi"/>
          <w:color w:val="000000"/>
          <w:sz w:val="22"/>
          <w:szCs w:val="22"/>
        </w:rPr>
        <w:t>z przeprowadzonej kontroli zawierając</w:t>
      </w:r>
      <w:r w:rsidR="00A14C31" w:rsidRPr="00014F1B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014F1B">
        <w:rPr>
          <w:rFonts w:asciiTheme="minorHAnsi" w:hAnsiTheme="minorHAnsi" w:cstheme="minorHAnsi"/>
          <w:color w:val="000000"/>
          <w:sz w:val="22"/>
          <w:szCs w:val="22"/>
        </w:rPr>
        <w:t xml:space="preserve"> ocenę realizacji usługi oraz przekaże j</w:t>
      </w:r>
      <w:r w:rsidR="00A14C31" w:rsidRPr="00014F1B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014F1B">
        <w:rPr>
          <w:rFonts w:asciiTheme="minorHAnsi" w:hAnsiTheme="minorHAnsi" w:cstheme="minorHAnsi"/>
          <w:color w:val="000000"/>
          <w:sz w:val="22"/>
          <w:szCs w:val="22"/>
        </w:rPr>
        <w:t xml:space="preserve"> Wykonawcy w terminie </w:t>
      </w:r>
      <w:r w:rsidR="00A631B9" w:rsidRPr="00014F1B">
        <w:rPr>
          <w:rFonts w:asciiTheme="minorHAnsi" w:hAnsiTheme="minorHAnsi" w:cstheme="minorHAnsi"/>
          <w:color w:val="000000"/>
          <w:sz w:val="22"/>
          <w:szCs w:val="22"/>
        </w:rPr>
        <w:t>1</w:t>
      </w:r>
      <w:r w:rsidR="002247E9">
        <w:rPr>
          <w:rFonts w:asciiTheme="minorHAnsi" w:hAnsiTheme="minorHAnsi" w:cstheme="minorHAnsi"/>
          <w:color w:val="000000"/>
          <w:sz w:val="22"/>
          <w:szCs w:val="22"/>
        </w:rPr>
        <w:t>0</w:t>
      </w:r>
      <w:r w:rsidRPr="00014F1B">
        <w:rPr>
          <w:rFonts w:asciiTheme="minorHAnsi" w:hAnsiTheme="minorHAnsi" w:cstheme="minorHAnsi"/>
          <w:sz w:val="22"/>
          <w:szCs w:val="22"/>
        </w:rPr>
        <w:t xml:space="preserve"> dni </w:t>
      </w:r>
      <w:r w:rsidR="002247E9">
        <w:rPr>
          <w:rFonts w:asciiTheme="minorHAnsi" w:hAnsiTheme="minorHAnsi" w:cstheme="minorHAnsi"/>
          <w:sz w:val="22"/>
          <w:szCs w:val="22"/>
        </w:rPr>
        <w:t xml:space="preserve">roboczych </w:t>
      </w:r>
      <w:r w:rsidRPr="00014F1B">
        <w:rPr>
          <w:rFonts w:asciiTheme="minorHAnsi" w:hAnsiTheme="minorHAnsi" w:cstheme="minorHAnsi"/>
          <w:sz w:val="22"/>
          <w:szCs w:val="22"/>
        </w:rPr>
        <w:t xml:space="preserve">od dnia zakończenia kontroli. Wykonawca </w:t>
      </w:r>
      <w:r w:rsidR="008947D3" w:rsidRPr="00014F1B">
        <w:rPr>
          <w:rFonts w:asciiTheme="minorHAnsi" w:hAnsiTheme="minorHAnsi" w:cstheme="minorHAnsi"/>
          <w:sz w:val="22"/>
          <w:szCs w:val="22"/>
        </w:rPr>
        <w:t xml:space="preserve">zobowiązuje się </w:t>
      </w:r>
      <w:r w:rsidRPr="00014F1B">
        <w:rPr>
          <w:rFonts w:asciiTheme="minorHAnsi" w:hAnsiTheme="minorHAnsi" w:cstheme="minorHAnsi"/>
          <w:sz w:val="22"/>
          <w:szCs w:val="22"/>
        </w:rPr>
        <w:t>d</w:t>
      </w:r>
      <w:r w:rsidRPr="00014F1B">
        <w:rPr>
          <w:rFonts w:asciiTheme="minorHAnsi" w:hAnsiTheme="minorHAnsi" w:cstheme="minorHAnsi"/>
          <w:color w:val="000000"/>
          <w:sz w:val="22"/>
          <w:szCs w:val="22"/>
        </w:rPr>
        <w:t xml:space="preserve">o zastosowania się do uwag Zamawiającego </w:t>
      </w:r>
      <w:r w:rsidR="00A631B9" w:rsidRPr="00014F1B">
        <w:rPr>
          <w:rFonts w:asciiTheme="minorHAnsi" w:hAnsiTheme="minorHAnsi" w:cstheme="minorHAnsi"/>
          <w:sz w:val="22"/>
          <w:szCs w:val="22"/>
        </w:rPr>
        <w:t>lub podmiotu uprawnionego</w:t>
      </w:r>
      <w:r w:rsidR="00951100" w:rsidRPr="00014F1B">
        <w:rPr>
          <w:rFonts w:asciiTheme="minorHAnsi" w:hAnsiTheme="minorHAnsi" w:cstheme="minorHAnsi"/>
          <w:sz w:val="22"/>
          <w:szCs w:val="22"/>
        </w:rPr>
        <w:t xml:space="preserve"> </w:t>
      </w:r>
      <w:r w:rsidR="00A631B9" w:rsidRPr="00014F1B">
        <w:rPr>
          <w:rFonts w:asciiTheme="minorHAnsi" w:hAnsiTheme="minorHAnsi" w:cstheme="minorHAnsi"/>
          <w:sz w:val="22"/>
          <w:szCs w:val="22"/>
        </w:rPr>
        <w:t xml:space="preserve">przez Zamawiającego </w:t>
      </w:r>
      <w:r w:rsidRPr="00014F1B">
        <w:rPr>
          <w:rFonts w:asciiTheme="minorHAnsi" w:hAnsiTheme="minorHAnsi" w:cstheme="minorHAnsi"/>
          <w:color w:val="000000"/>
          <w:sz w:val="22"/>
          <w:szCs w:val="22"/>
        </w:rPr>
        <w:t xml:space="preserve">oraz poinformowania Zamawiającego o sposobie zastosowania się do </w:t>
      </w:r>
      <w:r w:rsidR="00A631B9" w:rsidRPr="00014F1B">
        <w:rPr>
          <w:rFonts w:asciiTheme="minorHAnsi" w:hAnsiTheme="minorHAnsi" w:cstheme="minorHAnsi"/>
          <w:color w:val="000000"/>
          <w:sz w:val="22"/>
          <w:szCs w:val="22"/>
        </w:rPr>
        <w:t>u</w:t>
      </w:r>
      <w:r w:rsidRPr="00014F1B">
        <w:rPr>
          <w:rFonts w:asciiTheme="minorHAnsi" w:hAnsiTheme="minorHAnsi" w:cstheme="minorHAnsi"/>
          <w:color w:val="000000"/>
          <w:sz w:val="22"/>
          <w:szCs w:val="22"/>
        </w:rPr>
        <w:t xml:space="preserve">wag w terminie </w:t>
      </w:r>
      <w:r w:rsidR="002247E9">
        <w:rPr>
          <w:rFonts w:asciiTheme="minorHAnsi" w:hAnsiTheme="minorHAnsi" w:cstheme="minorHAnsi"/>
          <w:color w:val="000000"/>
          <w:sz w:val="22"/>
          <w:szCs w:val="22"/>
        </w:rPr>
        <w:t>5</w:t>
      </w:r>
      <w:r w:rsidRPr="00014F1B">
        <w:rPr>
          <w:rFonts w:asciiTheme="minorHAnsi" w:hAnsiTheme="minorHAnsi" w:cstheme="minorHAnsi"/>
          <w:color w:val="000000"/>
          <w:sz w:val="22"/>
          <w:szCs w:val="22"/>
        </w:rPr>
        <w:t xml:space="preserve"> dni </w:t>
      </w:r>
      <w:r w:rsidR="002247E9">
        <w:rPr>
          <w:rFonts w:asciiTheme="minorHAnsi" w:hAnsiTheme="minorHAnsi" w:cstheme="minorHAnsi"/>
          <w:color w:val="000000"/>
          <w:sz w:val="22"/>
          <w:szCs w:val="22"/>
        </w:rPr>
        <w:t xml:space="preserve">roboczych </w:t>
      </w:r>
      <w:r w:rsidRPr="00014F1B">
        <w:rPr>
          <w:rFonts w:asciiTheme="minorHAnsi" w:hAnsiTheme="minorHAnsi" w:cstheme="minorHAnsi"/>
          <w:color w:val="000000"/>
          <w:sz w:val="22"/>
          <w:szCs w:val="22"/>
        </w:rPr>
        <w:t xml:space="preserve">od dnia otrzymania podsumowania z przeprowadzonej kontroli. </w:t>
      </w:r>
      <w:r w:rsidR="002B34DA" w:rsidRPr="00014F1B">
        <w:rPr>
          <w:rFonts w:asciiTheme="minorHAnsi" w:hAnsiTheme="minorHAnsi" w:cstheme="minorHAnsi"/>
          <w:color w:val="000000"/>
          <w:sz w:val="22"/>
          <w:szCs w:val="22"/>
        </w:rPr>
        <w:t>W przypadku niezastosowania się do uwag</w:t>
      </w:r>
      <w:r w:rsidR="00567DE4" w:rsidRPr="00014F1B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Pr="00014F1B">
        <w:rPr>
          <w:rFonts w:asciiTheme="minorHAnsi" w:hAnsiTheme="minorHAnsi" w:cstheme="minorHAnsi"/>
          <w:color w:val="000000"/>
          <w:sz w:val="22"/>
          <w:szCs w:val="22"/>
        </w:rPr>
        <w:t xml:space="preserve"> Zamawiający ma prawo do naliczenia kary umownej, </w:t>
      </w:r>
      <w:r w:rsidR="002B34DA" w:rsidRPr="00014F1B">
        <w:rPr>
          <w:rFonts w:asciiTheme="minorHAnsi" w:hAnsiTheme="minorHAnsi" w:cstheme="minorHAnsi"/>
          <w:color w:val="000000"/>
          <w:sz w:val="22"/>
          <w:szCs w:val="22"/>
        </w:rPr>
        <w:t xml:space="preserve">zgodnie z </w:t>
      </w:r>
      <w:r w:rsidRPr="00014F1B">
        <w:rPr>
          <w:rFonts w:asciiTheme="minorHAnsi" w:hAnsiTheme="minorHAnsi" w:cstheme="minorHAnsi"/>
          <w:color w:val="000000"/>
          <w:sz w:val="22"/>
          <w:szCs w:val="22"/>
        </w:rPr>
        <w:t>§</w:t>
      </w:r>
      <w:r w:rsidR="00951100" w:rsidRPr="00014F1B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18210C" w:rsidRPr="00014F1B">
        <w:rPr>
          <w:rFonts w:asciiTheme="minorHAnsi" w:hAnsiTheme="minorHAnsi" w:cstheme="minorHAnsi"/>
          <w:color w:val="000000"/>
          <w:sz w:val="22"/>
          <w:szCs w:val="22"/>
        </w:rPr>
        <w:t>9</w:t>
      </w:r>
      <w:r w:rsidRPr="00014F1B">
        <w:rPr>
          <w:rFonts w:asciiTheme="minorHAnsi" w:hAnsiTheme="minorHAnsi" w:cstheme="minorHAnsi"/>
          <w:color w:val="000000"/>
          <w:sz w:val="22"/>
          <w:szCs w:val="22"/>
        </w:rPr>
        <w:t xml:space="preserve"> ust. 2 pkt </w:t>
      </w:r>
      <w:r w:rsidR="00EA2ED9">
        <w:rPr>
          <w:rFonts w:asciiTheme="minorHAnsi" w:hAnsiTheme="minorHAnsi" w:cstheme="minorHAnsi"/>
          <w:color w:val="000000"/>
          <w:sz w:val="22"/>
          <w:szCs w:val="22"/>
        </w:rPr>
        <w:t>8</w:t>
      </w:r>
      <w:r w:rsidRPr="00014F1B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18B9D6D7" w14:textId="77777777" w:rsidR="000C57B5" w:rsidRPr="00014F1B" w:rsidRDefault="000C57B5" w:rsidP="00420767">
      <w:pPr>
        <w:pStyle w:val="Tekstpodstawowy31"/>
        <w:spacing w:after="0"/>
        <w:ind w:left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C73B9EB" w14:textId="77777777" w:rsidR="00FD191C" w:rsidRPr="00014F1B" w:rsidRDefault="00CE32FF" w:rsidP="00420767">
      <w:pPr>
        <w:autoSpaceDE w:val="0"/>
        <w:autoSpaceDN w:val="0"/>
        <w:adjustRightInd w:val="0"/>
        <w:spacing w:line="240" w:lineRule="auto"/>
        <w:ind w:left="57" w:right="57"/>
        <w:jc w:val="center"/>
        <w:rPr>
          <w:rFonts w:asciiTheme="minorHAnsi" w:hAnsiTheme="minorHAnsi" w:cstheme="minorHAnsi"/>
          <w:b/>
          <w:color w:val="000000"/>
        </w:rPr>
      </w:pPr>
      <w:r w:rsidRPr="00014F1B">
        <w:rPr>
          <w:rFonts w:asciiTheme="minorHAnsi" w:hAnsiTheme="minorHAnsi" w:cstheme="minorHAnsi"/>
          <w:b/>
          <w:color w:val="000000"/>
        </w:rPr>
        <w:t xml:space="preserve">§ </w:t>
      </w:r>
      <w:r w:rsidR="00D75930" w:rsidRPr="00014F1B">
        <w:rPr>
          <w:rFonts w:asciiTheme="minorHAnsi" w:hAnsiTheme="minorHAnsi" w:cstheme="minorHAnsi"/>
          <w:b/>
          <w:color w:val="000000"/>
        </w:rPr>
        <w:t>13</w:t>
      </w:r>
      <w:r w:rsidRPr="00014F1B">
        <w:rPr>
          <w:rFonts w:asciiTheme="minorHAnsi" w:hAnsiTheme="minorHAnsi" w:cstheme="minorHAnsi"/>
          <w:b/>
          <w:color w:val="000000"/>
        </w:rPr>
        <w:t>.</w:t>
      </w:r>
    </w:p>
    <w:p w14:paraId="6EB02E9B" w14:textId="77777777" w:rsidR="00CE32FF" w:rsidRPr="00014F1B" w:rsidRDefault="001A00B5" w:rsidP="0010388F">
      <w:pPr>
        <w:autoSpaceDE w:val="0"/>
        <w:autoSpaceDN w:val="0"/>
        <w:adjustRightInd w:val="0"/>
        <w:spacing w:after="120" w:line="240" w:lineRule="auto"/>
        <w:ind w:left="57" w:right="57"/>
        <w:jc w:val="center"/>
        <w:rPr>
          <w:rFonts w:asciiTheme="minorHAnsi" w:hAnsiTheme="minorHAnsi" w:cstheme="minorHAnsi"/>
          <w:b/>
          <w:color w:val="000000"/>
        </w:rPr>
      </w:pPr>
      <w:r w:rsidRPr="00014F1B">
        <w:rPr>
          <w:rFonts w:asciiTheme="minorHAnsi" w:hAnsiTheme="minorHAnsi" w:cstheme="minorHAnsi"/>
          <w:b/>
          <w:color w:val="000000"/>
        </w:rPr>
        <w:t>Poufność informacji</w:t>
      </w:r>
    </w:p>
    <w:p w14:paraId="77F8E006" w14:textId="77777777" w:rsidR="007E46EC" w:rsidRPr="00F641AA" w:rsidRDefault="007E46EC" w:rsidP="007E46EC">
      <w:pPr>
        <w:pStyle w:val="Akapitzlist"/>
        <w:keepLines/>
        <w:numPr>
          <w:ilvl w:val="0"/>
          <w:numId w:val="55"/>
        </w:numPr>
        <w:spacing w:after="60" w:line="240" w:lineRule="auto"/>
        <w:ind w:left="284" w:hanging="284"/>
        <w:contextualSpacing w:val="0"/>
        <w:jc w:val="both"/>
        <w:rPr>
          <w:rFonts w:asciiTheme="minorHAnsi" w:hAnsiTheme="minorHAnsi" w:cstheme="minorHAnsi"/>
        </w:rPr>
      </w:pPr>
      <w:r w:rsidRPr="00F641AA">
        <w:rPr>
          <w:rFonts w:asciiTheme="minorHAnsi" w:hAnsiTheme="minorHAnsi" w:cstheme="minorHAnsi"/>
        </w:rPr>
        <w:t>Z zastrzeżeniem postanowienia ust. 2, Wykonawca zobowiązuje się do zachowania w poufności wszelkich dotyczących Zamawiającego danych i informacji uzyskanych w jakikolwiek sposób (zamierzony lub przypadkowy) w związku z wykonywaniem umowy, bez względu na sposób i formę ich przekazania, nazywanych dalej łącznie „Informacjami Poufnymi”.</w:t>
      </w:r>
    </w:p>
    <w:p w14:paraId="21B73FCA" w14:textId="77777777" w:rsidR="007E46EC" w:rsidRPr="00F641AA" w:rsidRDefault="007E46EC" w:rsidP="007E46EC">
      <w:pPr>
        <w:pStyle w:val="Akapitzlist"/>
        <w:keepLines/>
        <w:numPr>
          <w:ilvl w:val="0"/>
          <w:numId w:val="55"/>
        </w:numPr>
        <w:spacing w:after="0" w:line="240" w:lineRule="auto"/>
        <w:ind w:left="284" w:hanging="284"/>
        <w:contextualSpacing w:val="0"/>
        <w:jc w:val="both"/>
        <w:rPr>
          <w:rFonts w:asciiTheme="minorHAnsi" w:hAnsiTheme="minorHAnsi" w:cstheme="minorHAnsi"/>
        </w:rPr>
      </w:pPr>
      <w:r w:rsidRPr="00F641AA">
        <w:rPr>
          <w:rFonts w:asciiTheme="minorHAnsi" w:hAnsiTheme="minorHAnsi" w:cstheme="minorHAnsi"/>
        </w:rPr>
        <w:t>Obowiązku zachowania poufności, o którym mowa w ust. 1, nie stosuje się do danych i informacji:</w:t>
      </w:r>
    </w:p>
    <w:p w14:paraId="0E16FABB" w14:textId="77777777" w:rsidR="007E46EC" w:rsidRPr="00F641AA" w:rsidRDefault="007E46EC" w:rsidP="007E46EC">
      <w:pPr>
        <w:pStyle w:val="Akapitzlist"/>
        <w:keepLines/>
        <w:numPr>
          <w:ilvl w:val="0"/>
          <w:numId w:val="56"/>
        </w:numPr>
        <w:spacing w:after="0" w:line="240" w:lineRule="auto"/>
        <w:ind w:left="567" w:hanging="284"/>
        <w:contextualSpacing w:val="0"/>
        <w:jc w:val="both"/>
        <w:rPr>
          <w:rFonts w:asciiTheme="minorHAnsi" w:hAnsiTheme="minorHAnsi" w:cstheme="minorHAnsi"/>
        </w:rPr>
      </w:pPr>
      <w:r w:rsidRPr="00F641AA">
        <w:rPr>
          <w:rFonts w:asciiTheme="minorHAnsi" w:hAnsiTheme="minorHAnsi" w:cstheme="minorHAnsi"/>
        </w:rPr>
        <w:t>dostępnych publicznie;</w:t>
      </w:r>
    </w:p>
    <w:p w14:paraId="229DA350" w14:textId="77777777" w:rsidR="007E46EC" w:rsidRPr="00F641AA" w:rsidRDefault="007E46EC" w:rsidP="007E46EC">
      <w:pPr>
        <w:pStyle w:val="Akapitzlist"/>
        <w:keepLines/>
        <w:numPr>
          <w:ilvl w:val="0"/>
          <w:numId w:val="56"/>
        </w:numPr>
        <w:spacing w:after="0" w:line="240" w:lineRule="auto"/>
        <w:ind w:left="567" w:hanging="284"/>
        <w:contextualSpacing w:val="0"/>
        <w:jc w:val="both"/>
        <w:rPr>
          <w:rFonts w:asciiTheme="minorHAnsi" w:hAnsiTheme="minorHAnsi" w:cstheme="minorHAnsi"/>
        </w:rPr>
      </w:pPr>
      <w:r w:rsidRPr="00F641AA">
        <w:rPr>
          <w:rFonts w:asciiTheme="minorHAnsi" w:hAnsiTheme="minorHAnsi" w:cstheme="minorHAnsi"/>
        </w:rPr>
        <w:t xml:space="preserve">otrzymanych przez Wykonawcę, zgodnie z przepisami prawa powszechnie obowiązującego, </w:t>
      </w:r>
      <w:r w:rsidRPr="00F641AA">
        <w:rPr>
          <w:rFonts w:asciiTheme="minorHAnsi" w:hAnsiTheme="minorHAnsi" w:cstheme="minorHAnsi"/>
        </w:rPr>
        <w:br/>
        <w:t>od osoby trzeciej bez obowiązku zachowania poufności;</w:t>
      </w:r>
    </w:p>
    <w:p w14:paraId="148F0390" w14:textId="77777777" w:rsidR="007E46EC" w:rsidRPr="00F641AA" w:rsidRDefault="007E46EC" w:rsidP="007E46EC">
      <w:pPr>
        <w:pStyle w:val="Akapitzlist"/>
        <w:keepLines/>
        <w:numPr>
          <w:ilvl w:val="0"/>
          <w:numId w:val="56"/>
        </w:numPr>
        <w:spacing w:after="0" w:line="240" w:lineRule="auto"/>
        <w:ind w:left="567" w:hanging="284"/>
        <w:contextualSpacing w:val="0"/>
        <w:jc w:val="both"/>
        <w:rPr>
          <w:rFonts w:asciiTheme="minorHAnsi" w:hAnsiTheme="minorHAnsi" w:cstheme="minorHAnsi"/>
        </w:rPr>
      </w:pPr>
      <w:r w:rsidRPr="00F641AA">
        <w:rPr>
          <w:rFonts w:asciiTheme="minorHAnsi" w:hAnsiTheme="minorHAnsi" w:cstheme="minorHAnsi"/>
        </w:rPr>
        <w:t>które w momencie ich przekazania przez Zamawiającego były już znane Wykonawcy bez obowiązku zachowania poufności;</w:t>
      </w:r>
    </w:p>
    <w:p w14:paraId="4D887A70" w14:textId="77777777" w:rsidR="007E46EC" w:rsidRPr="00F641AA" w:rsidRDefault="007E46EC" w:rsidP="007E46EC">
      <w:pPr>
        <w:pStyle w:val="Akapitzlist"/>
        <w:keepLines/>
        <w:numPr>
          <w:ilvl w:val="0"/>
          <w:numId w:val="56"/>
        </w:numPr>
        <w:spacing w:after="60" w:line="240" w:lineRule="auto"/>
        <w:ind w:left="567" w:hanging="284"/>
        <w:contextualSpacing w:val="0"/>
        <w:jc w:val="both"/>
        <w:rPr>
          <w:rFonts w:asciiTheme="minorHAnsi" w:hAnsiTheme="minorHAnsi" w:cstheme="minorHAnsi"/>
        </w:rPr>
      </w:pPr>
      <w:r w:rsidRPr="00F641AA">
        <w:rPr>
          <w:rFonts w:asciiTheme="minorHAnsi" w:hAnsiTheme="minorHAnsi" w:cstheme="minorHAnsi"/>
        </w:rPr>
        <w:t>w stosunku do których Wykonawca uzyskał pisemną zgodę Zamawiającego na ich ujawnienie.</w:t>
      </w:r>
    </w:p>
    <w:p w14:paraId="07CDED56" w14:textId="77777777" w:rsidR="007E46EC" w:rsidRPr="00F641AA" w:rsidRDefault="007E46EC" w:rsidP="007E46EC">
      <w:pPr>
        <w:pStyle w:val="Akapitzlist"/>
        <w:keepLines/>
        <w:numPr>
          <w:ilvl w:val="0"/>
          <w:numId w:val="55"/>
        </w:numPr>
        <w:spacing w:after="60" w:line="240" w:lineRule="auto"/>
        <w:ind w:left="284" w:hanging="284"/>
        <w:contextualSpacing w:val="0"/>
        <w:jc w:val="both"/>
        <w:rPr>
          <w:rFonts w:asciiTheme="minorHAnsi" w:hAnsiTheme="minorHAnsi" w:cstheme="minorHAnsi"/>
        </w:rPr>
      </w:pPr>
      <w:r w:rsidRPr="00F641AA">
        <w:rPr>
          <w:rFonts w:asciiTheme="minorHAnsi" w:hAnsiTheme="minorHAnsi" w:cstheme="minorHAnsi"/>
        </w:rPr>
        <w:t>W przypadku, gdy ujawnienie Informacji Poufnych przez Wykonawcę jest wymagane na podstawie przepisów prawa powszechnie obowiązującego, Wykonawca poinformuje Zamawiającego o</w:t>
      </w:r>
      <w:r w:rsidR="00F81F64">
        <w:rPr>
          <w:rFonts w:asciiTheme="minorHAnsi" w:hAnsiTheme="minorHAnsi" w:cstheme="minorHAnsi"/>
        </w:rPr>
        <w:t> </w:t>
      </w:r>
      <w:r w:rsidRPr="00F641AA">
        <w:rPr>
          <w:rFonts w:asciiTheme="minorHAnsi" w:hAnsiTheme="minorHAnsi" w:cstheme="minorHAnsi"/>
        </w:rPr>
        <w:t>przyczynach i zakresie ujawnionych Informacji Poufnych. Poinformowanie takie powinno nastąpić w</w:t>
      </w:r>
      <w:r w:rsidR="00F81F64">
        <w:rPr>
          <w:rFonts w:asciiTheme="minorHAnsi" w:hAnsiTheme="minorHAnsi" w:cstheme="minorHAnsi"/>
        </w:rPr>
        <w:t> </w:t>
      </w:r>
      <w:r w:rsidRPr="00F641AA">
        <w:rPr>
          <w:rFonts w:asciiTheme="minorHAnsi" w:hAnsiTheme="minorHAnsi" w:cstheme="minorHAnsi"/>
        </w:rPr>
        <w:t>formie pisemnej lub w formie wiadomości wysłanej na adres poczty elektronicznej Zamawiającego, chyba że takie poinformowanie Zamawiającego byłoby sprzeczne z przepisami prawa powszechnie obowiązującego.</w:t>
      </w:r>
    </w:p>
    <w:p w14:paraId="0216BD22" w14:textId="77777777" w:rsidR="007E46EC" w:rsidRPr="00F641AA" w:rsidRDefault="007E46EC" w:rsidP="007E46EC">
      <w:pPr>
        <w:pStyle w:val="Akapitzlist"/>
        <w:keepLines/>
        <w:numPr>
          <w:ilvl w:val="0"/>
          <w:numId w:val="55"/>
        </w:numPr>
        <w:spacing w:after="0" w:line="240" w:lineRule="auto"/>
        <w:ind w:left="284" w:hanging="284"/>
        <w:contextualSpacing w:val="0"/>
        <w:jc w:val="both"/>
        <w:rPr>
          <w:rFonts w:asciiTheme="minorHAnsi" w:hAnsiTheme="minorHAnsi" w:cstheme="minorHAnsi"/>
        </w:rPr>
      </w:pPr>
      <w:r w:rsidRPr="00F641AA">
        <w:rPr>
          <w:rFonts w:asciiTheme="minorHAnsi" w:hAnsiTheme="minorHAnsi" w:cstheme="minorHAnsi"/>
        </w:rPr>
        <w:t>Wykonawca zobowiązuje się do:</w:t>
      </w:r>
    </w:p>
    <w:p w14:paraId="3D62805E" w14:textId="77777777" w:rsidR="007E46EC" w:rsidRPr="00F641AA" w:rsidRDefault="007E46EC" w:rsidP="007E46EC">
      <w:pPr>
        <w:pStyle w:val="Akapitzlist"/>
        <w:keepLines/>
        <w:numPr>
          <w:ilvl w:val="0"/>
          <w:numId w:val="57"/>
        </w:numPr>
        <w:spacing w:after="0" w:line="240" w:lineRule="auto"/>
        <w:ind w:left="567" w:hanging="284"/>
        <w:contextualSpacing w:val="0"/>
        <w:jc w:val="both"/>
        <w:rPr>
          <w:rFonts w:asciiTheme="minorHAnsi" w:hAnsiTheme="minorHAnsi" w:cstheme="minorHAnsi"/>
        </w:rPr>
      </w:pPr>
      <w:r w:rsidRPr="00F641AA">
        <w:rPr>
          <w:rFonts w:asciiTheme="minorHAnsi" w:hAnsiTheme="minorHAnsi" w:cstheme="minorHAnsi"/>
        </w:rPr>
        <w:t>dołożenia właściwych starań w celu zabezpieczenia Informacji Poufnych przed ich utratą, zniekształceniem oraz dostępem nieupoważnionych osób trzecich;</w:t>
      </w:r>
    </w:p>
    <w:p w14:paraId="06E366C7" w14:textId="77777777" w:rsidR="007E46EC" w:rsidRPr="00F641AA" w:rsidRDefault="007E46EC" w:rsidP="007E46EC">
      <w:pPr>
        <w:pStyle w:val="Akapitzlist"/>
        <w:keepLines/>
        <w:numPr>
          <w:ilvl w:val="0"/>
          <w:numId w:val="57"/>
        </w:numPr>
        <w:spacing w:after="60" w:line="240" w:lineRule="auto"/>
        <w:ind w:left="567" w:hanging="284"/>
        <w:contextualSpacing w:val="0"/>
        <w:jc w:val="both"/>
        <w:rPr>
          <w:rFonts w:asciiTheme="minorHAnsi" w:hAnsiTheme="minorHAnsi" w:cstheme="minorHAnsi"/>
        </w:rPr>
      </w:pPr>
      <w:r w:rsidRPr="00F641AA">
        <w:rPr>
          <w:rFonts w:asciiTheme="minorHAnsi" w:hAnsiTheme="minorHAnsi" w:cstheme="minorHAnsi"/>
        </w:rPr>
        <w:t>niewykorzystywania Informacji Poufnych w celach innych niż wykonanie umowy.</w:t>
      </w:r>
    </w:p>
    <w:p w14:paraId="5CEA957E" w14:textId="77777777" w:rsidR="007E46EC" w:rsidRPr="00F641AA" w:rsidRDefault="007E46EC" w:rsidP="007E46EC">
      <w:pPr>
        <w:pStyle w:val="Akapitzlist"/>
        <w:keepLines/>
        <w:numPr>
          <w:ilvl w:val="0"/>
          <w:numId w:val="55"/>
        </w:numPr>
        <w:spacing w:after="60" w:line="240" w:lineRule="auto"/>
        <w:ind w:left="284" w:hanging="284"/>
        <w:contextualSpacing w:val="0"/>
        <w:jc w:val="both"/>
        <w:rPr>
          <w:rFonts w:asciiTheme="minorHAnsi" w:hAnsiTheme="minorHAnsi" w:cstheme="minorHAnsi"/>
        </w:rPr>
      </w:pPr>
      <w:r w:rsidRPr="00F641AA">
        <w:rPr>
          <w:rFonts w:asciiTheme="minorHAnsi" w:hAnsiTheme="minorHAnsi" w:cstheme="minorHAnsi"/>
        </w:rPr>
        <w:t>Wykonawca zobowiązuje się do poinformowania każdej z osób, przy pomocy których wykonuje umowę i które będą miały dostęp do Informacji Poufnych, o wynikających z umowy obowiązkach w zakresie zachowania poufności, a także do skutecznego zobowiązania i egzekwowania od tych osób obowiązków w zakresie zachowania poufności. Za ewentualne naruszenia tych obowiązków przez osoby trzecie Wykonawca ponosi odpowiedzialność jak za własne działania.</w:t>
      </w:r>
    </w:p>
    <w:p w14:paraId="2E75DB44" w14:textId="77777777" w:rsidR="007E46EC" w:rsidRPr="00F641AA" w:rsidRDefault="007E46EC" w:rsidP="007E46EC">
      <w:pPr>
        <w:pStyle w:val="Akapitzlist"/>
        <w:keepLines/>
        <w:numPr>
          <w:ilvl w:val="0"/>
          <w:numId w:val="55"/>
        </w:numPr>
        <w:spacing w:after="60" w:line="240" w:lineRule="auto"/>
        <w:ind w:left="284" w:hanging="284"/>
        <w:contextualSpacing w:val="0"/>
        <w:jc w:val="both"/>
        <w:rPr>
          <w:rFonts w:asciiTheme="minorHAnsi" w:hAnsiTheme="minorHAnsi" w:cstheme="minorHAnsi"/>
        </w:rPr>
      </w:pPr>
      <w:r w:rsidRPr="00F641AA">
        <w:rPr>
          <w:rFonts w:asciiTheme="minorHAnsi" w:hAnsiTheme="minorHAnsi" w:cstheme="minorHAnsi"/>
        </w:rPr>
        <w:t>W przypadku utraty lub zniekształcenia Informacji Poufnych lub dostępu nieupoważnionej osoby trzeciej do Informacji Poufnych, Wykonawca bezzwłocznie podejmie odpowiednie do sytuacji działania ochronne oraz zobowiązuje się do poinformowania o sytuacji Zamawiającego. Poinformowanie takie, w formie pisemnej lub w formie wiadomości wysłanej na adres poczty elektronicznej Zamawiającego, powinno opisywać okoliczności zdarzenia, zakres i skutki utraty, zniekształcenia lub ujawnienia Informacji Poufnych oraz podjęte działania ochronne.</w:t>
      </w:r>
    </w:p>
    <w:p w14:paraId="7A698708" w14:textId="77777777" w:rsidR="007E46EC" w:rsidRPr="00F641AA" w:rsidRDefault="007E46EC" w:rsidP="007E46EC">
      <w:pPr>
        <w:pStyle w:val="Akapitzlist"/>
        <w:keepLines/>
        <w:numPr>
          <w:ilvl w:val="0"/>
          <w:numId w:val="55"/>
        </w:numPr>
        <w:spacing w:after="60" w:line="240" w:lineRule="auto"/>
        <w:ind w:left="284" w:hanging="284"/>
        <w:contextualSpacing w:val="0"/>
        <w:jc w:val="both"/>
        <w:rPr>
          <w:rFonts w:asciiTheme="minorHAnsi" w:hAnsiTheme="minorHAnsi" w:cstheme="minorHAnsi"/>
        </w:rPr>
      </w:pPr>
      <w:r w:rsidRPr="00F641AA">
        <w:rPr>
          <w:rFonts w:asciiTheme="minorHAnsi" w:hAnsiTheme="minorHAnsi" w:cstheme="minorHAnsi"/>
        </w:rPr>
        <w:t>Po wykonaniu umowy oraz w przypadku rozwiązania umowy przez którąkolwiek ze Stron lub odstąpienia od niej,</w:t>
      </w:r>
      <w:r w:rsidRPr="00F641AA" w:rsidDel="001007C6">
        <w:rPr>
          <w:rFonts w:asciiTheme="minorHAnsi" w:hAnsiTheme="minorHAnsi" w:cstheme="minorHAnsi"/>
        </w:rPr>
        <w:t xml:space="preserve"> </w:t>
      </w:r>
      <w:r w:rsidRPr="00F641AA">
        <w:rPr>
          <w:rFonts w:asciiTheme="minorHAnsi" w:hAnsiTheme="minorHAnsi" w:cstheme="minorHAnsi"/>
        </w:rPr>
        <w:t>Wykonawca bezzwłocznie zwróci Zamawiającemu lub komisyjnie zniszczy wszelkie Informacje Poufne.</w:t>
      </w:r>
    </w:p>
    <w:p w14:paraId="3D6E3B1D" w14:textId="77777777" w:rsidR="007E46EC" w:rsidRPr="00F641AA" w:rsidRDefault="007E46EC" w:rsidP="007E46EC">
      <w:pPr>
        <w:pStyle w:val="Akapitzlist"/>
        <w:keepLines/>
        <w:numPr>
          <w:ilvl w:val="0"/>
          <w:numId w:val="55"/>
        </w:numPr>
        <w:spacing w:after="60" w:line="240" w:lineRule="auto"/>
        <w:ind w:left="284" w:hanging="284"/>
        <w:contextualSpacing w:val="0"/>
        <w:jc w:val="both"/>
        <w:rPr>
          <w:rFonts w:asciiTheme="minorHAnsi" w:hAnsiTheme="minorHAnsi" w:cstheme="minorHAnsi"/>
        </w:rPr>
      </w:pPr>
      <w:r w:rsidRPr="00F641AA">
        <w:rPr>
          <w:rFonts w:asciiTheme="minorHAnsi" w:hAnsiTheme="minorHAnsi" w:cstheme="minorHAnsi"/>
        </w:rPr>
        <w:t>Ustanowione umową zasady zachowania poufności Informacji Poufnych, jak również przewidziane w</w:t>
      </w:r>
      <w:r w:rsidR="00F81F64">
        <w:rPr>
          <w:rFonts w:asciiTheme="minorHAnsi" w:hAnsiTheme="minorHAnsi" w:cstheme="minorHAnsi"/>
        </w:rPr>
        <w:t> </w:t>
      </w:r>
      <w:r w:rsidRPr="00F641AA">
        <w:rPr>
          <w:rFonts w:asciiTheme="minorHAnsi" w:hAnsiTheme="minorHAnsi" w:cstheme="minorHAnsi"/>
        </w:rPr>
        <w:t>umowie kary umowne z tytułu naruszenia zasad zachowania poufności Informacji Poufnych, obowiązują zarówno podczas wykonania umowy, jak i po jej wygaśnięciu do momentu utraty przez te informacje charakteru Informacji Poufnych.</w:t>
      </w:r>
    </w:p>
    <w:p w14:paraId="48DE8F17" w14:textId="77777777" w:rsidR="007E46EC" w:rsidRPr="00F641AA" w:rsidRDefault="007E46EC" w:rsidP="007E46EC">
      <w:pPr>
        <w:pStyle w:val="Akapitzlist"/>
        <w:keepLines/>
        <w:numPr>
          <w:ilvl w:val="0"/>
          <w:numId w:val="55"/>
        </w:numPr>
        <w:spacing w:after="60" w:line="240" w:lineRule="auto"/>
        <w:ind w:left="284" w:hanging="284"/>
        <w:contextualSpacing w:val="0"/>
        <w:jc w:val="both"/>
        <w:rPr>
          <w:rFonts w:asciiTheme="minorHAnsi" w:hAnsiTheme="minorHAnsi" w:cstheme="minorHAnsi"/>
        </w:rPr>
      </w:pPr>
      <w:r w:rsidRPr="00F641AA">
        <w:rPr>
          <w:rFonts w:asciiTheme="minorHAnsi" w:hAnsiTheme="minorHAnsi" w:cstheme="minorHAnsi"/>
        </w:rPr>
        <w:t>Wszelkie działania Wykonawcy prowadzone w systemach PARP mogą być monitorowane i</w:t>
      </w:r>
      <w:r w:rsidR="00F81F64">
        <w:rPr>
          <w:rFonts w:asciiTheme="minorHAnsi" w:hAnsiTheme="minorHAnsi" w:cstheme="minorHAnsi"/>
        </w:rPr>
        <w:t> </w:t>
      </w:r>
      <w:r w:rsidRPr="00F641AA">
        <w:rPr>
          <w:rFonts w:asciiTheme="minorHAnsi" w:hAnsiTheme="minorHAnsi" w:cstheme="minorHAnsi"/>
        </w:rPr>
        <w:t>rejestrowane.</w:t>
      </w:r>
    </w:p>
    <w:p w14:paraId="1D24511B" w14:textId="77777777" w:rsidR="0010388F" w:rsidRPr="00014F1B" w:rsidRDefault="0010388F" w:rsidP="0010388F">
      <w:pPr>
        <w:autoSpaceDE w:val="0"/>
        <w:autoSpaceDN w:val="0"/>
        <w:adjustRightInd w:val="0"/>
        <w:spacing w:line="240" w:lineRule="auto"/>
        <w:ind w:left="57" w:right="57"/>
        <w:jc w:val="center"/>
        <w:rPr>
          <w:rFonts w:asciiTheme="minorHAnsi" w:hAnsiTheme="minorHAnsi" w:cstheme="minorHAnsi"/>
          <w:b/>
          <w:color w:val="000000"/>
        </w:rPr>
      </w:pPr>
      <w:bookmarkStart w:id="5" w:name="_Ref389733002"/>
      <w:r w:rsidRPr="00014F1B">
        <w:rPr>
          <w:rFonts w:asciiTheme="minorHAnsi" w:hAnsiTheme="minorHAnsi" w:cstheme="minorHAnsi"/>
          <w:b/>
          <w:color w:val="000000"/>
        </w:rPr>
        <w:t>§ 14.</w:t>
      </w:r>
    </w:p>
    <w:p w14:paraId="154833EE" w14:textId="77777777" w:rsidR="0010388F" w:rsidRPr="00014F1B" w:rsidRDefault="0010388F" w:rsidP="0010388F">
      <w:pPr>
        <w:autoSpaceDE w:val="0"/>
        <w:autoSpaceDN w:val="0"/>
        <w:adjustRightInd w:val="0"/>
        <w:spacing w:after="120" w:line="240" w:lineRule="auto"/>
        <w:ind w:left="57" w:right="57"/>
        <w:jc w:val="center"/>
        <w:rPr>
          <w:rFonts w:asciiTheme="minorHAnsi" w:hAnsiTheme="minorHAnsi" w:cstheme="minorHAnsi"/>
          <w:b/>
          <w:color w:val="000000"/>
        </w:rPr>
      </w:pPr>
      <w:r w:rsidRPr="00EA1B74">
        <w:rPr>
          <w:rFonts w:asciiTheme="minorHAnsi" w:hAnsiTheme="minorHAnsi" w:cstheme="minorHAnsi"/>
          <w:b/>
          <w:color w:val="000000"/>
        </w:rPr>
        <w:t>Ochrona danych osobowych</w:t>
      </w:r>
    </w:p>
    <w:p w14:paraId="0DFCF101" w14:textId="77777777" w:rsidR="0010388F" w:rsidRPr="00014F1B" w:rsidRDefault="0010388F" w:rsidP="00E0239C">
      <w:pPr>
        <w:pStyle w:val="Akapitzlist"/>
        <w:numPr>
          <w:ilvl w:val="0"/>
          <w:numId w:val="18"/>
        </w:numPr>
        <w:spacing w:after="0" w:line="240" w:lineRule="auto"/>
        <w:ind w:left="284" w:hanging="284"/>
        <w:contextualSpacing w:val="0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 xml:space="preserve">Administratorem danych osobowych przetwarzanych w ramach niniejszej umowy jest minister właściwy do spraw rozwoju regionalnego. Administrator powierzył Zamawiającemu przetwarzanie danych osobowych w imieniu i na rzecz administratora na warunkach i w celach opisanych </w:t>
      </w:r>
      <w:r w:rsidR="00567DE4" w:rsidRPr="00014F1B">
        <w:rPr>
          <w:rFonts w:asciiTheme="minorHAnsi" w:hAnsiTheme="minorHAnsi" w:cstheme="minorHAnsi"/>
        </w:rPr>
        <w:br/>
      </w:r>
      <w:r w:rsidRPr="00014F1B">
        <w:rPr>
          <w:rFonts w:asciiTheme="minorHAnsi" w:hAnsiTheme="minorHAnsi" w:cstheme="minorHAnsi"/>
        </w:rPr>
        <w:t xml:space="preserve">w stosownych porozumieniach zawartych pomiędzy administratorem a Zamawiającym. </w:t>
      </w:r>
    </w:p>
    <w:p w14:paraId="3BB6680A" w14:textId="77777777" w:rsidR="0010388F" w:rsidRPr="00014F1B" w:rsidRDefault="0010388F" w:rsidP="00E0239C">
      <w:pPr>
        <w:pStyle w:val="Akapitzlist"/>
        <w:numPr>
          <w:ilvl w:val="0"/>
          <w:numId w:val="18"/>
        </w:numPr>
        <w:spacing w:after="0" w:line="240" w:lineRule="auto"/>
        <w:ind w:left="284" w:hanging="284"/>
        <w:contextualSpacing w:val="0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Z dniem podpisania umowy, Zamawiający powierza Wykonawcy przetwarzanie danych osobowych</w:t>
      </w:r>
      <w:r w:rsidRPr="00014F1B">
        <w:rPr>
          <w:rFonts w:asciiTheme="minorHAnsi" w:eastAsiaTheme="minorEastAsia" w:hAnsiTheme="minorHAnsi" w:cstheme="minorHAnsi"/>
          <w:lang w:eastAsia="pl-PL"/>
        </w:rPr>
        <w:t xml:space="preserve"> </w:t>
      </w:r>
      <w:r w:rsidR="00567DE4" w:rsidRPr="00014F1B">
        <w:rPr>
          <w:rFonts w:asciiTheme="minorHAnsi" w:eastAsiaTheme="minorEastAsia" w:hAnsiTheme="minorHAnsi" w:cstheme="minorHAnsi"/>
          <w:lang w:eastAsia="pl-PL"/>
        </w:rPr>
        <w:br/>
      </w:r>
      <w:r w:rsidRPr="00014F1B">
        <w:rPr>
          <w:rFonts w:asciiTheme="minorHAnsi" w:eastAsiaTheme="minorEastAsia" w:hAnsiTheme="minorHAnsi" w:cstheme="minorHAnsi"/>
          <w:lang w:eastAsia="pl-PL"/>
        </w:rPr>
        <w:t>w celu i zakresie niezbędnym do wykonania niniejszej umowy</w:t>
      </w:r>
      <w:r w:rsidRPr="00014F1B">
        <w:rPr>
          <w:rFonts w:asciiTheme="minorHAnsi" w:hAnsiTheme="minorHAnsi" w:cstheme="minorHAnsi"/>
        </w:rPr>
        <w:t xml:space="preserve"> w ramach zbiorów:</w:t>
      </w:r>
    </w:p>
    <w:p w14:paraId="5FC215B5" w14:textId="77777777" w:rsidR="0010388F" w:rsidRPr="00014F1B" w:rsidRDefault="0010388F" w:rsidP="00E0239C">
      <w:pPr>
        <w:pStyle w:val="Akapitzlist"/>
        <w:numPr>
          <w:ilvl w:val="0"/>
          <w:numId w:val="31"/>
        </w:numPr>
        <w:spacing w:after="0" w:line="240" w:lineRule="auto"/>
        <w:ind w:left="567" w:hanging="283"/>
        <w:contextualSpacing w:val="0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Program Operacyjny Inteligentny Rozwój 2014–2020,</w:t>
      </w:r>
    </w:p>
    <w:p w14:paraId="33C7A4EF" w14:textId="77777777" w:rsidR="0010388F" w:rsidRDefault="0010388F" w:rsidP="00E0239C">
      <w:pPr>
        <w:pStyle w:val="Akapitzlist"/>
        <w:numPr>
          <w:ilvl w:val="0"/>
          <w:numId w:val="31"/>
        </w:numPr>
        <w:spacing w:after="0" w:line="240" w:lineRule="auto"/>
        <w:ind w:left="567" w:hanging="283"/>
        <w:contextualSpacing w:val="0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Program Operacyjny Polska Wschodnia 2014–2020,</w:t>
      </w:r>
    </w:p>
    <w:p w14:paraId="0D0F390C" w14:textId="77777777" w:rsidR="0010388F" w:rsidRPr="00014F1B" w:rsidRDefault="0010388F" w:rsidP="00E0239C">
      <w:pPr>
        <w:pStyle w:val="Akapitzlist"/>
        <w:numPr>
          <w:ilvl w:val="0"/>
          <w:numId w:val="31"/>
        </w:numPr>
        <w:spacing w:after="0" w:line="240" w:lineRule="auto"/>
        <w:ind w:left="568" w:hanging="284"/>
        <w:contextualSpacing w:val="0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Centralny system teleinformatyczny wspierający realizację programów operacyjnych,</w:t>
      </w:r>
    </w:p>
    <w:p w14:paraId="1C0C3B22" w14:textId="77777777" w:rsidR="0010388F" w:rsidRPr="00014F1B" w:rsidRDefault="0010388F" w:rsidP="0010388F">
      <w:pPr>
        <w:spacing w:line="240" w:lineRule="auto"/>
        <w:ind w:left="284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 xml:space="preserve">na warunkach opisanych w niniejszej umowie. Zakres danych osobowych powierzonych Wykonawcy do przetwarzania został określony w Załączniku nr </w:t>
      </w:r>
      <w:r w:rsidR="00EA2ED9">
        <w:rPr>
          <w:rFonts w:asciiTheme="minorHAnsi" w:hAnsiTheme="minorHAnsi" w:cstheme="minorHAnsi"/>
        </w:rPr>
        <w:t>6</w:t>
      </w:r>
      <w:r w:rsidRPr="00014F1B">
        <w:rPr>
          <w:rFonts w:asciiTheme="minorHAnsi" w:hAnsiTheme="minorHAnsi" w:cstheme="minorHAnsi"/>
        </w:rPr>
        <w:t xml:space="preserve"> do umowy.</w:t>
      </w:r>
    </w:p>
    <w:p w14:paraId="1C453C8E" w14:textId="77777777" w:rsidR="0010388F" w:rsidRPr="00014F1B" w:rsidRDefault="0010388F" w:rsidP="00E0239C">
      <w:pPr>
        <w:pStyle w:val="Akapitzlist"/>
        <w:numPr>
          <w:ilvl w:val="0"/>
          <w:numId w:val="18"/>
        </w:numPr>
        <w:spacing w:after="0" w:line="240" w:lineRule="auto"/>
        <w:ind w:left="283" w:hanging="283"/>
        <w:contextualSpacing w:val="0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Wykonawca zobowiązuje się do przetwarzania powierzonych przez Zamawiającego danych osobowych zgodnie z umową, przepisami prawa powszechnie obowiązującego o ochronie danych osobowych, w</w:t>
      </w:r>
      <w:r w:rsidR="00F81F64">
        <w:rPr>
          <w:rFonts w:asciiTheme="minorHAnsi" w:hAnsiTheme="minorHAnsi" w:cstheme="minorHAnsi"/>
        </w:rPr>
        <w:t> </w:t>
      </w:r>
      <w:r w:rsidRPr="00014F1B">
        <w:rPr>
          <w:rFonts w:asciiTheme="minorHAnsi" w:hAnsiTheme="minorHAnsi" w:cstheme="minorHAnsi"/>
        </w:rPr>
        <w:t>szczególności z przepisami Rozporządzenia Parlamentu Europejskiego i Rady z dnia 26 kwietnia 2016 r. w sprawie ochrony osób fizycznych w związku z przetwarzaniem danych osobowych i w sprawie swobodnego przepływu takich danych oraz uchylenia dyrektywy 95/46/WE (</w:t>
      </w:r>
      <w:proofErr w:type="spellStart"/>
      <w:r w:rsidRPr="00014F1B">
        <w:rPr>
          <w:rFonts w:asciiTheme="minorHAnsi" w:hAnsiTheme="minorHAnsi" w:cstheme="minorHAnsi"/>
        </w:rPr>
        <w:t>Dz.Urz.UE.L</w:t>
      </w:r>
      <w:proofErr w:type="spellEnd"/>
      <w:r w:rsidRPr="00014F1B">
        <w:rPr>
          <w:rFonts w:asciiTheme="minorHAnsi" w:hAnsiTheme="minorHAnsi" w:cstheme="minorHAnsi"/>
        </w:rPr>
        <w:t xml:space="preserve"> Nr 119, str. 1), zwane dalej „RODO”.</w:t>
      </w:r>
    </w:p>
    <w:p w14:paraId="2730C5B7" w14:textId="77777777" w:rsidR="0010388F" w:rsidRPr="00014F1B" w:rsidRDefault="0010388F" w:rsidP="00E0239C">
      <w:pPr>
        <w:pStyle w:val="Akapitzlist"/>
        <w:numPr>
          <w:ilvl w:val="0"/>
          <w:numId w:val="18"/>
        </w:numPr>
        <w:spacing w:after="0" w:line="240" w:lineRule="auto"/>
        <w:ind w:left="283" w:hanging="283"/>
        <w:contextualSpacing w:val="0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Wykonawca oświadcza, że zna powszechnie obowiązujące przepisy prawa o ochronie danych osobowych.</w:t>
      </w:r>
    </w:p>
    <w:p w14:paraId="151DC4D1" w14:textId="77777777" w:rsidR="0010388F" w:rsidRPr="00014F1B" w:rsidRDefault="0010388F" w:rsidP="00E0239C">
      <w:pPr>
        <w:pStyle w:val="Akapitzlist"/>
        <w:numPr>
          <w:ilvl w:val="0"/>
          <w:numId w:val="18"/>
        </w:numPr>
        <w:spacing w:after="0" w:line="240" w:lineRule="auto"/>
        <w:ind w:left="283" w:hanging="283"/>
        <w:contextualSpacing w:val="0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 xml:space="preserve">Powierzone przez Zamawiającego dane osobowe będą przetwarzane przez Wykonawcę wyłącznie </w:t>
      </w:r>
      <w:r w:rsidR="00567DE4" w:rsidRPr="00014F1B">
        <w:rPr>
          <w:rFonts w:asciiTheme="minorHAnsi" w:hAnsiTheme="minorHAnsi" w:cstheme="minorHAnsi"/>
        </w:rPr>
        <w:br/>
      </w:r>
      <w:r w:rsidRPr="00014F1B">
        <w:rPr>
          <w:rFonts w:asciiTheme="minorHAnsi" w:hAnsiTheme="minorHAnsi" w:cstheme="minorHAnsi"/>
        </w:rPr>
        <w:t>w celu świadczenia usług, o których mowa w §</w:t>
      </w:r>
      <w:r w:rsidR="007A4B57" w:rsidRPr="00014F1B">
        <w:rPr>
          <w:rFonts w:asciiTheme="minorHAnsi" w:hAnsiTheme="minorHAnsi" w:cstheme="minorHAnsi"/>
        </w:rPr>
        <w:t xml:space="preserve"> </w:t>
      </w:r>
      <w:r w:rsidRPr="00014F1B">
        <w:rPr>
          <w:rFonts w:asciiTheme="minorHAnsi" w:hAnsiTheme="minorHAnsi" w:cstheme="minorHAnsi"/>
        </w:rPr>
        <w:t>1 ust. 1</w:t>
      </w:r>
      <w:r w:rsidR="007A4B57" w:rsidRPr="00014F1B">
        <w:rPr>
          <w:rFonts w:asciiTheme="minorHAnsi" w:hAnsiTheme="minorHAnsi" w:cstheme="minorHAnsi"/>
        </w:rPr>
        <w:t xml:space="preserve"> </w:t>
      </w:r>
      <w:r w:rsidRPr="00014F1B">
        <w:rPr>
          <w:rFonts w:asciiTheme="minorHAnsi" w:hAnsiTheme="minorHAnsi" w:cstheme="minorHAnsi"/>
        </w:rPr>
        <w:t>.</w:t>
      </w:r>
    </w:p>
    <w:p w14:paraId="32143668" w14:textId="77777777" w:rsidR="0010388F" w:rsidRPr="00014F1B" w:rsidRDefault="0010388F" w:rsidP="00E0239C">
      <w:pPr>
        <w:pStyle w:val="Akapitzlist"/>
        <w:numPr>
          <w:ilvl w:val="0"/>
          <w:numId w:val="18"/>
        </w:numPr>
        <w:spacing w:after="0" w:line="240" w:lineRule="auto"/>
        <w:ind w:left="283" w:hanging="283"/>
        <w:contextualSpacing w:val="0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 xml:space="preserve">Wykonawca zobowiązuje się przy przetwarzaniu powierzonych danych osobowych, do ich zabezpieczenia poprzez stosowanie odpowiednich środków technicznych i organizacyjnych zapewniających adekwatny stopień bezpieczeństwa odpowiadający ryzyku związanemu </w:t>
      </w:r>
      <w:r w:rsidR="00567DE4" w:rsidRPr="00014F1B">
        <w:rPr>
          <w:rFonts w:asciiTheme="minorHAnsi" w:hAnsiTheme="minorHAnsi" w:cstheme="minorHAnsi"/>
        </w:rPr>
        <w:br/>
      </w:r>
      <w:r w:rsidRPr="00014F1B">
        <w:rPr>
          <w:rFonts w:asciiTheme="minorHAnsi" w:hAnsiTheme="minorHAnsi" w:cstheme="minorHAnsi"/>
        </w:rPr>
        <w:t xml:space="preserve">z przetwarzaniem danych osobowych, w szczególności zgodnie z art. 32 RODO. W terminie </w:t>
      </w:r>
      <w:r w:rsidR="00B119A5">
        <w:rPr>
          <w:rFonts w:asciiTheme="minorHAnsi" w:hAnsiTheme="minorHAnsi" w:cstheme="minorHAnsi"/>
        </w:rPr>
        <w:t>5 dni roboczych</w:t>
      </w:r>
      <w:r w:rsidRPr="00014F1B">
        <w:rPr>
          <w:rFonts w:asciiTheme="minorHAnsi" w:hAnsiTheme="minorHAnsi" w:cstheme="minorHAnsi"/>
        </w:rPr>
        <w:t xml:space="preserve"> od dnia podpisania niniejszej umowy, Wykonawca poinformuje na piśmie Zamawiającego </w:t>
      </w:r>
      <w:r w:rsidR="00567DE4" w:rsidRPr="00014F1B">
        <w:rPr>
          <w:rFonts w:asciiTheme="minorHAnsi" w:hAnsiTheme="minorHAnsi" w:cstheme="minorHAnsi"/>
        </w:rPr>
        <w:br/>
      </w:r>
      <w:r w:rsidRPr="00014F1B">
        <w:rPr>
          <w:rFonts w:asciiTheme="minorHAnsi" w:hAnsiTheme="minorHAnsi" w:cstheme="minorHAnsi"/>
        </w:rPr>
        <w:t>o zastosowanych środkach technicznych i organizacyjnych zapewniających adekwatny stopień bezpieczeństwa odpowiadający ryzyku związanemu z przetwarza</w:t>
      </w:r>
      <w:r w:rsidR="00B119A5">
        <w:rPr>
          <w:rFonts w:asciiTheme="minorHAnsi" w:hAnsiTheme="minorHAnsi" w:cstheme="minorHAnsi"/>
        </w:rPr>
        <w:t>niem danych osobowych zgodnie z </w:t>
      </w:r>
      <w:r w:rsidRPr="00014F1B">
        <w:rPr>
          <w:rFonts w:asciiTheme="minorHAnsi" w:hAnsiTheme="minorHAnsi" w:cstheme="minorHAnsi"/>
        </w:rPr>
        <w:t>art. 32 RODO.</w:t>
      </w:r>
    </w:p>
    <w:p w14:paraId="4C77FB43" w14:textId="77777777" w:rsidR="0010388F" w:rsidRPr="00014F1B" w:rsidRDefault="0010388F" w:rsidP="00E0239C">
      <w:pPr>
        <w:pStyle w:val="Akapitzlist"/>
        <w:numPr>
          <w:ilvl w:val="0"/>
          <w:numId w:val="18"/>
        </w:numPr>
        <w:spacing w:after="0" w:line="240" w:lineRule="auto"/>
        <w:ind w:left="283" w:hanging="425"/>
        <w:contextualSpacing w:val="0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Wykonawca zobowiązuje się dołożyć należytej staranności przy przetwarzaniu powierzonych danych osobowych.</w:t>
      </w:r>
    </w:p>
    <w:p w14:paraId="31EF1E1F" w14:textId="77777777" w:rsidR="0010388F" w:rsidRPr="00014F1B" w:rsidRDefault="0010388F" w:rsidP="00E0239C">
      <w:pPr>
        <w:pStyle w:val="Akapitzlist"/>
        <w:numPr>
          <w:ilvl w:val="0"/>
          <w:numId w:val="18"/>
        </w:numPr>
        <w:spacing w:after="0" w:line="240" w:lineRule="auto"/>
        <w:ind w:left="283" w:hanging="425"/>
        <w:contextualSpacing w:val="0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 xml:space="preserve">Wykonawca zobowiązuje się do prowadzenia rejestru wszystkich kategorii czynności przetwarzania, </w:t>
      </w:r>
      <w:r w:rsidR="00567DE4" w:rsidRPr="00014F1B">
        <w:rPr>
          <w:rFonts w:asciiTheme="minorHAnsi" w:hAnsiTheme="minorHAnsi" w:cstheme="minorHAnsi"/>
        </w:rPr>
        <w:br/>
      </w:r>
      <w:r w:rsidRPr="00014F1B">
        <w:rPr>
          <w:rFonts w:asciiTheme="minorHAnsi" w:hAnsiTheme="minorHAnsi" w:cstheme="minorHAnsi"/>
        </w:rPr>
        <w:t>o którym mowa w art. 30 ust. 2 RODO.</w:t>
      </w:r>
    </w:p>
    <w:p w14:paraId="3D634A80" w14:textId="77777777" w:rsidR="0010388F" w:rsidRPr="00014F1B" w:rsidRDefault="0010388F" w:rsidP="00E0239C">
      <w:pPr>
        <w:pStyle w:val="Akapitzlist"/>
        <w:numPr>
          <w:ilvl w:val="0"/>
          <w:numId w:val="18"/>
        </w:numPr>
        <w:spacing w:after="0" w:line="240" w:lineRule="auto"/>
        <w:ind w:left="283" w:hanging="425"/>
        <w:contextualSpacing w:val="0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Wykonawca, w przypadku przetwarzania powierzonych danych osobowych w formie elektronicznej, zobowiązuje się do ich przetwarzania w systemie teleinformatycznym spełniającym wszystkie wymagania wynikające z RODO.</w:t>
      </w:r>
    </w:p>
    <w:p w14:paraId="252DF608" w14:textId="77777777" w:rsidR="0010388F" w:rsidRPr="00014F1B" w:rsidRDefault="0010388F" w:rsidP="00E0239C">
      <w:pPr>
        <w:pStyle w:val="Akapitzlist"/>
        <w:numPr>
          <w:ilvl w:val="0"/>
          <w:numId w:val="18"/>
        </w:numPr>
        <w:spacing w:after="0" w:line="240" w:lineRule="auto"/>
        <w:ind w:left="283" w:hanging="425"/>
        <w:contextualSpacing w:val="0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 xml:space="preserve">Wykonawca dopuści do przetwarzania danych osobowych wyłącznie osoby posiadające stosowne imienne upoważnienia do przetwarzania danych osobowych. </w:t>
      </w:r>
    </w:p>
    <w:p w14:paraId="6F44491A" w14:textId="77777777" w:rsidR="0010388F" w:rsidRPr="00014F1B" w:rsidRDefault="0010388F" w:rsidP="00E0239C">
      <w:pPr>
        <w:pStyle w:val="Akapitzlist"/>
        <w:numPr>
          <w:ilvl w:val="0"/>
          <w:numId w:val="18"/>
        </w:numPr>
        <w:spacing w:after="0" w:line="240" w:lineRule="auto"/>
        <w:ind w:left="283" w:hanging="425"/>
        <w:contextualSpacing w:val="0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Zamawiający upoważnia Wykonawcę do wydawania i odwoływania, n</w:t>
      </w:r>
      <w:r w:rsidR="00B119A5">
        <w:rPr>
          <w:rFonts w:asciiTheme="minorHAnsi" w:hAnsiTheme="minorHAnsi" w:cstheme="minorHAnsi"/>
        </w:rPr>
        <w:t>a podstawie art. 29 w związku z </w:t>
      </w:r>
      <w:r w:rsidRPr="00014F1B">
        <w:rPr>
          <w:rFonts w:asciiTheme="minorHAnsi" w:hAnsiTheme="minorHAnsi" w:cstheme="minorHAnsi"/>
        </w:rPr>
        <w:t>art. 28 ust.3 lit. a RODO, imiennych upoważnień do przetwarzania danych os</w:t>
      </w:r>
      <w:r w:rsidR="00B119A5">
        <w:rPr>
          <w:rFonts w:asciiTheme="minorHAnsi" w:hAnsiTheme="minorHAnsi" w:cstheme="minorHAnsi"/>
        </w:rPr>
        <w:t>obowych w zbiorach, o </w:t>
      </w:r>
      <w:r w:rsidRPr="00014F1B">
        <w:rPr>
          <w:rFonts w:asciiTheme="minorHAnsi" w:hAnsiTheme="minorHAnsi" w:cstheme="minorHAnsi"/>
        </w:rPr>
        <w:t>których mowa w ust. 2 pkt 1–</w:t>
      </w:r>
      <w:r w:rsidR="00EA2ED9">
        <w:rPr>
          <w:rFonts w:asciiTheme="minorHAnsi" w:hAnsiTheme="minorHAnsi" w:cstheme="minorHAnsi"/>
        </w:rPr>
        <w:t>2</w:t>
      </w:r>
      <w:r w:rsidRPr="00014F1B">
        <w:rPr>
          <w:rFonts w:asciiTheme="minorHAnsi" w:hAnsiTheme="minorHAnsi" w:cstheme="minorHAnsi"/>
        </w:rPr>
        <w:t xml:space="preserve">. Wzór upoważnienia do przetwarzania danych osobowych stanowi załącznik nr </w:t>
      </w:r>
      <w:r w:rsidR="00EA2ED9">
        <w:rPr>
          <w:rFonts w:asciiTheme="minorHAnsi" w:hAnsiTheme="minorHAnsi" w:cstheme="minorHAnsi"/>
        </w:rPr>
        <w:t>4</w:t>
      </w:r>
      <w:r w:rsidRPr="00014F1B">
        <w:rPr>
          <w:rFonts w:asciiTheme="minorHAnsi" w:hAnsiTheme="minorHAnsi" w:cstheme="minorHAnsi"/>
        </w:rPr>
        <w:t xml:space="preserve"> do umowy, natomiast wzór odwołania upoważnienia do przetwarzania danych osobowych stanowi załącznik nr </w:t>
      </w:r>
      <w:r w:rsidR="00EA2ED9">
        <w:rPr>
          <w:rFonts w:asciiTheme="minorHAnsi" w:hAnsiTheme="minorHAnsi" w:cstheme="minorHAnsi"/>
        </w:rPr>
        <w:t>5</w:t>
      </w:r>
      <w:r w:rsidRPr="00014F1B">
        <w:rPr>
          <w:rFonts w:asciiTheme="minorHAnsi" w:hAnsiTheme="minorHAnsi" w:cstheme="minorHAnsi"/>
        </w:rPr>
        <w:t xml:space="preserve"> do umowy.</w:t>
      </w:r>
    </w:p>
    <w:p w14:paraId="29B54D21" w14:textId="77777777" w:rsidR="0010388F" w:rsidRPr="00014F1B" w:rsidRDefault="0010388F" w:rsidP="00E0239C">
      <w:pPr>
        <w:pStyle w:val="Akapitzlist"/>
        <w:numPr>
          <w:ilvl w:val="0"/>
          <w:numId w:val="18"/>
        </w:numPr>
        <w:spacing w:after="0" w:line="240" w:lineRule="auto"/>
        <w:ind w:left="283" w:hanging="425"/>
        <w:contextualSpacing w:val="0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 xml:space="preserve">Uzyskanie dostępu do zbioru, o którym mowa w ust. 2 pkt </w:t>
      </w:r>
      <w:r w:rsidR="00EA2ED9">
        <w:rPr>
          <w:rFonts w:asciiTheme="minorHAnsi" w:hAnsiTheme="minorHAnsi" w:cstheme="minorHAnsi"/>
        </w:rPr>
        <w:t>3</w:t>
      </w:r>
      <w:r w:rsidR="007A4B57" w:rsidRPr="00014F1B">
        <w:rPr>
          <w:rFonts w:asciiTheme="minorHAnsi" w:hAnsiTheme="minorHAnsi" w:cstheme="minorHAnsi"/>
        </w:rPr>
        <w:t>,</w:t>
      </w:r>
      <w:r w:rsidRPr="00014F1B">
        <w:rPr>
          <w:rFonts w:asciiTheme="minorHAnsi" w:hAnsiTheme="minorHAnsi" w:cstheme="minorHAnsi"/>
        </w:rPr>
        <w:t xml:space="preserve"> nastąpi po nadaniu uprawnień przez administratora danych – ministra właściwego ds. rozwoju. Upoważnienie do przetwarzania danych osobowych w zbiorze, o którym mowa w ust. 2 pkt </w:t>
      </w:r>
      <w:r w:rsidR="00EA2ED9">
        <w:rPr>
          <w:rFonts w:asciiTheme="minorHAnsi" w:hAnsiTheme="minorHAnsi" w:cstheme="minorHAnsi"/>
        </w:rPr>
        <w:t>3</w:t>
      </w:r>
      <w:r w:rsidR="007A4B57" w:rsidRPr="00014F1B">
        <w:rPr>
          <w:rFonts w:asciiTheme="minorHAnsi" w:hAnsiTheme="minorHAnsi" w:cstheme="minorHAnsi"/>
        </w:rPr>
        <w:t>,</w:t>
      </w:r>
      <w:r w:rsidRPr="00014F1B">
        <w:rPr>
          <w:rFonts w:asciiTheme="minorHAnsi" w:hAnsiTheme="minorHAnsi" w:cstheme="minorHAnsi"/>
        </w:rPr>
        <w:t xml:space="preserve"> wydaje administrator danych – minister właściwy ds. rozwoju.</w:t>
      </w:r>
    </w:p>
    <w:p w14:paraId="2B5CA702" w14:textId="77777777" w:rsidR="0010388F" w:rsidRPr="00014F1B" w:rsidRDefault="0010388F" w:rsidP="00E0239C">
      <w:pPr>
        <w:pStyle w:val="Akapitzlist"/>
        <w:numPr>
          <w:ilvl w:val="0"/>
          <w:numId w:val="18"/>
        </w:numPr>
        <w:spacing w:after="0" w:line="240" w:lineRule="auto"/>
        <w:ind w:left="283" w:hanging="425"/>
        <w:contextualSpacing w:val="0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Zamawiający upoważnia Wykonawcę do prowadzenia ewidencji osób, które zostały upoważnione przez Wykonawcę do przetwarzania danych osobowych w zbiorach, o których mowa w ust. 2 pkt 1–</w:t>
      </w:r>
      <w:r w:rsidR="00EA2ED9">
        <w:rPr>
          <w:rFonts w:asciiTheme="minorHAnsi" w:hAnsiTheme="minorHAnsi" w:cstheme="minorHAnsi"/>
        </w:rPr>
        <w:t>2</w:t>
      </w:r>
      <w:r w:rsidRPr="00014F1B">
        <w:rPr>
          <w:rFonts w:asciiTheme="minorHAnsi" w:hAnsiTheme="minorHAnsi" w:cstheme="minorHAnsi"/>
        </w:rPr>
        <w:t>.</w:t>
      </w:r>
    </w:p>
    <w:p w14:paraId="1C7FBE29" w14:textId="77777777" w:rsidR="0010388F" w:rsidRPr="00014F1B" w:rsidRDefault="0010388F" w:rsidP="00E0239C">
      <w:pPr>
        <w:pStyle w:val="Akapitzlist"/>
        <w:numPr>
          <w:ilvl w:val="0"/>
          <w:numId w:val="18"/>
        </w:numPr>
        <w:spacing w:after="0" w:line="240" w:lineRule="auto"/>
        <w:ind w:left="283" w:hanging="425"/>
        <w:contextualSpacing w:val="0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Zamawiający w zakresie niezbędnym do realizacji niniejszej umowy, umocowuje Wykonawcę do dalszego powierzania podwykonawcom, w imieniu i na rzecz Zamawiającego, powierzonych do przetwarzania danych osobowych w zbiorach, o których mowa w ust. 2 pkt 1–</w:t>
      </w:r>
      <w:r w:rsidR="00EA2ED9">
        <w:rPr>
          <w:rFonts w:asciiTheme="minorHAnsi" w:hAnsiTheme="minorHAnsi" w:cstheme="minorHAnsi"/>
        </w:rPr>
        <w:t>2</w:t>
      </w:r>
      <w:r w:rsidRPr="00014F1B">
        <w:rPr>
          <w:rFonts w:asciiTheme="minorHAnsi" w:hAnsiTheme="minorHAnsi" w:cstheme="minorHAnsi"/>
        </w:rPr>
        <w:t>.</w:t>
      </w:r>
    </w:p>
    <w:p w14:paraId="6BAEFAD7" w14:textId="77777777" w:rsidR="0010388F" w:rsidRPr="00014F1B" w:rsidRDefault="0010388F" w:rsidP="00E0239C">
      <w:pPr>
        <w:pStyle w:val="Akapitzlist"/>
        <w:numPr>
          <w:ilvl w:val="0"/>
          <w:numId w:val="18"/>
        </w:numPr>
        <w:spacing w:after="0" w:line="240" w:lineRule="auto"/>
        <w:ind w:left="283" w:hanging="425"/>
        <w:contextualSpacing w:val="0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 xml:space="preserve">Powierzenie przetwarzania danych osobowych podmiotom, o których mowa w ust. </w:t>
      </w:r>
      <w:r w:rsidR="003664CC" w:rsidRPr="00014F1B">
        <w:rPr>
          <w:rFonts w:asciiTheme="minorHAnsi" w:hAnsiTheme="minorHAnsi" w:cstheme="minorHAnsi"/>
        </w:rPr>
        <w:t>14</w:t>
      </w:r>
      <w:r w:rsidRPr="00014F1B">
        <w:rPr>
          <w:rFonts w:asciiTheme="minorHAnsi" w:hAnsiTheme="minorHAnsi" w:cstheme="minorHAnsi"/>
        </w:rPr>
        <w:t>, odbywa się na podstawie odrębnych umów lub porozumień zawieranych pomiędzy Wykonawcą a podwykonawcami na piśmie i w zakresie zgodnym z postanowieniami niniejszej umowy.</w:t>
      </w:r>
    </w:p>
    <w:p w14:paraId="32DA030A" w14:textId="77777777" w:rsidR="0010388F" w:rsidRPr="00014F1B" w:rsidRDefault="0010388F" w:rsidP="00E0239C">
      <w:pPr>
        <w:pStyle w:val="Akapitzlist"/>
        <w:numPr>
          <w:ilvl w:val="0"/>
          <w:numId w:val="18"/>
        </w:numPr>
        <w:spacing w:after="0" w:line="240" w:lineRule="auto"/>
        <w:ind w:left="283" w:hanging="425"/>
        <w:contextualSpacing w:val="0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Wykonawca zobowiąże do zachowania w tajemnicy, o której mowa w art. 28 ust 3 lit. b RODO, przetwarzanych danych przez osoby, które upoważni do przetwarzania tych danych w celu realizacji umowy, zarówno w trakcie zatrudnienia ich u Wykonawcy, jak i po jego ustaniu.</w:t>
      </w:r>
    </w:p>
    <w:p w14:paraId="70B37710" w14:textId="77777777" w:rsidR="0010388F" w:rsidRPr="00014F1B" w:rsidRDefault="0010388F" w:rsidP="00E0239C">
      <w:pPr>
        <w:pStyle w:val="Akapitzlist"/>
        <w:numPr>
          <w:ilvl w:val="0"/>
          <w:numId w:val="18"/>
        </w:numPr>
        <w:spacing w:after="0" w:line="240" w:lineRule="auto"/>
        <w:ind w:left="283" w:hanging="425"/>
        <w:contextualSpacing w:val="0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Wykonawca ponosi odpowiedzialność, tak wobec osób trzecich, jak i wobec Zamawiającego, za szkody powstałe w związku z nieprzestrzeganiem RODO, przepisów prawa powszechnie obowiązującego dotyczącego ochrony danych osobowych oraz za przetwarzanie powierzonych do przetwarzania danych osobowych niezgodnie z umową.</w:t>
      </w:r>
    </w:p>
    <w:p w14:paraId="2FEB9840" w14:textId="77777777" w:rsidR="0010388F" w:rsidRPr="00014F1B" w:rsidRDefault="0010388F" w:rsidP="00E0239C">
      <w:pPr>
        <w:pStyle w:val="Akapitzlist"/>
        <w:numPr>
          <w:ilvl w:val="0"/>
          <w:numId w:val="18"/>
        </w:numPr>
        <w:spacing w:after="0" w:line="240" w:lineRule="auto"/>
        <w:ind w:left="283" w:hanging="425"/>
        <w:contextualSpacing w:val="0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Wykonawca po zakończeniu realizacji umowy usunie wszelkie dane osobowe powierzone przez Zamawiającego w terminie 30 dni od daty wygaśnięcia umowy oraz usunie wszelkie ich istniejące kopie.</w:t>
      </w:r>
    </w:p>
    <w:p w14:paraId="7C3C9767" w14:textId="77777777" w:rsidR="0010388F" w:rsidRPr="00014F1B" w:rsidRDefault="0010388F" w:rsidP="00E0239C">
      <w:pPr>
        <w:pStyle w:val="Akapitzlist"/>
        <w:numPr>
          <w:ilvl w:val="0"/>
          <w:numId w:val="18"/>
        </w:numPr>
        <w:spacing w:after="0" w:line="240" w:lineRule="auto"/>
        <w:ind w:left="283" w:hanging="425"/>
        <w:contextualSpacing w:val="0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 xml:space="preserve">Wykonawca zobowiązuje się udzielić wsparcia Zamawiającemu w zakresie wywiązywania się </w:t>
      </w:r>
      <w:r w:rsidR="00567DE4" w:rsidRPr="00014F1B">
        <w:rPr>
          <w:rFonts w:asciiTheme="minorHAnsi" w:hAnsiTheme="minorHAnsi" w:cstheme="minorHAnsi"/>
        </w:rPr>
        <w:br/>
      </w:r>
      <w:r w:rsidRPr="00014F1B">
        <w:rPr>
          <w:rFonts w:asciiTheme="minorHAnsi" w:hAnsiTheme="minorHAnsi" w:cstheme="minorHAnsi"/>
        </w:rPr>
        <w:t>z obowiązku realizacji praw osoby, której dane dotyczą, w szczególności, o których mowa w rozdziale III RODO.</w:t>
      </w:r>
    </w:p>
    <w:p w14:paraId="3B89478C" w14:textId="77777777" w:rsidR="0010388F" w:rsidRPr="00014F1B" w:rsidRDefault="0010388F" w:rsidP="00E0239C">
      <w:pPr>
        <w:pStyle w:val="Akapitzlist"/>
        <w:numPr>
          <w:ilvl w:val="0"/>
          <w:numId w:val="18"/>
        </w:numPr>
        <w:spacing w:after="0" w:line="240" w:lineRule="auto"/>
        <w:ind w:left="283" w:hanging="425"/>
        <w:contextualSpacing w:val="0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 xml:space="preserve">W przypadku stwierdzenia naruszenia ochrony danych osobowych, w szczególności takiego, o którym mowa w art. 4 pkt 12 RODO, Wykonawca zobowiązuje się do bezzwłocznego poinformowania Zamawiającego, w formie pisemnej oraz dodatkowo na adres e-mail wskazany w niniejszej umowie, </w:t>
      </w:r>
      <w:r w:rsidR="00567DE4" w:rsidRPr="00014F1B">
        <w:rPr>
          <w:rFonts w:asciiTheme="minorHAnsi" w:hAnsiTheme="minorHAnsi" w:cstheme="minorHAnsi"/>
        </w:rPr>
        <w:br/>
      </w:r>
      <w:r w:rsidRPr="00014F1B">
        <w:rPr>
          <w:rFonts w:asciiTheme="minorHAnsi" w:hAnsiTheme="minorHAnsi" w:cstheme="minorHAnsi"/>
        </w:rPr>
        <w:t>o tym fakcie, w okresie do 24 godzin, wskazując wszystkie elementy określone w art. 33 ust. 3 RODO, w tym okoliczności i zakres naruszenia. W przypadku stwierdzenia, że naruszenie to powoduje wysokie ryzyko naruszenia praw lub wolności osób fizycznych, Wykonawca, na polecenie Zamawiającego, bez zbędnej zwłoki, zawiadamia o naruszeniu osoby, których dane dotyczą.</w:t>
      </w:r>
    </w:p>
    <w:p w14:paraId="1C8AACE3" w14:textId="77777777" w:rsidR="0010388F" w:rsidRPr="00014F1B" w:rsidRDefault="0010388F" w:rsidP="00E0239C">
      <w:pPr>
        <w:pStyle w:val="Akapitzlist"/>
        <w:numPr>
          <w:ilvl w:val="0"/>
          <w:numId w:val="18"/>
        </w:numPr>
        <w:spacing w:after="0" w:line="240" w:lineRule="auto"/>
        <w:ind w:left="283" w:hanging="425"/>
        <w:contextualSpacing w:val="0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Wykonawca bez zbędnej zwłoki informuje Zamawiającego o wszelkich czynnościach z własnym udziałem w sprawach dotyczących ochrony danych osobowych prowadzonych w szczególności przez organ nadzorczy, Policję lub sąd. Wykonawca zobowiązuje się do niezwłocznego poinformowania Zamawiającego, w formie pisemnej oraz dodatkowo na adres e-ma</w:t>
      </w:r>
      <w:r w:rsidR="00B119A5">
        <w:rPr>
          <w:rFonts w:asciiTheme="minorHAnsi" w:hAnsiTheme="minorHAnsi" w:cstheme="minorHAnsi"/>
        </w:rPr>
        <w:t>il do korespondencji wskazany w </w:t>
      </w:r>
      <w:r w:rsidRPr="00014F1B">
        <w:rPr>
          <w:rFonts w:asciiTheme="minorHAnsi" w:hAnsiTheme="minorHAnsi" w:cstheme="minorHAnsi"/>
        </w:rPr>
        <w:t>niniejszej umowie, o jakimkolwiek postępowaniu, w szczególności administracyjnym lub sądowym, dotyczącym przetwarzania przez Wykonawcę danych os</w:t>
      </w:r>
      <w:r w:rsidR="00B119A5">
        <w:rPr>
          <w:rFonts w:asciiTheme="minorHAnsi" w:hAnsiTheme="minorHAnsi" w:cstheme="minorHAnsi"/>
        </w:rPr>
        <w:t>obowych określonych w umowie, o </w:t>
      </w:r>
      <w:r w:rsidRPr="00014F1B">
        <w:rPr>
          <w:rFonts w:asciiTheme="minorHAnsi" w:hAnsiTheme="minorHAnsi" w:cstheme="minorHAnsi"/>
        </w:rPr>
        <w:t>jakiejkolwiek decyzji administracyjnej lub orzeczeniu dotyczącym przetwarzania tych danych, skierowanych do Wykonawcy, a także o wszelkich planowanych, o ile są wiadome lub realizowanych kontrolach i inspekcjach dotyczących przetwarzania u Wyk</w:t>
      </w:r>
      <w:r w:rsidR="00B119A5">
        <w:rPr>
          <w:rFonts w:asciiTheme="minorHAnsi" w:hAnsiTheme="minorHAnsi" w:cstheme="minorHAnsi"/>
        </w:rPr>
        <w:t>onawcy tych danych osobowych, w </w:t>
      </w:r>
      <w:r w:rsidRPr="00014F1B">
        <w:rPr>
          <w:rFonts w:asciiTheme="minorHAnsi" w:hAnsiTheme="minorHAnsi" w:cstheme="minorHAnsi"/>
        </w:rPr>
        <w:t>szczególności prowadzonych przez inspektorów upoważnionych przez organ nadzorczy.</w:t>
      </w:r>
    </w:p>
    <w:p w14:paraId="0F1750F1" w14:textId="77777777" w:rsidR="0010388F" w:rsidRPr="00014F1B" w:rsidRDefault="0010388F" w:rsidP="00E0239C">
      <w:pPr>
        <w:pStyle w:val="Akapitzlist"/>
        <w:numPr>
          <w:ilvl w:val="0"/>
          <w:numId w:val="18"/>
        </w:numPr>
        <w:spacing w:after="0" w:line="240" w:lineRule="auto"/>
        <w:ind w:left="283" w:hanging="425"/>
        <w:contextualSpacing w:val="0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Wykonawca wyraża zgodę i zobowiązuje się umożliwić kontrolowanie przez Administratora, Zamawiającego, osoby i podmioty upoważnione przez Zamawiającego oraz inne uprawnione podmioty, czy przetwarzanie powierzonych danych osobowych odbywa się zgodnie z niniejszą umową, przepisami powszechnie obowiązującymi, w tym w szczególności z RODO, w zakresie, w jakim ewentualne naruszenie tych przepisów mogłoby prowadzić do ponoszenia odpowiedzialności przez Zamawiającego, a w szczególności zagrażało bezpieczeństwu powierzonych danych lub naruszało prawa osób trzecich.</w:t>
      </w:r>
    </w:p>
    <w:p w14:paraId="0C88E42D" w14:textId="77777777" w:rsidR="0010388F" w:rsidRPr="00014F1B" w:rsidRDefault="0010388F" w:rsidP="00E0239C">
      <w:pPr>
        <w:pStyle w:val="Akapitzlist"/>
        <w:numPr>
          <w:ilvl w:val="0"/>
          <w:numId w:val="18"/>
        </w:numPr>
        <w:spacing w:after="0" w:line="240" w:lineRule="auto"/>
        <w:ind w:left="283" w:hanging="425"/>
        <w:contextualSpacing w:val="0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Kontrola, o której mowa w ust. 22</w:t>
      </w:r>
      <w:r w:rsidR="00BD1C33" w:rsidRPr="00014F1B">
        <w:rPr>
          <w:rFonts w:asciiTheme="minorHAnsi" w:hAnsiTheme="minorHAnsi" w:cstheme="minorHAnsi"/>
        </w:rPr>
        <w:t>,</w:t>
      </w:r>
      <w:r w:rsidRPr="00014F1B">
        <w:rPr>
          <w:rFonts w:asciiTheme="minorHAnsi" w:hAnsiTheme="minorHAnsi" w:cstheme="minorHAnsi"/>
        </w:rPr>
        <w:t xml:space="preserve"> będzie realizowana w godzinach pracy Wykonawcy. O planowanej kontroli Zamawiający powiadomi Wykonawcę pisemnie na co najmniej </w:t>
      </w:r>
      <w:r w:rsidR="00B119A5">
        <w:rPr>
          <w:rFonts w:asciiTheme="minorHAnsi" w:hAnsiTheme="minorHAnsi" w:cstheme="minorHAnsi"/>
        </w:rPr>
        <w:t>5 dni przed jej rozpoczęciem. Z </w:t>
      </w:r>
      <w:r w:rsidRPr="00014F1B">
        <w:rPr>
          <w:rFonts w:asciiTheme="minorHAnsi" w:hAnsiTheme="minorHAnsi" w:cstheme="minorHAnsi"/>
        </w:rPr>
        <w:t>przeprowadzonej kontroli Zamawiający może sporządzić zalecenia pokontrolne.</w:t>
      </w:r>
    </w:p>
    <w:p w14:paraId="7AA655C8" w14:textId="77777777" w:rsidR="0010388F" w:rsidRPr="00014F1B" w:rsidRDefault="0010388F" w:rsidP="00E0239C">
      <w:pPr>
        <w:pStyle w:val="Akapitzlist"/>
        <w:numPr>
          <w:ilvl w:val="0"/>
          <w:numId w:val="18"/>
        </w:numPr>
        <w:spacing w:after="0" w:line="240" w:lineRule="auto"/>
        <w:ind w:left="283" w:hanging="425"/>
        <w:contextualSpacing w:val="0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W przypadku powzięcia przez Zamawiającego wiadomości o rażącym naruszeniu przez Wykonawcę zobowiązań wynikających z przepisów prawa dotyczących ochrony danych osobowych, w szczególności RODO, Wykonawca umożliwi Zamawiającemu lub podmiotowi przez niego upoważnionemu dokonani</w:t>
      </w:r>
      <w:r w:rsidR="00BD1C33" w:rsidRPr="00014F1B">
        <w:rPr>
          <w:rFonts w:asciiTheme="minorHAnsi" w:hAnsiTheme="minorHAnsi" w:cstheme="minorHAnsi"/>
        </w:rPr>
        <w:t>e</w:t>
      </w:r>
      <w:r w:rsidRPr="00014F1B">
        <w:rPr>
          <w:rFonts w:asciiTheme="minorHAnsi" w:hAnsiTheme="minorHAnsi" w:cstheme="minorHAnsi"/>
        </w:rPr>
        <w:t xml:space="preserve"> niezapowiedzianej kontroli lub audytu w przedmiocie, o którym mowa w ust. 22.</w:t>
      </w:r>
    </w:p>
    <w:p w14:paraId="5A35C5C7" w14:textId="77777777" w:rsidR="0010388F" w:rsidRPr="00014F1B" w:rsidRDefault="0010388F" w:rsidP="00E0239C">
      <w:pPr>
        <w:pStyle w:val="Akapitzlist"/>
        <w:numPr>
          <w:ilvl w:val="0"/>
          <w:numId w:val="18"/>
        </w:numPr>
        <w:spacing w:after="0" w:line="240" w:lineRule="auto"/>
        <w:ind w:left="283" w:hanging="425"/>
        <w:contextualSpacing w:val="0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W ramach kontroli lub audytu podjętych na podstawie ust. 22 i 24 Zamawiający lub podmiot przez niego upoważniony, mają w szczególności prawo:</w:t>
      </w:r>
    </w:p>
    <w:p w14:paraId="5BF14154" w14:textId="77777777" w:rsidR="0010388F" w:rsidRPr="00014F1B" w:rsidRDefault="0010388F" w:rsidP="00E0239C">
      <w:pPr>
        <w:pStyle w:val="Akapitzlist"/>
        <w:numPr>
          <w:ilvl w:val="0"/>
          <w:numId w:val="32"/>
        </w:numPr>
        <w:spacing w:after="0" w:line="240" w:lineRule="auto"/>
        <w:ind w:left="567" w:hanging="283"/>
        <w:contextualSpacing w:val="0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wstępu, w godzinach pracy podmiotu kontrolowanego, za okazaniem imiennego upoważnienia, do pomieszczeń, w których znajduje się zbiór powierzonych do przetwarzania danych osobowych, oraz pomieszczeń, w których powierzone do przetwarzania dane osobowe są przetwarzane poza zbiorem danych osobowych;</w:t>
      </w:r>
    </w:p>
    <w:p w14:paraId="51640BC8" w14:textId="77777777" w:rsidR="0010388F" w:rsidRPr="00014F1B" w:rsidRDefault="0010388F" w:rsidP="00E0239C">
      <w:pPr>
        <w:pStyle w:val="Akapitzlist"/>
        <w:numPr>
          <w:ilvl w:val="0"/>
          <w:numId w:val="32"/>
        </w:numPr>
        <w:spacing w:after="0" w:line="240" w:lineRule="auto"/>
        <w:ind w:left="567" w:hanging="283"/>
        <w:contextualSpacing w:val="0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 xml:space="preserve">żądania złożenia pisemnych lub ustnych wyjaśnień przez osoby upoważnione do przetwarzania powierzonych do przetwarzania danych osobowych oraz przez pracowników </w:t>
      </w:r>
      <w:r w:rsidR="00076EFD" w:rsidRPr="00014F1B">
        <w:rPr>
          <w:rFonts w:asciiTheme="minorHAnsi" w:hAnsiTheme="minorHAnsi" w:cstheme="minorHAnsi"/>
        </w:rPr>
        <w:t>Wykonawcy</w:t>
      </w:r>
      <w:r w:rsidR="00B119A5">
        <w:rPr>
          <w:rFonts w:asciiTheme="minorHAnsi" w:hAnsiTheme="minorHAnsi" w:cstheme="minorHAnsi"/>
        </w:rPr>
        <w:t xml:space="preserve"> w </w:t>
      </w:r>
      <w:r w:rsidRPr="00014F1B">
        <w:rPr>
          <w:rFonts w:asciiTheme="minorHAnsi" w:hAnsiTheme="minorHAnsi" w:cstheme="minorHAnsi"/>
        </w:rPr>
        <w:t>zakresie niezbędnym do ustalenia stanu faktycznego;</w:t>
      </w:r>
    </w:p>
    <w:p w14:paraId="0624D073" w14:textId="77777777" w:rsidR="0010388F" w:rsidRPr="00014F1B" w:rsidRDefault="0010388F" w:rsidP="00E0239C">
      <w:pPr>
        <w:pStyle w:val="Akapitzlist"/>
        <w:numPr>
          <w:ilvl w:val="0"/>
          <w:numId w:val="32"/>
        </w:numPr>
        <w:spacing w:after="0" w:line="240" w:lineRule="auto"/>
        <w:ind w:left="567" w:hanging="283"/>
        <w:contextualSpacing w:val="0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wglądu do wszelkich dokumentów mających bezpośredni związek z przedmiotem kontroli lub audytu oraz sporządzania ich kopii;</w:t>
      </w:r>
    </w:p>
    <w:p w14:paraId="4D5D889E" w14:textId="77777777" w:rsidR="0010388F" w:rsidRPr="00014F1B" w:rsidRDefault="0010388F" w:rsidP="00E0239C">
      <w:pPr>
        <w:pStyle w:val="Akapitzlist"/>
        <w:numPr>
          <w:ilvl w:val="0"/>
          <w:numId w:val="32"/>
        </w:numPr>
        <w:spacing w:after="0" w:line="240" w:lineRule="auto"/>
        <w:ind w:left="567" w:hanging="283"/>
        <w:contextualSpacing w:val="0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przeprowadzania oględzin urządzeń, nośników oraz systemu informatycznego służącego do przetwarzania powierzonych do przetwarzania danych osobowych.</w:t>
      </w:r>
    </w:p>
    <w:p w14:paraId="184F021F" w14:textId="77777777" w:rsidR="0010388F" w:rsidRPr="00014F1B" w:rsidRDefault="0010388F" w:rsidP="00E0239C">
      <w:pPr>
        <w:pStyle w:val="Akapitzlist"/>
        <w:numPr>
          <w:ilvl w:val="0"/>
          <w:numId w:val="18"/>
        </w:numPr>
        <w:spacing w:after="0" w:line="240" w:lineRule="auto"/>
        <w:ind w:left="283" w:hanging="425"/>
        <w:contextualSpacing w:val="0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Wykonawca jest zobowiązany do zastosowania się do zaleceń pokontrolnych we wskazanym przez Zamawiającego terminie.</w:t>
      </w:r>
    </w:p>
    <w:p w14:paraId="2A11283E" w14:textId="77777777" w:rsidR="0010388F" w:rsidRPr="00014F1B" w:rsidRDefault="0010388F" w:rsidP="00E0239C">
      <w:pPr>
        <w:pStyle w:val="Akapitzlist"/>
        <w:numPr>
          <w:ilvl w:val="0"/>
          <w:numId w:val="18"/>
        </w:numPr>
        <w:spacing w:after="0" w:line="240" w:lineRule="auto"/>
        <w:ind w:left="283" w:hanging="425"/>
        <w:contextualSpacing w:val="0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Jeżeli Wykonawca realizując umowę zleci podwykonawcom prace, w ramach których będą przetwarzane dane osobowe, odpowiednio powierzy im, za zgodą Zamawiającego, w drodze umowy zawartej na piśmie, przetwarzanie tych danych na warunkach zgod</w:t>
      </w:r>
      <w:r w:rsidR="00B119A5">
        <w:rPr>
          <w:rFonts w:asciiTheme="minorHAnsi" w:hAnsiTheme="minorHAnsi" w:cstheme="minorHAnsi"/>
        </w:rPr>
        <w:t>nych z postanowieniami umowy. W </w:t>
      </w:r>
      <w:r w:rsidRPr="00014F1B">
        <w:rPr>
          <w:rFonts w:asciiTheme="minorHAnsi" w:hAnsiTheme="minorHAnsi" w:cstheme="minorHAnsi"/>
        </w:rPr>
        <w:t xml:space="preserve">przypadku zlecenia prac podwykonawcom, Wykonawca odpowiada za szkody, jakie powstaną wobec Zamawiającego lub osób trzecich na skutek przetwarzania przez podwykonawców danych osobowych niezgodnie z zawartą umową lub przepisami prawa powszechnie obowiązującego. Wykonawca przekaże Zamawiającemu, w terminie do 5 dni </w:t>
      </w:r>
      <w:r w:rsidR="00EA2ED9">
        <w:rPr>
          <w:rFonts w:asciiTheme="minorHAnsi" w:hAnsiTheme="minorHAnsi" w:cstheme="minorHAnsi"/>
        </w:rPr>
        <w:t xml:space="preserve">roboczych </w:t>
      </w:r>
      <w:r w:rsidRPr="00014F1B">
        <w:rPr>
          <w:rFonts w:asciiTheme="minorHAnsi" w:hAnsiTheme="minorHAnsi" w:cstheme="minorHAnsi"/>
        </w:rPr>
        <w:t>po zakończeniu każdego kwartału kalendarzowego, wykaz podwykonawców, którym zostało powierzone przetwarzanie danych osobowych.</w:t>
      </w:r>
    </w:p>
    <w:p w14:paraId="6F41A937" w14:textId="77777777" w:rsidR="0010388F" w:rsidRPr="00014F1B" w:rsidRDefault="0010388F" w:rsidP="00E0239C">
      <w:pPr>
        <w:pStyle w:val="Akapitzlist"/>
        <w:numPr>
          <w:ilvl w:val="0"/>
          <w:numId w:val="18"/>
        </w:numPr>
        <w:spacing w:after="0" w:line="240" w:lineRule="auto"/>
        <w:ind w:left="283" w:hanging="425"/>
        <w:contextualSpacing w:val="0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Wykonawca jest odpowiedzialny za udostępnienie lub wykorzystani</w:t>
      </w:r>
      <w:r w:rsidR="00B119A5">
        <w:rPr>
          <w:rFonts w:asciiTheme="minorHAnsi" w:hAnsiTheme="minorHAnsi" w:cstheme="minorHAnsi"/>
        </w:rPr>
        <w:t>e danych osobowych niezgodnie z </w:t>
      </w:r>
      <w:r w:rsidRPr="00014F1B">
        <w:rPr>
          <w:rFonts w:asciiTheme="minorHAnsi" w:hAnsiTheme="minorHAnsi" w:cstheme="minorHAnsi"/>
        </w:rPr>
        <w:t>treścią umowy, a w szczególności za udostępnienie powierzonych do przetwarzania danych osobowych osobom nieupoważnionym.</w:t>
      </w:r>
    </w:p>
    <w:p w14:paraId="450582E4" w14:textId="77777777" w:rsidR="0010388F" w:rsidRPr="00014F1B" w:rsidRDefault="0010388F" w:rsidP="00E0239C">
      <w:pPr>
        <w:pStyle w:val="Akapitzlist"/>
        <w:numPr>
          <w:ilvl w:val="0"/>
          <w:numId w:val="18"/>
        </w:numPr>
        <w:spacing w:after="0" w:line="240" w:lineRule="auto"/>
        <w:ind w:left="283" w:hanging="425"/>
        <w:contextualSpacing w:val="0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W przypadku naruszenia przez Wykonawcę zasad przetwarzania danych osobowych, jakie określono w umowie (w tym odnośnie złożonych oświadczeń), w przepisach powszechnie obowiązujących, w tym w szczególności w RODO</w:t>
      </w:r>
      <w:r w:rsidR="00BD1C33" w:rsidRPr="00014F1B">
        <w:rPr>
          <w:rFonts w:asciiTheme="minorHAnsi" w:hAnsiTheme="minorHAnsi" w:cstheme="minorHAnsi"/>
        </w:rPr>
        <w:t>,</w:t>
      </w:r>
      <w:r w:rsidRPr="00014F1B">
        <w:rPr>
          <w:rFonts w:asciiTheme="minorHAnsi" w:hAnsiTheme="minorHAnsi" w:cstheme="minorHAnsi"/>
        </w:rPr>
        <w:t xml:space="preserve"> lub odpowiednich aktach wykonawczych i poniesienia w związku z tym przez Zamawiającego jakiejkolwiek szkody, Wykonawca jest zobowiązany do pokrycia pełnej szkody Zamawiającego. Pod pojęciem szkody należy rozumieć szkodę rzeczywistą („</w:t>
      </w:r>
      <w:proofErr w:type="spellStart"/>
      <w:r w:rsidRPr="00014F1B">
        <w:rPr>
          <w:rFonts w:asciiTheme="minorHAnsi" w:hAnsiTheme="minorHAnsi" w:cstheme="minorHAnsi"/>
          <w:i/>
        </w:rPr>
        <w:t>damnum</w:t>
      </w:r>
      <w:proofErr w:type="spellEnd"/>
      <w:r w:rsidRPr="00014F1B">
        <w:rPr>
          <w:rFonts w:asciiTheme="minorHAnsi" w:hAnsiTheme="minorHAnsi" w:cstheme="minorHAnsi"/>
          <w:i/>
        </w:rPr>
        <w:t xml:space="preserve"> </w:t>
      </w:r>
      <w:proofErr w:type="spellStart"/>
      <w:r w:rsidRPr="00014F1B">
        <w:rPr>
          <w:rFonts w:asciiTheme="minorHAnsi" w:hAnsiTheme="minorHAnsi" w:cstheme="minorHAnsi"/>
          <w:i/>
        </w:rPr>
        <w:t>emergens</w:t>
      </w:r>
      <w:proofErr w:type="spellEnd"/>
      <w:r w:rsidRPr="00014F1B">
        <w:rPr>
          <w:rFonts w:asciiTheme="minorHAnsi" w:hAnsiTheme="minorHAnsi" w:cstheme="minorHAnsi"/>
        </w:rPr>
        <w:t>”) oraz utracone korzyści („</w:t>
      </w:r>
      <w:proofErr w:type="spellStart"/>
      <w:r w:rsidRPr="00014F1B">
        <w:rPr>
          <w:rFonts w:asciiTheme="minorHAnsi" w:hAnsiTheme="minorHAnsi" w:cstheme="minorHAnsi"/>
          <w:i/>
        </w:rPr>
        <w:t>lucrum</w:t>
      </w:r>
      <w:proofErr w:type="spellEnd"/>
      <w:r w:rsidRPr="00014F1B">
        <w:rPr>
          <w:rFonts w:asciiTheme="minorHAnsi" w:hAnsiTheme="minorHAnsi" w:cstheme="minorHAnsi"/>
          <w:i/>
        </w:rPr>
        <w:t xml:space="preserve"> </w:t>
      </w:r>
      <w:proofErr w:type="spellStart"/>
      <w:r w:rsidRPr="00014F1B">
        <w:rPr>
          <w:rFonts w:asciiTheme="minorHAnsi" w:hAnsiTheme="minorHAnsi" w:cstheme="minorHAnsi"/>
          <w:i/>
        </w:rPr>
        <w:t>cessans</w:t>
      </w:r>
      <w:proofErr w:type="spellEnd"/>
      <w:r w:rsidRPr="00014F1B">
        <w:rPr>
          <w:rFonts w:asciiTheme="minorHAnsi" w:hAnsiTheme="minorHAnsi" w:cstheme="minorHAnsi"/>
        </w:rPr>
        <w:t xml:space="preserve">”). </w:t>
      </w:r>
    </w:p>
    <w:p w14:paraId="7F7B2B7B" w14:textId="77777777" w:rsidR="0010388F" w:rsidRPr="00014F1B" w:rsidRDefault="0010388F" w:rsidP="00E0239C">
      <w:pPr>
        <w:pStyle w:val="Akapitzlist"/>
        <w:numPr>
          <w:ilvl w:val="0"/>
          <w:numId w:val="18"/>
        </w:numPr>
        <w:spacing w:after="0" w:line="240" w:lineRule="auto"/>
        <w:ind w:left="283" w:hanging="425"/>
        <w:contextualSpacing w:val="0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Wykonawca zapewni w okresie obowiązywania niniejszej umowy pełną ochronę danych osobowych oraz zgodność ze wszelkimi obecnymi oraz przyszłymi przepisami prawa dotyczącymi ochrony danych osobowych i prywatności.</w:t>
      </w:r>
    </w:p>
    <w:p w14:paraId="334018E7" w14:textId="77777777" w:rsidR="0010388F" w:rsidRPr="00014F1B" w:rsidRDefault="0010388F" w:rsidP="00E0239C">
      <w:pPr>
        <w:pStyle w:val="Akapitzlist"/>
        <w:numPr>
          <w:ilvl w:val="0"/>
          <w:numId w:val="18"/>
        </w:numPr>
        <w:spacing w:after="0" w:line="240" w:lineRule="auto"/>
        <w:ind w:left="283" w:hanging="425"/>
        <w:contextualSpacing w:val="0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 xml:space="preserve">W przypadku zmiany przepisów prawa lub wydania przez odpowiednie organy nowych wytycznych lub interpretacji dotyczących stosowania przepisów dotyczących ochrony i przetwarzania danych osobowych, Wykonawca zobowiązuje się do ich stosowania. W przypadku, gdy zastosowanie tych nowych wytycznych lub interpretacji będzie wymuszać zmiany sposobu realizacji umowy lub zmiany zakresu świadczeń wykonawcy, Strony uzgodnią te zmiany na piśmie. </w:t>
      </w:r>
    </w:p>
    <w:p w14:paraId="3D081C47" w14:textId="77777777" w:rsidR="008E319B" w:rsidRPr="00014F1B" w:rsidRDefault="008E319B" w:rsidP="0021749F">
      <w:pPr>
        <w:spacing w:line="240" w:lineRule="auto"/>
        <w:rPr>
          <w:rFonts w:asciiTheme="minorHAnsi" w:hAnsiTheme="minorHAnsi" w:cstheme="minorHAnsi"/>
        </w:rPr>
      </w:pPr>
    </w:p>
    <w:bookmarkEnd w:id="5"/>
    <w:p w14:paraId="7B3198C5" w14:textId="77777777" w:rsidR="00FD191C" w:rsidRPr="00014F1B" w:rsidRDefault="00B027B1" w:rsidP="001461C0">
      <w:pPr>
        <w:autoSpaceDE w:val="0"/>
        <w:autoSpaceDN w:val="0"/>
        <w:adjustRightInd w:val="0"/>
        <w:spacing w:line="240" w:lineRule="auto"/>
        <w:ind w:left="57" w:right="57"/>
        <w:jc w:val="center"/>
        <w:rPr>
          <w:rFonts w:asciiTheme="minorHAnsi" w:hAnsiTheme="minorHAnsi" w:cstheme="minorHAnsi"/>
          <w:b/>
          <w:color w:val="000000"/>
        </w:rPr>
      </w:pPr>
      <w:r w:rsidRPr="00014F1B">
        <w:rPr>
          <w:rFonts w:asciiTheme="minorHAnsi" w:hAnsiTheme="minorHAnsi" w:cstheme="minorHAnsi"/>
          <w:b/>
          <w:color w:val="000000"/>
        </w:rPr>
        <w:t xml:space="preserve">§ </w:t>
      </w:r>
      <w:r w:rsidR="00D75930" w:rsidRPr="00014F1B">
        <w:rPr>
          <w:rFonts w:asciiTheme="minorHAnsi" w:hAnsiTheme="minorHAnsi" w:cstheme="minorHAnsi"/>
          <w:b/>
          <w:color w:val="000000"/>
        </w:rPr>
        <w:t>15</w:t>
      </w:r>
      <w:r w:rsidRPr="00014F1B">
        <w:rPr>
          <w:rFonts w:asciiTheme="minorHAnsi" w:hAnsiTheme="minorHAnsi" w:cstheme="minorHAnsi"/>
          <w:b/>
          <w:color w:val="000000"/>
        </w:rPr>
        <w:t>.</w:t>
      </w:r>
    </w:p>
    <w:p w14:paraId="38BEBA9F" w14:textId="77777777" w:rsidR="00B027B1" w:rsidRPr="00014F1B" w:rsidRDefault="00B027B1" w:rsidP="0010388F">
      <w:pPr>
        <w:autoSpaceDE w:val="0"/>
        <w:autoSpaceDN w:val="0"/>
        <w:adjustRightInd w:val="0"/>
        <w:spacing w:after="120" w:line="240" w:lineRule="auto"/>
        <w:ind w:left="57" w:right="57"/>
        <w:jc w:val="center"/>
        <w:rPr>
          <w:rFonts w:asciiTheme="minorHAnsi" w:hAnsiTheme="minorHAnsi" w:cstheme="minorHAnsi"/>
          <w:b/>
          <w:color w:val="000000"/>
        </w:rPr>
      </w:pPr>
      <w:r w:rsidRPr="00014F1B">
        <w:rPr>
          <w:rFonts w:asciiTheme="minorHAnsi" w:hAnsiTheme="minorHAnsi" w:cstheme="minorHAnsi"/>
          <w:b/>
          <w:color w:val="000000"/>
        </w:rPr>
        <w:t>Zasady wizualizacji</w:t>
      </w:r>
    </w:p>
    <w:p w14:paraId="080A45C0" w14:textId="77777777" w:rsidR="00B027B1" w:rsidRPr="00014F1B" w:rsidRDefault="00B027B1" w:rsidP="00E0239C">
      <w:pPr>
        <w:numPr>
          <w:ilvl w:val="0"/>
          <w:numId w:val="25"/>
        </w:numPr>
        <w:spacing w:line="240" w:lineRule="auto"/>
        <w:ind w:left="284" w:hanging="284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 xml:space="preserve">Wykonawca </w:t>
      </w:r>
      <w:r w:rsidR="008947D3" w:rsidRPr="00014F1B">
        <w:rPr>
          <w:rFonts w:asciiTheme="minorHAnsi" w:hAnsiTheme="minorHAnsi" w:cstheme="minorHAnsi"/>
        </w:rPr>
        <w:t xml:space="preserve">zobowiązuje się </w:t>
      </w:r>
      <w:r w:rsidRPr="00014F1B">
        <w:rPr>
          <w:rFonts w:asciiTheme="minorHAnsi" w:hAnsiTheme="minorHAnsi" w:cstheme="minorHAnsi"/>
        </w:rPr>
        <w:t>do przestrzegania zasad wizualizacji, określonych w:</w:t>
      </w:r>
    </w:p>
    <w:p w14:paraId="0D227E04" w14:textId="77777777" w:rsidR="00B027B1" w:rsidRPr="00014F1B" w:rsidRDefault="00B027B1" w:rsidP="00E0239C">
      <w:pPr>
        <w:numPr>
          <w:ilvl w:val="0"/>
          <w:numId w:val="11"/>
        </w:numPr>
        <w:autoSpaceDE w:val="0"/>
        <w:autoSpaceDN w:val="0"/>
        <w:adjustRightInd w:val="0"/>
        <w:spacing w:line="240" w:lineRule="auto"/>
        <w:ind w:left="567" w:hanging="284"/>
        <w:rPr>
          <w:rFonts w:asciiTheme="minorHAnsi" w:hAnsiTheme="minorHAnsi" w:cstheme="minorHAnsi"/>
          <w:iCs/>
        </w:rPr>
      </w:pPr>
      <w:r w:rsidRPr="00014F1B">
        <w:rPr>
          <w:rFonts w:asciiTheme="minorHAnsi" w:hAnsiTheme="minorHAnsi" w:cstheme="minorHAnsi"/>
          <w:iCs/>
        </w:rPr>
        <w:t>Rozporządzeniu Parlamentu Europejskiego i Rady (UE) nr 1303/2013 z 17 grudnia 2013</w:t>
      </w:r>
      <w:r w:rsidR="0098745F" w:rsidRPr="00014F1B">
        <w:rPr>
          <w:rFonts w:asciiTheme="minorHAnsi" w:hAnsiTheme="minorHAnsi" w:cstheme="minorHAnsi"/>
          <w:iCs/>
        </w:rPr>
        <w:t xml:space="preserve"> </w:t>
      </w:r>
      <w:r w:rsidRPr="00014F1B">
        <w:rPr>
          <w:rFonts w:asciiTheme="minorHAnsi" w:hAnsiTheme="minorHAnsi" w:cstheme="minorHAnsi"/>
          <w:iCs/>
        </w:rPr>
        <w:t>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 Europejskiego Funduszu Morskiego i</w:t>
      </w:r>
      <w:r w:rsidR="007F1533" w:rsidRPr="00014F1B">
        <w:rPr>
          <w:rFonts w:asciiTheme="minorHAnsi" w:hAnsiTheme="minorHAnsi" w:cstheme="minorHAnsi"/>
          <w:iCs/>
        </w:rPr>
        <w:t> </w:t>
      </w:r>
      <w:r w:rsidRPr="00014F1B">
        <w:rPr>
          <w:rFonts w:asciiTheme="minorHAnsi" w:hAnsiTheme="minorHAnsi" w:cstheme="minorHAnsi"/>
          <w:iCs/>
        </w:rPr>
        <w:t xml:space="preserve">Rybackiego oraz uchylającego rozporządzenie Rady (WE) nr 1083/2006 </w:t>
      </w:r>
      <w:r w:rsidRPr="00014F1B">
        <w:rPr>
          <w:rFonts w:asciiTheme="minorHAnsi" w:hAnsiTheme="minorHAnsi" w:cstheme="minorHAnsi"/>
        </w:rPr>
        <w:t>(Dz. U.</w:t>
      </w:r>
      <w:r w:rsidRPr="00014F1B">
        <w:rPr>
          <w:rFonts w:asciiTheme="minorHAnsi" w:hAnsiTheme="minorHAnsi" w:cstheme="minorHAnsi"/>
          <w:iCs/>
        </w:rPr>
        <w:t xml:space="preserve"> </w:t>
      </w:r>
      <w:r w:rsidRPr="00014F1B">
        <w:rPr>
          <w:rFonts w:asciiTheme="minorHAnsi" w:hAnsiTheme="minorHAnsi" w:cstheme="minorHAnsi"/>
        </w:rPr>
        <w:t>UE. L.2013.347)</w:t>
      </w:r>
      <w:r w:rsidR="00FC4B59" w:rsidRPr="00014F1B">
        <w:rPr>
          <w:rFonts w:asciiTheme="minorHAnsi" w:hAnsiTheme="minorHAnsi" w:cstheme="minorHAnsi"/>
          <w:lang w:eastAsia="ar-SA"/>
        </w:rPr>
        <w:t>;</w:t>
      </w:r>
    </w:p>
    <w:p w14:paraId="7F4919D2" w14:textId="77777777" w:rsidR="00B027B1" w:rsidRPr="00014F1B" w:rsidRDefault="00B027B1" w:rsidP="00E0239C">
      <w:pPr>
        <w:numPr>
          <w:ilvl w:val="0"/>
          <w:numId w:val="11"/>
        </w:numPr>
        <w:autoSpaceDE w:val="0"/>
        <w:autoSpaceDN w:val="0"/>
        <w:adjustRightInd w:val="0"/>
        <w:spacing w:line="240" w:lineRule="auto"/>
        <w:ind w:left="567" w:hanging="284"/>
        <w:rPr>
          <w:rFonts w:asciiTheme="minorHAnsi" w:hAnsiTheme="minorHAnsi" w:cstheme="minorHAnsi"/>
          <w:bCs/>
          <w:lang w:eastAsia="ar-SA"/>
        </w:rPr>
      </w:pPr>
      <w:r w:rsidRPr="00014F1B">
        <w:rPr>
          <w:rFonts w:asciiTheme="minorHAnsi" w:hAnsiTheme="minorHAnsi" w:cstheme="minorHAnsi"/>
          <w:bCs/>
          <w:lang w:eastAsia="ar-SA"/>
        </w:rPr>
        <w:t>Wytycznych Ministra Infrastruktury i Rozwoju z 30 kwietnia 2015 r. w zakresie informacji i</w:t>
      </w:r>
      <w:r w:rsidR="007F1533" w:rsidRPr="00014F1B">
        <w:rPr>
          <w:rFonts w:asciiTheme="minorHAnsi" w:hAnsiTheme="minorHAnsi" w:cstheme="minorHAnsi"/>
          <w:bCs/>
          <w:lang w:eastAsia="ar-SA"/>
        </w:rPr>
        <w:t> </w:t>
      </w:r>
      <w:r w:rsidRPr="00014F1B">
        <w:rPr>
          <w:rFonts w:asciiTheme="minorHAnsi" w:hAnsiTheme="minorHAnsi" w:cstheme="minorHAnsi"/>
          <w:bCs/>
          <w:lang w:eastAsia="ar-SA"/>
        </w:rPr>
        <w:t xml:space="preserve">promocji programów operacyjnych polityki spójności na lata </w:t>
      </w:r>
      <w:r w:rsidR="00AD4D22" w:rsidRPr="00014F1B">
        <w:rPr>
          <w:rFonts w:asciiTheme="minorHAnsi" w:hAnsiTheme="minorHAnsi" w:cstheme="minorHAnsi"/>
          <w:bCs/>
          <w:lang w:eastAsia="ar-SA"/>
        </w:rPr>
        <w:t>2014–2020</w:t>
      </w:r>
      <w:r w:rsidRPr="00014F1B">
        <w:rPr>
          <w:rFonts w:asciiTheme="minorHAnsi" w:hAnsiTheme="minorHAnsi" w:cstheme="minorHAnsi"/>
          <w:bCs/>
          <w:lang w:eastAsia="ar-SA"/>
        </w:rPr>
        <w:t>;</w:t>
      </w:r>
    </w:p>
    <w:p w14:paraId="32707A3C" w14:textId="77777777" w:rsidR="00B027B1" w:rsidRPr="00014F1B" w:rsidRDefault="00B027B1" w:rsidP="00D261D3">
      <w:pPr>
        <w:numPr>
          <w:ilvl w:val="0"/>
          <w:numId w:val="11"/>
        </w:numPr>
        <w:autoSpaceDE w:val="0"/>
        <w:autoSpaceDN w:val="0"/>
        <w:adjustRightInd w:val="0"/>
        <w:spacing w:line="240" w:lineRule="auto"/>
        <w:ind w:left="567" w:hanging="284"/>
        <w:jc w:val="left"/>
        <w:rPr>
          <w:rFonts w:asciiTheme="minorHAnsi" w:hAnsiTheme="minorHAnsi" w:cstheme="minorHAnsi"/>
          <w:bCs/>
          <w:lang w:eastAsia="ar-SA"/>
        </w:rPr>
      </w:pPr>
      <w:r w:rsidRPr="00014F1B">
        <w:rPr>
          <w:rFonts w:asciiTheme="minorHAnsi" w:hAnsiTheme="minorHAnsi" w:cstheme="minorHAnsi"/>
          <w:bCs/>
          <w:lang w:eastAsia="ar-SA"/>
        </w:rPr>
        <w:t xml:space="preserve">Podręczniku wnioskodawcy i beneficjenta programów polityki spójności </w:t>
      </w:r>
      <w:r w:rsidR="00AD4D22" w:rsidRPr="00014F1B">
        <w:rPr>
          <w:rFonts w:asciiTheme="minorHAnsi" w:hAnsiTheme="minorHAnsi" w:cstheme="minorHAnsi"/>
          <w:bCs/>
          <w:lang w:eastAsia="ar-SA"/>
        </w:rPr>
        <w:t>2014–2020</w:t>
      </w:r>
      <w:r w:rsidRPr="00014F1B">
        <w:rPr>
          <w:rFonts w:asciiTheme="minorHAnsi" w:hAnsiTheme="minorHAnsi" w:cstheme="minorHAnsi"/>
          <w:bCs/>
          <w:lang w:eastAsia="ar-SA"/>
        </w:rPr>
        <w:t xml:space="preserve"> w zakresie informacji i promocji z </w:t>
      </w:r>
      <w:r w:rsidR="005D68EC" w:rsidRPr="00014F1B">
        <w:rPr>
          <w:rFonts w:asciiTheme="minorHAnsi" w:hAnsiTheme="minorHAnsi" w:cstheme="minorHAnsi"/>
          <w:bCs/>
          <w:lang w:eastAsia="ar-SA"/>
        </w:rPr>
        <w:t>21 lipca 2017</w:t>
      </w:r>
      <w:r w:rsidRPr="00014F1B">
        <w:rPr>
          <w:rFonts w:asciiTheme="minorHAnsi" w:hAnsiTheme="minorHAnsi" w:cstheme="minorHAnsi"/>
          <w:bCs/>
          <w:lang w:eastAsia="ar-SA"/>
        </w:rPr>
        <w:t xml:space="preserve"> r., dostępnym pod adresem</w:t>
      </w:r>
      <w:r w:rsidR="00263B2C" w:rsidRPr="00014F1B">
        <w:rPr>
          <w:rFonts w:asciiTheme="minorHAnsi" w:hAnsiTheme="minorHAnsi" w:cstheme="minorHAnsi"/>
          <w:bCs/>
          <w:lang w:eastAsia="ar-SA"/>
        </w:rPr>
        <w:t xml:space="preserve"> </w:t>
      </w:r>
      <w:hyperlink w:history="1"/>
      <w:r w:rsidR="008B2E3E" w:rsidRPr="00014F1B">
        <w:rPr>
          <w:rFonts w:asciiTheme="minorHAnsi" w:hAnsiTheme="minorHAnsi" w:cstheme="minorHAnsi"/>
          <w:bCs/>
          <w:lang w:eastAsia="ar-SA"/>
        </w:rPr>
        <w:t>www.funduszeeuropejskie.gov.pl</w:t>
      </w:r>
      <w:r w:rsidR="0098745F" w:rsidRPr="00014F1B">
        <w:rPr>
          <w:rFonts w:asciiTheme="minorHAnsi" w:hAnsiTheme="minorHAnsi" w:cstheme="minorHAnsi"/>
          <w:bCs/>
          <w:lang w:eastAsia="ar-SA"/>
        </w:rPr>
        <w:t>.</w:t>
      </w:r>
    </w:p>
    <w:p w14:paraId="200E2DD6" w14:textId="77777777" w:rsidR="0032590A" w:rsidRPr="00014F1B" w:rsidRDefault="00B027B1" w:rsidP="00E0239C">
      <w:pPr>
        <w:numPr>
          <w:ilvl w:val="0"/>
          <w:numId w:val="25"/>
        </w:numPr>
        <w:spacing w:line="240" w:lineRule="auto"/>
        <w:ind w:left="284" w:hanging="284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 xml:space="preserve">Wykonawca </w:t>
      </w:r>
      <w:r w:rsidR="008947D3" w:rsidRPr="00014F1B">
        <w:rPr>
          <w:rFonts w:asciiTheme="minorHAnsi" w:hAnsiTheme="minorHAnsi" w:cstheme="minorHAnsi"/>
        </w:rPr>
        <w:t xml:space="preserve">zobowiązuje się </w:t>
      </w:r>
      <w:r w:rsidR="005D68EC" w:rsidRPr="00014F1B">
        <w:rPr>
          <w:rFonts w:asciiTheme="minorHAnsi" w:hAnsiTheme="minorHAnsi" w:cstheme="minorHAnsi"/>
        </w:rPr>
        <w:t xml:space="preserve">do umieszczania logo </w:t>
      </w:r>
      <w:r w:rsidR="00AD2794" w:rsidRPr="00014F1B">
        <w:rPr>
          <w:rFonts w:asciiTheme="minorHAnsi" w:hAnsiTheme="minorHAnsi" w:cstheme="minorHAnsi"/>
        </w:rPr>
        <w:t>Rzeczypospolitej Polskiej, UE, PARP oraz odpowiednio</w:t>
      </w:r>
      <w:r w:rsidRPr="00014F1B">
        <w:rPr>
          <w:rFonts w:asciiTheme="minorHAnsi" w:hAnsiTheme="minorHAnsi" w:cstheme="minorHAnsi"/>
        </w:rPr>
        <w:t xml:space="preserve"> </w:t>
      </w:r>
      <w:r w:rsidR="005D68EC" w:rsidRPr="00014F1B">
        <w:rPr>
          <w:rFonts w:asciiTheme="minorHAnsi" w:hAnsiTheme="minorHAnsi" w:cstheme="minorHAnsi"/>
        </w:rPr>
        <w:t>POIR</w:t>
      </w:r>
      <w:r w:rsidR="002F7849">
        <w:rPr>
          <w:rFonts w:asciiTheme="minorHAnsi" w:hAnsiTheme="minorHAnsi" w:cstheme="minorHAnsi"/>
        </w:rPr>
        <w:t xml:space="preserve"> lub</w:t>
      </w:r>
      <w:r w:rsidR="0010388F" w:rsidRPr="00014F1B">
        <w:rPr>
          <w:rFonts w:asciiTheme="minorHAnsi" w:hAnsiTheme="minorHAnsi" w:cstheme="minorHAnsi"/>
        </w:rPr>
        <w:t xml:space="preserve"> </w:t>
      </w:r>
      <w:r w:rsidR="005D68EC" w:rsidRPr="00014F1B">
        <w:rPr>
          <w:rFonts w:asciiTheme="minorHAnsi" w:hAnsiTheme="minorHAnsi" w:cstheme="minorHAnsi"/>
        </w:rPr>
        <w:t>POPW</w:t>
      </w:r>
      <w:r w:rsidR="0032590A" w:rsidRPr="00014F1B">
        <w:rPr>
          <w:rFonts w:asciiTheme="minorHAnsi" w:hAnsiTheme="minorHAnsi" w:cstheme="minorHAnsi"/>
        </w:rPr>
        <w:t xml:space="preserve"> </w:t>
      </w:r>
      <w:r w:rsidRPr="00014F1B">
        <w:rPr>
          <w:rFonts w:asciiTheme="minorHAnsi" w:hAnsiTheme="minorHAnsi" w:cstheme="minorHAnsi"/>
        </w:rPr>
        <w:t>na</w:t>
      </w:r>
      <w:r w:rsidR="0032590A" w:rsidRPr="00014F1B">
        <w:rPr>
          <w:rFonts w:asciiTheme="minorHAnsi" w:hAnsiTheme="minorHAnsi" w:cstheme="minorHAnsi"/>
        </w:rPr>
        <w:t xml:space="preserve"> sporządzanej przez siebie dokumentacji pokontrolnej.</w:t>
      </w:r>
    </w:p>
    <w:p w14:paraId="5B011CA5" w14:textId="77777777" w:rsidR="00FD191C" w:rsidRPr="00014F1B" w:rsidRDefault="00E34EA4" w:rsidP="00E0239C">
      <w:pPr>
        <w:numPr>
          <w:ilvl w:val="0"/>
          <w:numId w:val="25"/>
        </w:numPr>
        <w:spacing w:line="240" w:lineRule="auto"/>
        <w:ind w:left="284" w:hanging="284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 xml:space="preserve">Wykonawca zobowiązuje się do umieszczania logo Rzeczypospolitej Polskiej, UE oraz </w:t>
      </w:r>
      <w:r w:rsidR="00756060" w:rsidRPr="00014F1B">
        <w:rPr>
          <w:rFonts w:asciiTheme="minorHAnsi" w:hAnsiTheme="minorHAnsi" w:cstheme="minorHAnsi"/>
        </w:rPr>
        <w:t>logo UE Europejskie Fundusze Strukturalne i Inwestycyjne)</w:t>
      </w:r>
      <w:r w:rsidRPr="00014F1B">
        <w:rPr>
          <w:rFonts w:asciiTheme="minorHAnsi" w:hAnsiTheme="minorHAnsi" w:cstheme="minorHAnsi"/>
        </w:rPr>
        <w:t xml:space="preserve"> oraz opcjonalnie swojego logo na oficjalnej korespondencji bezpośrednio związanej z realizacją przedmiotu umowy.</w:t>
      </w:r>
      <w:r w:rsidRPr="00014F1B" w:rsidDel="00E34EA4">
        <w:rPr>
          <w:rFonts w:asciiTheme="minorHAnsi" w:hAnsiTheme="minorHAnsi" w:cstheme="minorHAnsi"/>
        </w:rPr>
        <w:t xml:space="preserve"> </w:t>
      </w:r>
    </w:p>
    <w:p w14:paraId="54B4BEBB" w14:textId="77777777" w:rsidR="00617649" w:rsidRPr="00014F1B" w:rsidRDefault="00617649" w:rsidP="00E34EA4">
      <w:pPr>
        <w:autoSpaceDE w:val="0"/>
        <w:autoSpaceDN w:val="0"/>
        <w:adjustRightInd w:val="0"/>
        <w:spacing w:line="240" w:lineRule="auto"/>
        <w:ind w:left="57" w:right="57"/>
        <w:rPr>
          <w:rFonts w:asciiTheme="minorHAnsi" w:hAnsiTheme="minorHAnsi" w:cstheme="minorHAnsi"/>
          <w:b/>
          <w:color w:val="000000"/>
        </w:rPr>
      </w:pPr>
    </w:p>
    <w:p w14:paraId="3505EF24" w14:textId="77777777" w:rsidR="00B059A1" w:rsidRPr="00014F1B" w:rsidRDefault="00B059A1" w:rsidP="00420767">
      <w:pPr>
        <w:autoSpaceDE w:val="0"/>
        <w:autoSpaceDN w:val="0"/>
        <w:adjustRightInd w:val="0"/>
        <w:spacing w:line="240" w:lineRule="auto"/>
        <w:ind w:left="57" w:right="57"/>
        <w:jc w:val="center"/>
        <w:rPr>
          <w:rFonts w:asciiTheme="minorHAnsi" w:hAnsiTheme="minorHAnsi" w:cstheme="minorHAnsi"/>
          <w:b/>
          <w:color w:val="000000"/>
        </w:rPr>
      </w:pPr>
      <w:r w:rsidRPr="00014F1B">
        <w:rPr>
          <w:rFonts w:asciiTheme="minorHAnsi" w:hAnsiTheme="minorHAnsi" w:cstheme="minorHAnsi"/>
          <w:b/>
          <w:color w:val="000000"/>
        </w:rPr>
        <w:t xml:space="preserve">§ </w:t>
      </w:r>
      <w:r w:rsidR="00D75930" w:rsidRPr="00014F1B">
        <w:rPr>
          <w:rFonts w:asciiTheme="minorHAnsi" w:hAnsiTheme="minorHAnsi" w:cstheme="minorHAnsi"/>
          <w:b/>
          <w:color w:val="000000"/>
        </w:rPr>
        <w:t>16</w:t>
      </w:r>
      <w:r w:rsidRPr="00014F1B">
        <w:rPr>
          <w:rFonts w:asciiTheme="minorHAnsi" w:hAnsiTheme="minorHAnsi" w:cstheme="minorHAnsi"/>
          <w:b/>
          <w:color w:val="000000"/>
        </w:rPr>
        <w:t>.</w:t>
      </w:r>
    </w:p>
    <w:p w14:paraId="3FB3FE70" w14:textId="77777777" w:rsidR="00B059A1" w:rsidRPr="00014F1B" w:rsidRDefault="00B059A1" w:rsidP="0010388F">
      <w:pPr>
        <w:autoSpaceDE w:val="0"/>
        <w:autoSpaceDN w:val="0"/>
        <w:adjustRightInd w:val="0"/>
        <w:spacing w:after="120" w:line="240" w:lineRule="auto"/>
        <w:ind w:left="57" w:right="57"/>
        <w:jc w:val="center"/>
        <w:rPr>
          <w:rFonts w:asciiTheme="minorHAnsi" w:hAnsiTheme="minorHAnsi" w:cstheme="minorHAnsi"/>
          <w:b/>
          <w:color w:val="000000"/>
        </w:rPr>
      </w:pPr>
      <w:r w:rsidRPr="00014F1B">
        <w:rPr>
          <w:rFonts w:asciiTheme="minorHAnsi" w:hAnsiTheme="minorHAnsi" w:cstheme="minorHAnsi"/>
          <w:b/>
          <w:color w:val="000000"/>
        </w:rPr>
        <w:t>Zmian</w:t>
      </w:r>
      <w:r w:rsidR="00936078" w:rsidRPr="00014F1B">
        <w:rPr>
          <w:rFonts w:asciiTheme="minorHAnsi" w:hAnsiTheme="minorHAnsi" w:cstheme="minorHAnsi"/>
          <w:b/>
          <w:color w:val="000000"/>
        </w:rPr>
        <w:t>y</w:t>
      </w:r>
      <w:r w:rsidRPr="00014F1B">
        <w:rPr>
          <w:rFonts w:asciiTheme="minorHAnsi" w:hAnsiTheme="minorHAnsi" w:cstheme="minorHAnsi"/>
          <w:b/>
          <w:color w:val="000000"/>
        </w:rPr>
        <w:t xml:space="preserve"> umowy</w:t>
      </w:r>
    </w:p>
    <w:p w14:paraId="7734D7AA" w14:textId="77777777" w:rsidR="00F5785B" w:rsidRPr="00C93447" w:rsidRDefault="00F5785B" w:rsidP="00E0239C">
      <w:pPr>
        <w:numPr>
          <w:ilvl w:val="0"/>
          <w:numId w:val="33"/>
        </w:numPr>
        <w:spacing w:after="160" w:line="240" w:lineRule="auto"/>
        <w:ind w:left="284" w:hanging="284"/>
        <w:contextualSpacing/>
        <w:rPr>
          <w:rFonts w:asciiTheme="minorHAnsi" w:eastAsia="Calibri" w:hAnsiTheme="minorHAnsi" w:cstheme="minorHAnsi"/>
          <w:lang w:eastAsia="en-US"/>
        </w:rPr>
      </w:pPr>
      <w:r w:rsidRPr="00014F1B">
        <w:rPr>
          <w:rFonts w:asciiTheme="minorHAnsi" w:eastAsia="Calibri" w:hAnsiTheme="minorHAnsi" w:cstheme="minorHAnsi"/>
          <w:lang w:eastAsia="en-US"/>
        </w:rPr>
        <w:t xml:space="preserve">Zmiany umowy </w:t>
      </w:r>
      <w:r w:rsidRPr="00C93447">
        <w:rPr>
          <w:rFonts w:asciiTheme="minorHAnsi" w:eastAsia="Calibri" w:hAnsiTheme="minorHAnsi" w:cstheme="minorHAnsi"/>
          <w:lang w:eastAsia="en-US"/>
        </w:rPr>
        <w:t xml:space="preserve">możliwe są w sytuacji i na zasadach określonych art. 144 ust. 1 </w:t>
      </w:r>
      <w:proofErr w:type="spellStart"/>
      <w:r w:rsidRPr="00C93447">
        <w:rPr>
          <w:rFonts w:asciiTheme="minorHAnsi" w:eastAsia="Calibri" w:hAnsiTheme="minorHAnsi" w:cstheme="minorHAnsi"/>
          <w:lang w:eastAsia="en-US"/>
        </w:rPr>
        <w:t>uPzp</w:t>
      </w:r>
      <w:proofErr w:type="spellEnd"/>
      <w:r w:rsidRPr="00C93447">
        <w:rPr>
          <w:rFonts w:asciiTheme="minorHAnsi" w:eastAsia="Calibri" w:hAnsiTheme="minorHAnsi" w:cstheme="minorHAnsi"/>
          <w:lang w:eastAsia="en-US"/>
        </w:rPr>
        <w:t xml:space="preserve">. </w:t>
      </w:r>
      <w:r w:rsidRPr="00C93447">
        <w:rPr>
          <w:rFonts w:asciiTheme="minorHAnsi" w:eastAsia="Calibri" w:hAnsiTheme="minorHAnsi" w:cstheme="minorHAnsi"/>
          <w:lang w:eastAsia="en-US"/>
        </w:rPr>
        <w:br/>
        <w:t xml:space="preserve">W zakresie art. 144 ust. 1 pkt 1 </w:t>
      </w:r>
      <w:proofErr w:type="spellStart"/>
      <w:r w:rsidRPr="00C93447">
        <w:rPr>
          <w:rFonts w:asciiTheme="minorHAnsi" w:eastAsia="Calibri" w:hAnsiTheme="minorHAnsi" w:cstheme="minorHAnsi"/>
          <w:lang w:eastAsia="en-US"/>
        </w:rPr>
        <w:t>uPzp</w:t>
      </w:r>
      <w:proofErr w:type="spellEnd"/>
      <w:r w:rsidRPr="00C93447">
        <w:rPr>
          <w:rFonts w:asciiTheme="minorHAnsi" w:eastAsia="Calibri" w:hAnsiTheme="minorHAnsi" w:cstheme="minorHAnsi"/>
          <w:lang w:eastAsia="en-US"/>
        </w:rPr>
        <w:t xml:space="preserve"> Zamawiający dokona zmian treści umowy w następujących okolicznościach:</w:t>
      </w:r>
    </w:p>
    <w:p w14:paraId="414291D0" w14:textId="77777777" w:rsidR="00F5785B" w:rsidRPr="00C93447" w:rsidRDefault="00F5785B" w:rsidP="00E0239C">
      <w:pPr>
        <w:numPr>
          <w:ilvl w:val="0"/>
          <w:numId w:val="34"/>
        </w:numPr>
        <w:spacing w:after="160" w:line="240" w:lineRule="auto"/>
        <w:ind w:left="567" w:hanging="283"/>
        <w:contextualSpacing/>
        <w:rPr>
          <w:rFonts w:asciiTheme="minorHAnsi" w:hAnsiTheme="minorHAnsi" w:cstheme="minorHAnsi"/>
        </w:rPr>
      </w:pPr>
      <w:r w:rsidRPr="00C93447">
        <w:rPr>
          <w:rFonts w:asciiTheme="minorHAnsi" w:eastAsia="Calibri" w:hAnsiTheme="minorHAnsi" w:cstheme="minorHAnsi"/>
          <w:lang w:eastAsia="en-US"/>
        </w:rPr>
        <w:t xml:space="preserve">nastąpi zmiana powszechnie obowiązujących przepisów prawa w zakresie mającym wpływ na realizację przedmiotu zamówienia, w tym w zakresie dotyczącym w szczególności: </w:t>
      </w:r>
    </w:p>
    <w:p w14:paraId="31E0B88C" w14:textId="52DB11E2" w:rsidR="00F5785B" w:rsidRPr="00C93447" w:rsidRDefault="00F5785B" w:rsidP="00E0239C">
      <w:pPr>
        <w:numPr>
          <w:ilvl w:val="0"/>
          <w:numId w:val="36"/>
        </w:numPr>
        <w:spacing w:after="160" w:line="240" w:lineRule="auto"/>
        <w:ind w:left="851" w:hanging="284"/>
        <w:contextualSpacing/>
        <w:rPr>
          <w:rFonts w:asciiTheme="minorHAnsi" w:hAnsiTheme="minorHAnsi" w:cstheme="minorHAnsi"/>
        </w:rPr>
      </w:pPr>
      <w:r w:rsidRPr="00C93447">
        <w:rPr>
          <w:rFonts w:asciiTheme="minorHAnsi" w:eastAsia="Calibri" w:hAnsiTheme="minorHAnsi" w:cstheme="minorHAnsi"/>
          <w:lang w:eastAsia="en-US"/>
        </w:rPr>
        <w:t>ustawy z 9 listopada 2000 r. o utworzeniu Polskiej Agencji Rozwoju Przedsiębiorczości (Dz. U. z 201</w:t>
      </w:r>
      <w:r w:rsidR="008F0D5D">
        <w:rPr>
          <w:rFonts w:asciiTheme="minorHAnsi" w:eastAsia="Calibri" w:hAnsiTheme="minorHAnsi" w:cstheme="minorHAnsi"/>
          <w:lang w:eastAsia="en-US"/>
        </w:rPr>
        <w:t>9</w:t>
      </w:r>
      <w:r w:rsidRPr="00C93447">
        <w:rPr>
          <w:rFonts w:asciiTheme="minorHAnsi" w:eastAsia="Calibri" w:hAnsiTheme="minorHAnsi" w:cstheme="minorHAnsi"/>
          <w:lang w:eastAsia="en-US"/>
        </w:rPr>
        <w:t xml:space="preserve"> r., poz. </w:t>
      </w:r>
      <w:r w:rsidR="008F0D5D">
        <w:rPr>
          <w:rFonts w:asciiTheme="minorHAnsi" w:eastAsia="Calibri" w:hAnsiTheme="minorHAnsi" w:cstheme="minorHAnsi"/>
          <w:lang w:eastAsia="en-US"/>
        </w:rPr>
        <w:t>3</w:t>
      </w:r>
      <w:r w:rsidRPr="00C93447">
        <w:rPr>
          <w:rFonts w:asciiTheme="minorHAnsi" w:eastAsia="Calibri" w:hAnsiTheme="minorHAnsi" w:cstheme="minorHAnsi"/>
          <w:lang w:eastAsia="en-US"/>
        </w:rPr>
        <w:t>10) lub innego aktu wykonawczego wydanego na podstawie art. 6a tej ustawy;</w:t>
      </w:r>
    </w:p>
    <w:p w14:paraId="1514A07D" w14:textId="77777777" w:rsidR="00F5785B" w:rsidRPr="00C93447" w:rsidRDefault="00F5785B" w:rsidP="00E0239C">
      <w:pPr>
        <w:numPr>
          <w:ilvl w:val="0"/>
          <w:numId w:val="36"/>
        </w:numPr>
        <w:spacing w:after="160" w:line="240" w:lineRule="auto"/>
        <w:ind w:left="851" w:hanging="284"/>
        <w:contextualSpacing/>
        <w:rPr>
          <w:rFonts w:asciiTheme="minorHAnsi" w:hAnsiTheme="minorHAnsi" w:cstheme="minorHAnsi"/>
        </w:rPr>
      </w:pPr>
      <w:proofErr w:type="spellStart"/>
      <w:r w:rsidRPr="00C93447">
        <w:rPr>
          <w:rFonts w:asciiTheme="minorHAnsi" w:eastAsia="Calibri" w:hAnsiTheme="minorHAnsi" w:cstheme="minorHAnsi"/>
          <w:lang w:eastAsia="en-US"/>
        </w:rPr>
        <w:t>uPzp</w:t>
      </w:r>
      <w:proofErr w:type="spellEnd"/>
      <w:r w:rsidRPr="00C93447">
        <w:rPr>
          <w:rFonts w:asciiTheme="minorHAnsi" w:eastAsia="Calibri" w:hAnsiTheme="minorHAnsi" w:cstheme="minorHAnsi"/>
          <w:lang w:eastAsia="en-US"/>
        </w:rPr>
        <w:t>;</w:t>
      </w:r>
    </w:p>
    <w:p w14:paraId="535D95C7" w14:textId="77777777" w:rsidR="00F5785B" w:rsidRPr="00C93447" w:rsidRDefault="00F5785B" w:rsidP="00E0239C">
      <w:pPr>
        <w:numPr>
          <w:ilvl w:val="0"/>
          <w:numId w:val="36"/>
        </w:numPr>
        <w:spacing w:after="160" w:line="240" w:lineRule="auto"/>
        <w:ind w:left="851" w:hanging="284"/>
        <w:contextualSpacing/>
        <w:rPr>
          <w:rFonts w:asciiTheme="minorHAnsi" w:hAnsiTheme="minorHAnsi" w:cstheme="minorHAnsi"/>
        </w:rPr>
      </w:pPr>
      <w:r w:rsidRPr="00C93447">
        <w:rPr>
          <w:rFonts w:asciiTheme="minorHAnsi" w:eastAsia="Calibri" w:hAnsiTheme="minorHAnsi" w:cstheme="minorHAnsi"/>
          <w:lang w:eastAsia="en-US"/>
        </w:rPr>
        <w:t xml:space="preserve">ustawy z 11 lipca 2014 r. o zasadach realizacji programów w zakresie polityki spójności finansowanych w perspektywie finansowej 2014–2020 (Dz. U. z 2018 r. poz. 1431 z </w:t>
      </w:r>
      <w:proofErr w:type="spellStart"/>
      <w:r w:rsidRPr="00C93447">
        <w:rPr>
          <w:rFonts w:asciiTheme="minorHAnsi" w:eastAsia="Calibri" w:hAnsiTheme="minorHAnsi" w:cstheme="minorHAnsi"/>
          <w:lang w:eastAsia="en-US"/>
        </w:rPr>
        <w:t>późn</w:t>
      </w:r>
      <w:proofErr w:type="spellEnd"/>
      <w:r w:rsidRPr="00C93447">
        <w:rPr>
          <w:rFonts w:asciiTheme="minorHAnsi" w:eastAsia="Calibri" w:hAnsiTheme="minorHAnsi" w:cstheme="minorHAnsi"/>
          <w:lang w:eastAsia="en-US"/>
        </w:rPr>
        <w:t xml:space="preserve">. zm.); </w:t>
      </w:r>
    </w:p>
    <w:p w14:paraId="4847E03D" w14:textId="77777777" w:rsidR="00F5785B" w:rsidRPr="00C93447" w:rsidRDefault="00F5785B" w:rsidP="00962243">
      <w:pPr>
        <w:numPr>
          <w:ilvl w:val="0"/>
          <w:numId w:val="36"/>
        </w:numPr>
        <w:spacing w:after="160" w:line="240" w:lineRule="auto"/>
        <w:ind w:left="851" w:hanging="284"/>
        <w:contextualSpacing/>
        <w:rPr>
          <w:rFonts w:asciiTheme="minorHAnsi" w:hAnsiTheme="minorHAnsi" w:cstheme="minorHAnsi"/>
        </w:rPr>
      </w:pPr>
      <w:r w:rsidRPr="00C93447">
        <w:rPr>
          <w:rFonts w:asciiTheme="minorHAnsi" w:eastAsia="Calibri" w:hAnsiTheme="minorHAnsi" w:cstheme="minorHAnsi"/>
          <w:lang w:eastAsia="en-US"/>
        </w:rPr>
        <w:t>ustawy z 27 sierpnia 2009 r. o finansach publicznych (</w:t>
      </w:r>
      <w:r w:rsidR="00E360E1" w:rsidRPr="00E360E1">
        <w:rPr>
          <w:rFonts w:asciiTheme="minorHAnsi" w:eastAsia="Calibri" w:hAnsiTheme="minorHAnsi" w:cstheme="minorHAnsi"/>
          <w:lang w:eastAsia="en-US"/>
        </w:rPr>
        <w:t>Dz.U. z 2018 r. poz. 62</w:t>
      </w:r>
      <w:r w:rsidRPr="00C93447">
        <w:rPr>
          <w:rFonts w:asciiTheme="minorHAnsi" w:eastAsia="Calibri" w:hAnsiTheme="minorHAnsi" w:cstheme="minorHAnsi"/>
          <w:lang w:eastAsia="en-US"/>
        </w:rPr>
        <w:t>)</w:t>
      </w:r>
      <w:r w:rsidR="00962243">
        <w:rPr>
          <w:rFonts w:asciiTheme="minorHAnsi" w:eastAsia="Calibri" w:hAnsiTheme="minorHAnsi" w:cstheme="minorHAnsi"/>
          <w:lang w:eastAsia="en-US"/>
        </w:rPr>
        <w:t>;</w:t>
      </w:r>
    </w:p>
    <w:p w14:paraId="40144BD3" w14:textId="77777777" w:rsidR="008F0D5D" w:rsidRDefault="00F5785B" w:rsidP="00C93447">
      <w:pPr>
        <w:spacing w:line="240" w:lineRule="auto"/>
        <w:ind w:left="567"/>
        <w:rPr>
          <w:rFonts w:asciiTheme="minorHAnsi" w:eastAsia="Calibri" w:hAnsiTheme="minorHAnsi" w:cstheme="minorHAnsi"/>
          <w:lang w:eastAsia="en-US"/>
        </w:rPr>
      </w:pPr>
      <w:r w:rsidRPr="00C93447">
        <w:rPr>
          <w:rFonts w:asciiTheme="minorHAnsi" w:eastAsia="Calibri" w:hAnsiTheme="minorHAnsi" w:cstheme="minorHAnsi"/>
          <w:lang w:eastAsia="en-US"/>
        </w:rPr>
        <w:t xml:space="preserve">oraz przepisów wspólnotowych w zakresie, w jakim dotyczą umowy, w szczególności Rozporządzenia Parlamentu Europejskiego i Rady (UE) nr 1303/2013 </w:t>
      </w:r>
      <w:r w:rsidRPr="00C93447">
        <w:rPr>
          <w:rFonts w:asciiTheme="minorHAnsi" w:hAnsiTheme="minorHAnsi" w:cstheme="minorHAnsi"/>
        </w:rPr>
        <w:t>z 17 grudnia 2013 r.</w:t>
      </w:r>
      <w:r w:rsidRPr="00C93447">
        <w:rPr>
          <w:rFonts w:asciiTheme="minorHAnsi" w:hAnsiTheme="minorHAnsi" w:cstheme="minorHAnsi"/>
          <w:vertAlign w:val="superscript"/>
        </w:rPr>
        <w:footnoteReference w:id="4"/>
      </w:r>
      <w:r w:rsidRPr="00C93447">
        <w:rPr>
          <w:rFonts w:asciiTheme="minorHAnsi" w:hAnsiTheme="minorHAnsi" w:cstheme="minorHAnsi"/>
        </w:rPr>
        <w:t xml:space="preserve"> lub Rozporządzenia delegowanego Komisji (UE) nr 480/2014 z 3 marca 2014 r.</w:t>
      </w:r>
      <w:r w:rsidRPr="00C93447">
        <w:rPr>
          <w:rFonts w:asciiTheme="minorHAnsi" w:hAnsiTheme="minorHAnsi" w:cstheme="minorHAnsi"/>
          <w:vertAlign w:val="superscript"/>
        </w:rPr>
        <w:footnoteReference w:id="5"/>
      </w:r>
      <w:r w:rsidRPr="00C93447">
        <w:rPr>
          <w:rFonts w:asciiTheme="minorHAnsi" w:hAnsiTheme="minorHAnsi" w:cstheme="minorHAnsi"/>
        </w:rPr>
        <w:t>;</w:t>
      </w:r>
      <w:r w:rsidRPr="00C93447">
        <w:rPr>
          <w:rFonts w:asciiTheme="minorHAnsi" w:eastAsia="Calibri" w:hAnsiTheme="minorHAnsi" w:cstheme="minorHAnsi"/>
          <w:lang w:eastAsia="en-US"/>
        </w:rPr>
        <w:t xml:space="preserve"> zmiana regulacji określonych w zdaniu poprzednim musi wywierać bezpośredni wpływ</w:t>
      </w:r>
      <w:r w:rsidR="002F7849">
        <w:rPr>
          <w:rFonts w:asciiTheme="minorHAnsi" w:eastAsia="Calibri" w:hAnsiTheme="minorHAnsi" w:cstheme="minorHAnsi"/>
          <w:lang w:eastAsia="en-US"/>
        </w:rPr>
        <w:t xml:space="preserve"> na realizację przedmiotu umowy</w:t>
      </w:r>
      <w:r w:rsidRPr="00C93447">
        <w:rPr>
          <w:rFonts w:asciiTheme="minorHAnsi" w:eastAsia="Calibri" w:hAnsiTheme="minorHAnsi" w:cstheme="minorHAnsi"/>
          <w:lang w:eastAsia="en-US"/>
        </w:rPr>
        <w:t xml:space="preserve"> i może prowadzić do modyfikacji wyłącznie tych zapisów umowy, do których się odnosi;</w:t>
      </w:r>
    </w:p>
    <w:p w14:paraId="0872620D" w14:textId="65ADAB6D" w:rsidR="008F48AF" w:rsidRPr="00014F1B" w:rsidRDefault="00F5785B" w:rsidP="00C93447">
      <w:pPr>
        <w:spacing w:line="240" w:lineRule="auto"/>
        <w:ind w:left="567"/>
        <w:rPr>
          <w:rFonts w:asciiTheme="minorHAnsi" w:eastAsia="Calibri" w:hAnsiTheme="minorHAnsi" w:cstheme="minorHAnsi"/>
          <w:lang w:eastAsia="en-US"/>
        </w:rPr>
      </w:pPr>
      <w:r w:rsidRPr="00C93447">
        <w:rPr>
          <w:rFonts w:asciiTheme="minorHAnsi" w:eastAsia="Calibri" w:hAnsiTheme="minorHAnsi" w:cstheme="minorHAnsi"/>
          <w:lang w:eastAsia="en-US"/>
        </w:rPr>
        <w:t xml:space="preserve"> </w:t>
      </w:r>
    </w:p>
    <w:p w14:paraId="272830B1" w14:textId="77777777" w:rsidR="00F5785B" w:rsidRPr="00C93447" w:rsidRDefault="00053608" w:rsidP="00E0239C">
      <w:pPr>
        <w:pStyle w:val="Akapitzlist"/>
        <w:numPr>
          <w:ilvl w:val="0"/>
          <w:numId w:val="34"/>
        </w:numPr>
        <w:spacing w:after="0" w:line="240" w:lineRule="auto"/>
        <w:ind w:left="568" w:hanging="284"/>
        <w:contextualSpacing w:val="0"/>
        <w:jc w:val="both"/>
        <w:rPr>
          <w:rFonts w:asciiTheme="minorHAnsi" w:hAnsiTheme="minorHAnsi" w:cstheme="minorHAnsi"/>
        </w:rPr>
      </w:pPr>
      <w:r w:rsidRPr="00851617">
        <w:rPr>
          <w:rFonts w:cstheme="minorHAnsi"/>
        </w:rPr>
        <w:t>konieczność wprowadzenia zmian będzie następstwem zmian wprowadzonych w umowach pomiędzy Zamawiającym a inną niż Wykonawca stroną, w szczególności instytucjami nadzorującymi wdrażanie programów, w ramach których realizowana jest</w:t>
      </w:r>
      <w:r w:rsidR="002F7849">
        <w:rPr>
          <w:rFonts w:cstheme="minorHAnsi"/>
        </w:rPr>
        <w:t xml:space="preserve"> umowa</w:t>
      </w:r>
      <w:r>
        <w:rPr>
          <w:rFonts w:cstheme="minorHAnsi"/>
        </w:rPr>
        <w:t>, zmian wytycznych, w tym</w:t>
      </w:r>
      <w:r w:rsidRPr="00851617">
        <w:rPr>
          <w:rFonts w:cstheme="minorHAnsi"/>
        </w:rPr>
        <w:t xml:space="preserve"> wytycznych </w:t>
      </w:r>
      <w:r>
        <w:rPr>
          <w:rFonts w:cstheme="minorHAnsi"/>
        </w:rPr>
        <w:t>i zaleceń Komisji Europejskiej</w:t>
      </w:r>
      <w:r w:rsidRPr="00851617">
        <w:rPr>
          <w:rFonts w:cstheme="minorHAnsi"/>
        </w:rPr>
        <w:t xml:space="preserve">, </w:t>
      </w:r>
      <w:r w:rsidRPr="00ED4EF3">
        <w:rPr>
          <w:rFonts w:cstheme="minorHAnsi"/>
        </w:rPr>
        <w:t>lub innych dokumentów oraz procedur do których stosowania Zamawiający jest zobowiązany</w:t>
      </w:r>
      <w:r>
        <w:rPr>
          <w:rFonts w:cstheme="minorHAnsi"/>
        </w:rPr>
        <w:t>,</w:t>
      </w:r>
      <w:r w:rsidRPr="00ED4EF3">
        <w:rPr>
          <w:rFonts w:cstheme="minorHAnsi"/>
        </w:rPr>
        <w:t xml:space="preserve"> </w:t>
      </w:r>
      <w:r w:rsidRPr="00851617">
        <w:rPr>
          <w:rFonts w:cstheme="minorHAnsi"/>
        </w:rPr>
        <w:t>o ile zmiany te będą miały bezpośredni wpływ na realizację umowy, przy czym zmiana ta może dotyczyć wyłącznie tych zapisów umowy, na który wpływ miały zmiany, o których mowa powyżej</w:t>
      </w:r>
      <w:r w:rsidR="00F5785B" w:rsidRPr="00C93447">
        <w:rPr>
          <w:rFonts w:asciiTheme="minorHAnsi" w:hAnsiTheme="minorHAnsi" w:cstheme="minorHAnsi"/>
        </w:rPr>
        <w:t>;</w:t>
      </w:r>
    </w:p>
    <w:p w14:paraId="4BE0B0F8" w14:textId="77777777" w:rsidR="00F5785B" w:rsidRPr="00C93447" w:rsidRDefault="00F5785B" w:rsidP="00E0239C">
      <w:pPr>
        <w:numPr>
          <w:ilvl w:val="0"/>
          <w:numId w:val="34"/>
        </w:numPr>
        <w:spacing w:after="160" w:line="240" w:lineRule="auto"/>
        <w:ind w:left="567" w:hanging="283"/>
        <w:contextualSpacing/>
        <w:rPr>
          <w:rFonts w:asciiTheme="minorHAnsi" w:eastAsia="Calibri" w:hAnsiTheme="minorHAnsi" w:cstheme="minorHAnsi"/>
          <w:lang w:eastAsia="en-US"/>
        </w:rPr>
      </w:pPr>
      <w:r w:rsidRPr="00C93447">
        <w:rPr>
          <w:rFonts w:asciiTheme="minorHAnsi" w:eastAsia="Calibri" w:hAnsiTheme="minorHAnsi" w:cstheme="minorHAnsi"/>
          <w:lang w:eastAsia="en-US"/>
        </w:rPr>
        <w:t>konieczność wprowadzenia zmian będzie następstwem zmian organizacyjnych po stronie Zamawiającego, w tym w szczególności w jego strukturze organizacyjnej;</w:t>
      </w:r>
    </w:p>
    <w:p w14:paraId="05F1FC8E" w14:textId="77777777" w:rsidR="00F5785B" w:rsidRPr="00962243" w:rsidRDefault="00F5785B" w:rsidP="00E0239C">
      <w:pPr>
        <w:numPr>
          <w:ilvl w:val="0"/>
          <w:numId w:val="34"/>
        </w:numPr>
        <w:spacing w:after="160" w:line="240" w:lineRule="auto"/>
        <w:ind w:left="567" w:hanging="283"/>
        <w:contextualSpacing/>
        <w:rPr>
          <w:rFonts w:asciiTheme="minorHAnsi" w:eastAsia="Calibri" w:hAnsiTheme="minorHAnsi" w:cstheme="minorHAnsi"/>
          <w:lang w:eastAsia="en-US"/>
        </w:rPr>
      </w:pPr>
      <w:r w:rsidRPr="00962243">
        <w:rPr>
          <w:rFonts w:asciiTheme="minorHAnsi" w:eastAsia="Calibri" w:hAnsiTheme="minorHAnsi" w:cstheme="minorHAnsi"/>
          <w:lang w:eastAsia="en-US"/>
        </w:rPr>
        <w:t>nastąpi zmiana źródła finansowania umowy – w zakresie dostosowania umowy do tych zmian;</w:t>
      </w:r>
    </w:p>
    <w:p w14:paraId="2F727AA0" w14:textId="77777777" w:rsidR="00F5785B" w:rsidRPr="0093492F" w:rsidRDefault="00F5785B" w:rsidP="00E0239C">
      <w:pPr>
        <w:numPr>
          <w:ilvl w:val="0"/>
          <w:numId w:val="34"/>
        </w:numPr>
        <w:spacing w:after="160" w:line="240" w:lineRule="auto"/>
        <w:ind w:left="567" w:hanging="283"/>
        <w:contextualSpacing/>
        <w:rPr>
          <w:rFonts w:asciiTheme="minorHAnsi" w:eastAsia="Calibri" w:hAnsiTheme="minorHAnsi" w:cstheme="minorHAnsi"/>
          <w:lang w:eastAsia="en-US"/>
        </w:rPr>
      </w:pPr>
      <w:r w:rsidRPr="00962243">
        <w:rPr>
          <w:rFonts w:asciiTheme="minorHAnsi" w:eastAsia="Calibri" w:hAnsiTheme="minorHAnsi" w:cstheme="minorHAnsi"/>
          <w:lang w:eastAsia="en-US"/>
        </w:rPr>
        <w:t xml:space="preserve">nastąpi konieczność wydłużenia okresu, na który została zawarta umowa, </w:t>
      </w:r>
      <w:r w:rsidR="00CB5C7A" w:rsidRPr="00962243">
        <w:rPr>
          <w:rFonts w:asciiTheme="minorHAnsi" w:eastAsia="Calibri" w:hAnsiTheme="minorHAnsi" w:cstheme="minorHAnsi"/>
          <w:lang w:eastAsia="en-US"/>
        </w:rPr>
        <w:t>jednak nie dłużej niż o 3 miesi</w:t>
      </w:r>
      <w:r w:rsidR="00962243" w:rsidRPr="00F306F6">
        <w:rPr>
          <w:rFonts w:asciiTheme="minorHAnsi" w:eastAsia="Calibri" w:hAnsiTheme="minorHAnsi" w:cstheme="minorHAnsi"/>
          <w:lang w:eastAsia="en-US"/>
        </w:rPr>
        <w:t>ą</w:t>
      </w:r>
      <w:r w:rsidR="00CB5C7A" w:rsidRPr="00962243">
        <w:rPr>
          <w:rFonts w:asciiTheme="minorHAnsi" w:eastAsia="Calibri" w:hAnsiTheme="minorHAnsi" w:cstheme="minorHAnsi"/>
          <w:lang w:eastAsia="en-US"/>
        </w:rPr>
        <w:t xml:space="preserve">ce, </w:t>
      </w:r>
      <w:r w:rsidRPr="00962243">
        <w:rPr>
          <w:rFonts w:asciiTheme="minorHAnsi" w:eastAsia="Calibri" w:hAnsiTheme="minorHAnsi" w:cstheme="minorHAnsi"/>
          <w:lang w:eastAsia="en-US"/>
        </w:rPr>
        <w:t>ze względu na wystąpienie następujących okoliczności</w:t>
      </w:r>
      <w:r w:rsidRPr="0093492F">
        <w:rPr>
          <w:rFonts w:asciiTheme="minorHAnsi" w:eastAsia="Calibri" w:hAnsiTheme="minorHAnsi" w:cstheme="minorHAnsi"/>
          <w:lang w:eastAsia="en-US"/>
        </w:rPr>
        <w:t>:</w:t>
      </w:r>
    </w:p>
    <w:p w14:paraId="55D717F4" w14:textId="77777777" w:rsidR="00F5785B" w:rsidRPr="00C93447" w:rsidRDefault="00F5785B" w:rsidP="00E0239C">
      <w:pPr>
        <w:numPr>
          <w:ilvl w:val="0"/>
          <w:numId w:val="35"/>
        </w:numPr>
        <w:spacing w:after="160" w:line="240" w:lineRule="auto"/>
        <w:ind w:left="851" w:hanging="284"/>
        <w:contextualSpacing/>
        <w:rPr>
          <w:rFonts w:asciiTheme="minorHAnsi" w:eastAsia="Calibri" w:hAnsiTheme="minorHAnsi" w:cstheme="minorHAnsi"/>
          <w:lang w:eastAsia="en-US"/>
        </w:rPr>
      </w:pPr>
      <w:r w:rsidRPr="00C93447">
        <w:rPr>
          <w:rFonts w:asciiTheme="minorHAnsi" w:eastAsia="Calibri" w:hAnsiTheme="minorHAnsi" w:cstheme="minorHAnsi"/>
          <w:lang w:eastAsia="en-US"/>
        </w:rPr>
        <w:t>nastąpi zmiana źródła finansowania umowy</w:t>
      </w:r>
      <w:r w:rsidR="002003E2">
        <w:rPr>
          <w:rFonts w:asciiTheme="minorHAnsi" w:eastAsia="Calibri" w:hAnsiTheme="minorHAnsi" w:cstheme="minorHAnsi"/>
          <w:lang w:eastAsia="en-US"/>
        </w:rPr>
        <w:t>,</w:t>
      </w:r>
    </w:p>
    <w:p w14:paraId="37BEBE96" w14:textId="77777777" w:rsidR="00F5785B" w:rsidRDefault="00F92309" w:rsidP="00E0239C">
      <w:pPr>
        <w:numPr>
          <w:ilvl w:val="0"/>
          <w:numId w:val="35"/>
        </w:numPr>
        <w:spacing w:after="160" w:line="240" w:lineRule="auto"/>
        <w:ind w:left="851" w:hanging="284"/>
        <w:contextualSpacing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t>przedłuży się te</w:t>
      </w:r>
      <w:bookmarkStart w:id="6" w:name="_GoBack"/>
      <w:bookmarkEnd w:id="6"/>
      <w:r>
        <w:rPr>
          <w:rFonts w:asciiTheme="minorHAnsi" w:eastAsia="Calibri" w:hAnsiTheme="minorHAnsi" w:cstheme="minorHAnsi"/>
          <w:lang w:eastAsia="en-US"/>
        </w:rPr>
        <w:t>rmin</w:t>
      </w:r>
      <w:r w:rsidR="00F5785B" w:rsidRPr="00C93447">
        <w:rPr>
          <w:rFonts w:asciiTheme="minorHAnsi" w:eastAsia="Calibri" w:hAnsiTheme="minorHAnsi" w:cstheme="minorHAnsi"/>
          <w:lang w:eastAsia="en-US"/>
        </w:rPr>
        <w:t xml:space="preserve"> rozstrzygnięcia postępowania mającego na celu zawarcie umowy</w:t>
      </w:r>
      <w:r w:rsidR="00053608">
        <w:rPr>
          <w:rFonts w:asciiTheme="minorHAnsi" w:eastAsia="Calibri" w:hAnsiTheme="minorHAnsi" w:cstheme="minorHAnsi"/>
          <w:lang w:eastAsia="en-US"/>
        </w:rPr>
        <w:t>,</w:t>
      </w:r>
    </w:p>
    <w:p w14:paraId="2BA25D41" w14:textId="77777777" w:rsidR="002003E2" w:rsidRPr="00C93447" w:rsidRDefault="00F92309" w:rsidP="00E0239C">
      <w:pPr>
        <w:numPr>
          <w:ilvl w:val="0"/>
          <w:numId w:val="35"/>
        </w:numPr>
        <w:spacing w:after="160" w:line="240" w:lineRule="auto"/>
        <w:ind w:left="851" w:hanging="284"/>
        <w:contextualSpacing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t>działania podejmowane przez podmiot kontrolowany uniemożliwiać będą zakończenie i odebranie przez Zamawiającego przeprowadzonej przez Wykonawcę kontroli w pierwotnym terminie obowiązywania umowy,</w:t>
      </w:r>
    </w:p>
    <w:p w14:paraId="0EE05B83" w14:textId="77777777" w:rsidR="00F5785B" w:rsidRPr="00C93447" w:rsidRDefault="00F5785B" w:rsidP="00BD0AA5">
      <w:pPr>
        <w:spacing w:line="240" w:lineRule="auto"/>
        <w:ind w:left="567"/>
        <w:rPr>
          <w:rFonts w:asciiTheme="minorHAnsi" w:eastAsia="Calibri" w:hAnsiTheme="minorHAnsi" w:cstheme="minorHAnsi"/>
          <w:lang w:eastAsia="en-US"/>
        </w:rPr>
      </w:pPr>
      <w:r w:rsidRPr="00C93447">
        <w:rPr>
          <w:rFonts w:asciiTheme="minorHAnsi" w:eastAsia="Calibri" w:hAnsiTheme="minorHAnsi" w:cstheme="minorHAnsi"/>
          <w:lang w:eastAsia="en-US"/>
        </w:rPr>
        <w:t>Wykonawcy nie przysługuje z tego tytułu dodatkowe wynagrodzenie;</w:t>
      </w:r>
    </w:p>
    <w:p w14:paraId="50235C59" w14:textId="77777777" w:rsidR="00F5785B" w:rsidRPr="00C93447" w:rsidRDefault="00F5785B" w:rsidP="00E0239C">
      <w:pPr>
        <w:numPr>
          <w:ilvl w:val="0"/>
          <w:numId w:val="34"/>
        </w:numPr>
        <w:spacing w:after="160" w:line="240" w:lineRule="auto"/>
        <w:ind w:left="567" w:hanging="283"/>
        <w:contextualSpacing/>
        <w:rPr>
          <w:rFonts w:asciiTheme="minorHAnsi" w:eastAsia="Calibri" w:hAnsiTheme="minorHAnsi" w:cstheme="minorHAnsi"/>
          <w:lang w:eastAsia="en-US"/>
        </w:rPr>
      </w:pPr>
      <w:r w:rsidRPr="00C93447">
        <w:rPr>
          <w:rFonts w:asciiTheme="minorHAnsi" w:eastAsia="Calibri" w:hAnsiTheme="minorHAnsi" w:cstheme="minorHAnsi"/>
          <w:lang w:eastAsia="en-US"/>
        </w:rPr>
        <w:t>wynikną rozbieżności lub niejasności w rozumieniu pojęć używanych w umowie, których nie można usunąć w inny sposób, a zmiana będzie umożliw</w:t>
      </w:r>
      <w:r w:rsidR="002F7849">
        <w:rPr>
          <w:rFonts w:asciiTheme="minorHAnsi" w:eastAsia="Calibri" w:hAnsiTheme="minorHAnsi" w:cstheme="minorHAnsi"/>
          <w:lang w:eastAsia="en-US"/>
        </w:rPr>
        <w:t xml:space="preserve">iać usunięcie rozbieżności </w:t>
      </w:r>
      <w:r w:rsidRPr="00C93447">
        <w:rPr>
          <w:rFonts w:asciiTheme="minorHAnsi" w:eastAsia="Calibri" w:hAnsiTheme="minorHAnsi" w:cstheme="minorHAnsi"/>
          <w:lang w:eastAsia="en-US"/>
        </w:rPr>
        <w:t>i doprecyzowanie umowy w celu jednoznacznej interpretacji jej zapisów przez Strony;</w:t>
      </w:r>
    </w:p>
    <w:p w14:paraId="779A9F2A" w14:textId="77777777" w:rsidR="00F5785B" w:rsidRPr="00C93447" w:rsidRDefault="00F5785B" w:rsidP="00E0239C">
      <w:pPr>
        <w:numPr>
          <w:ilvl w:val="0"/>
          <w:numId w:val="34"/>
        </w:numPr>
        <w:spacing w:after="160" w:line="240" w:lineRule="auto"/>
        <w:ind w:left="567" w:hanging="283"/>
        <w:contextualSpacing/>
        <w:rPr>
          <w:rFonts w:asciiTheme="minorHAnsi" w:eastAsia="Calibri" w:hAnsiTheme="minorHAnsi" w:cstheme="minorHAnsi"/>
          <w:lang w:eastAsia="en-US"/>
        </w:rPr>
      </w:pPr>
      <w:r w:rsidRPr="00C93447">
        <w:rPr>
          <w:rFonts w:asciiTheme="minorHAnsi" w:eastAsia="Calibri" w:hAnsiTheme="minorHAnsi" w:cstheme="minorHAnsi"/>
          <w:lang w:eastAsia="en-US"/>
        </w:rPr>
        <w:t>z przyczyn niezależnych od Stron, które zasadniczo i istotnie utrudniają wykonywanie części lub całości zobowiązań wynikających z um</w:t>
      </w:r>
      <w:r w:rsidR="002F7849">
        <w:rPr>
          <w:rFonts w:asciiTheme="minorHAnsi" w:eastAsia="Calibri" w:hAnsiTheme="minorHAnsi" w:cstheme="minorHAnsi"/>
          <w:lang w:eastAsia="en-US"/>
        </w:rPr>
        <w:t>owy</w:t>
      </w:r>
      <w:r w:rsidRPr="00C93447">
        <w:rPr>
          <w:rFonts w:asciiTheme="minorHAnsi" w:eastAsia="Calibri" w:hAnsiTheme="minorHAnsi" w:cstheme="minorHAnsi"/>
          <w:lang w:eastAsia="en-US"/>
        </w:rPr>
        <w:t>, których</w:t>
      </w:r>
      <w:r w:rsidR="00053608">
        <w:rPr>
          <w:rFonts w:asciiTheme="minorHAnsi" w:eastAsia="Calibri" w:hAnsiTheme="minorHAnsi" w:cstheme="minorHAnsi"/>
          <w:lang w:eastAsia="en-US"/>
        </w:rPr>
        <w:t xml:space="preserve"> Strony nie mogły przewidzieć i </w:t>
      </w:r>
      <w:r w:rsidRPr="00C93447">
        <w:rPr>
          <w:rFonts w:asciiTheme="minorHAnsi" w:eastAsia="Calibri" w:hAnsiTheme="minorHAnsi" w:cstheme="minorHAnsi"/>
          <w:lang w:eastAsia="en-US"/>
        </w:rPr>
        <w:t>którym nie mogły zapobiec, ani ich przezwyciężyć i im przeciwdziałać poprzez działanie z należytą starannością ogólnie przewidzianą dla cywilnoprawnych stosunków zobowiązaniowych – w zakresie dostosowania umowy do zmian nią spowodowanych;</w:t>
      </w:r>
    </w:p>
    <w:p w14:paraId="01D9107D" w14:textId="77777777" w:rsidR="00437CA4" w:rsidRDefault="00437CA4" w:rsidP="00E0239C">
      <w:pPr>
        <w:numPr>
          <w:ilvl w:val="0"/>
          <w:numId w:val="34"/>
        </w:numPr>
        <w:spacing w:after="160" w:line="240" w:lineRule="auto"/>
        <w:ind w:left="567" w:hanging="283"/>
        <w:contextualSpacing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t xml:space="preserve">nastąpi konieczność dokonania zmian </w:t>
      </w:r>
      <w:r w:rsidRPr="00014F1B">
        <w:rPr>
          <w:rFonts w:asciiTheme="minorHAnsi" w:hAnsiTheme="minorHAnsi" w:cstheme="minorHAnsi"/>
        </w:rPr>
        <w:t>w Wykazie</w:t>
      </w:r>
      <w:r w:rsidR="00870016">
        <w:rPr>
          <w:rFonts w:asciiTheme="minorHAnsi" w:hAnsiTheme="minorHAnsi" w:cstheme="minorHAnsi"/>
        </w:rPr>
        <w:t xml:space="preserve"> </w:t>
      </w:r>
      <w:r w:rsidRPr="00014F1B">
        <w:rPr>
          <w:rFonts w:asciiTheme="minorHAnsi" w:hAnsiTheme="minorHAnsi" w:cstheme="minorHAnsi"/>
        </w:rPr>
        <w:t xml:space="preserve">w </w:t>
      </w:r>
      <w:r w:rsidRPr="00EA1B74">
        <w:rPr>
          <w:rFonts w:asciiTheme="minorHAnsi" w:hAnsiTheme="minorHAnsi" w:cstheme="minorHAnsi"/>
        </w:rPr>
        <w:t xml:space="preserve">zakresie </w:t>
      </w:r>
      <w:r w:rsidR="00EA1B74">
        <w:rPr>
          <w:rFonts w:asciiTheme="minorHAnsi" w:hAnsiTheme="minorHAnsi" w:cstheme="minorHAnsi"/>
        </w:rPr>
        <w:t>liczby</w:t>
      </w:r>
      <w:r w:rsidR="00870016" w:rsidRPr="00EA1B74">
        <w:rPr>
          <w:rFonts w:asciiTheme="minorHAnsi" w:hAnsiTheme="minorHAnsi" w:cstheme="minorHAnsi"/>
        </w:rPr>
        <w:t xml:space="preserve">, </w:t>
      </w:r>
      <w:r w:rsidRPr="00EA1B74">
        <w:rPr>
          <w:rFonts w:asciiTheme="minorHAnsi" w:hAnsiTheme="minorHAnsi" w:cstheme="minorHAnsi"/>
        </w:rPr>
        <w:t>lokalizacji</w:t>
      </w:r>
      <w:r w:rsidRPr="00014F1B">
        <w:rPr>
          <w:rFonts w:asciiTheme="minorHAnsi" w:hAnsiTheme="minorHAnsi" w:cstheme="minorHAnsi"/>
        </w:rPr>
        <w:t xml:space="preserve"> i planowanych t</w:t>
      </w:r>
      <w:r>
        <w:rPr>
          <w:rFonts w:asciiTheme="minorHAnsi" w:hAnsiTheme="minorHAnsi" w:cstheme="minorHAnsi"/>
        </w:rPr>
        <w:t>erminów kontroli</w:t>
      </w:r>
      <w:r w:rsidR="00870016">
        <w:rPr>
          <w:rFonts w:asciiTheme="minorHAnsi" w:hAnsiTheme="minorHAnsi" w:cstheme="minorHAnsi"/>
          <w:color w:val="000000"/>
        </w:rPr>
        <w:t xml:space="preserve">, </w:t>
      </w:r>
      <w:r w:rsidR="009A332C">
        <w:rPr>
          <w:rFonts w:asciiTheme="minorHAnsi" w:hAnsiTheme="minorHAnsi" w:cstheme="minorHAnsi"/>
          <w:color w:val="000000"/>
        </w:rPr>
        <w:t>na warunkach opisanych</w:t>
      </w:r>
      <w:r w:rsidR="00870016">
        <w:rPr>
          <w:rFonts w:asciiTheme="minorHAnsi" w:hAnsiTheme="minorHAnsi" w:cstheme="minorHAnsi"/>
          <w:color w:val="000000"/>
        </w:rPr>
        <w:t xml:space="preserve"> w </w:t>
      </w:r>
      <w:r w:rsidR="00870016">
        <w:rPr>
          <w:rFonts w:asciiTheme="minorHAnsi" w:hAnsiTheme="minorHAnsi" w:cstheme="minorHAnsi"/>
        </w:rPr>
        <w:t>§ 1 ust. 3;</w:t>
      </w:r>
    </w:p>
    <w:p w14:paraId="7F5A3332" w14:textId="78E804EE" w:rsidR="00F5785B" w:rsidRPr="00707311" w:rsidRDefault="00F5785B" w:rsidP="00707311">
      <w:pPr>
        <w:pStyle w:val="Akapitzlist"/>
        <w:numPr>
          <w:ilvl w:val="0"/>
          <w:numId w:val="33"/>
        </w:numPr>
        <w:tabs>
          <w:tab w:val="num" w:pos="4680"/>
        </w:tabs>
        <w:spacing w:line="240" w:lineRule="auto"/>
        <w:ind w:left="426" w:hanging="284"/>
        <w:rPr>
          <w:rFonts w:asciiTheme="minorHAnsi" w:hAnsiTheme="minorHAnsi" w:cstheme="minorHAnsi"/>
          <w:bCs/>
        </w:rPr>
      </w:pPr>
      <w:r w:rsidRPr="00707311">
        <w:rPr>
          <w:rFonts w:asciiTheme="minorHAnsi" w:hAnsiTheme="minorHAnsi" w:cstheme="minorHAnsi"/>
        </w:rPr>
        <w:t>Wszelkie zmiany umowy wymagają formy pisem</w:t>
      </w:r>
      <w:r w:rsidR="002C1B39" w:rsidRPr="00707311">
        <w:rPr>
          <w:rFonts w:asciiTheme="minorHAnsi" w:hAnsiTheme="minorHAnsi" w:cstheme="minorHAnsi"/>
        </w:rPr>
        <w:t>nej pod rygorem nieważności, za </w:t>
      </w:r>
      <w:r w:rsidRPr="00707311">
        <w:rPr>
          <w:rFonts w:asciiTheme="minorHAnsi" w:hAnsiTheme="minorHAnsi" w:cstheme="minorHAnsi"/>
        </w:rPr>
        <w:t>wyjątkiem zmian, o</w:t>
      </w:r>
      <w:r w:rsidR="00962243" w:rsidRPr="00707311">
        <w:rPr>
          <w:rFonts w:asciiTheme="minorHAnsi" w:hAnsiTheme="minorHAnsi" w:cstheme="minorHAnsi"/>
        </w:rPr>
        <w:t> </w:t>
      </w:r>
      <w:r w:rsidRPr="00707311">
        <w:rPr>
          <w:rFonts w:asciiTheme="minorHAnsi" w:hAnsiTheme="minorHAnsi" w:cstheme="minorHAnsi"/>
        </w:rPr>
        <w:t>których mowa w</w:t>
      </w:r>
      <w:r w:rsidR="00AC03EC" w:rsidRPr="00707311">
        <w:rPr>
          <w:rFonts w:asciiTheme="minorHAnsi" w:hAnsiTheme="minorHAnsi" w:cstheme="minorHAnsi"/>
        </w:rPr>
        <w:t xml:space="preserve"> ust. </w:t>
      </w:r>
      <w:r w:rsidR="00437CA4" w:rsidRPr="00707311">
        <w:rPr>
          <w:rFonts w:asciiTheme="minorHAnsi" w:hAnsiTheme="minorHAnsi" w:cstheme="minorHAnsi"/>
        </w:rPr>
        <w:t>1 pkt 8</w:t>
      </w:r>
      <w:r w:rsidR="00AC03EC" w:rsidRPr="00707311">
        <w:rPr>
          <w:rFonts w:asciiTheme="minorHAnsi" w:hAnsiTheme="minorHAnsi" w:cstheme="minorHAnsi"/>
        </w:rPr>
        <w:t xml:space="preserve"> oraz</w:t>
      </w:r>
      <w:r w:rsidRPr="00707311">
        <w:rPr>
          <w:rFonts w:asciiTheme="minorHAnsi" w:hAnsiTheme="minorHAnsi" w:cstheme="minorHAnsi"/>
        </w:rPr>
        <w:t xml:space="preserve"> </w:t>
      </w:r>
      <w:r w:rsidR="00437CA4" w:rsidRPr="00707311">
        <w:rPr>
          <w:rFonts w:asciiTheme="minorHAnsi" w:hAnsiTheme="minorHAnsi" w:cstheme="minorHAnsi"/>
        </w:rPr>
        <w:t xml:space="preserve">w </w:t>
      </w:r>
      <w:r w:rsidRPr="00707311">
        <w:rPr>
          <w:rFonts w:asciiTheme="minorHAnsi" w:hAnsiTheme="minorHAnsi" w:cstheme="minorHAnsi"/>
        </w:rPr>
        <w:t>§ 1</w:t>
      </w:r>
      <w:r w:rsidR="00053608" w:rsidRPr="00707311">
        <w:rPr>
          <w:rFonts w:asciiTheme="minorHAnsi" w:hAnsiTheme="minorHAnsi" w:cstheme="minorHAnsi"/>
        </w:rPr>
        <w:t>7</w:t>
      </w:r>
      <w:r w:rsidRPr="00707311">
        <w:rPr>
          <w:rFonts w:asciiTheme="minorHAnsi" w:hAnsiTheme="minorHAnsi" w:cstheme="minorHAnsi"/>
        </w:rPr>
        <w:t xml:space="preserve">. </w:t>
      </w:r>
    </w:p>
    <w:p w14:paraId="426AF050" w14:textId="77777777" w:rsidR="00BF38DF" w:rsidRPr="00014F1B" w:rsidRDefault="00BF38DF" w:rsidP="0021749F">
      <w:pPr>
        <w:autoSpaceDE w:val="0"/>
        <w:autoSpaceDN w:val="0"/>
        <w:adjustRightInd w:val="0"/>
        <w:spacing w:line="240" w:lineRule="auto"/>
        <w:ind w:right="57"/>
        <w:rPr>
          <w:rFonts w:asciiTheme="minorHAnsi" w:hAnsiTheme="minorHAnsi" w:cstheme="minorHAnsi"/>
          <w:b/>
          <w:color w:val="000000"/>
        </w:rPr>
      </w:pPr>
    </w:p>
    <w:p w14:paraId="1B92143E" w14:textId="77777777" w:rsidR="00B9041E" w:rsidRPr="00014F1B" w:rsidRDefault="00B9041E" w:rsidP="00420767">
      <w:pPr>
        <w:autoSpaceDE w:val="0"/>
        <w:autoSpaceDN w:val="0"/>
        <w:adjustRightInd w:val="0"/>
        <w:spacing w:line="240" w:lineRule="auto"/>
        <w:ind w:left="57" w:right="57"/>
        <w:jc w:val="center"/>
        <w:rPr>
          <w:rFonts w:asciiTheme="minorHAnsi" w:hAnsiTheme="minorHAnsi" w:cstheme="minorHAnsi"/>
          <w:b/>
          <w:color w:val="000000"/>
        </w:rPr>
      </w:pPr>
      <w:r w:rsidRPr="00014F1B">
        <w:rPr>
          <w:rFonts w:asciiTheme="minorHAnsi" w:hAnsiTheme="minorHAnsi" w:cstheme="minorHAnsi"/>
          <w:b/>
          <w:color w:val="000000"/>
        </w:rPr>
        <w:t xml:space="preserve">§ </w:t>
      </w:r>
      <w:r w:rsidR="00D75930" w:rsidRPr="00014F1B">
        <w:rPr>
          <w:rFonts w:asciiTheme="minorHAnsi" w:hAnsiTheme="minorHAnsi" w:cstheme="minorHAnsi"/>
          <w:b/>
          <w:color w:val="000000"/>
        </w:rPr>
        <w:t>17</w:t>
      </w:r>
      <w:r w:rsidR="00936078" w:rsidRPr="00014F1B">
        <w:rPr>
          <w:rFonts w:asciiTheme="minorHAnsi" w:hAnsiTheme="minorHAnsi" w:cstheme="minorHAnsi"/>
          <w:b/>
          <w:color w:val="000000"/>
        </w:rPr>
        <w:t>.</w:t>
      </w:r>
    </w:p>
    <w:p w14:paraId="4E1F4692" w14:textId="77777777" w:rsidR="0020680D" w:rsidRPr="00014F1B" w:rsidRDefault="00B9041E" w:rsidP="0098745F">
      <w:pPr>
        <w:autoSpaceDE w:val="0"/>
        <w:autoSpaceDN w:val="0"/>
        <w:adjustRightInd w:val="0"/>
        <w:spacing w:after="120" w:line="240" w:lineRule="auto"/>
        <w:ind w:left="57" w:right="57"/>
        <w:jc w:val="center"/>
        <w:rPr>
          <w:rFonts w:asciiTheme="minorHAnsi" w:hAnsiTheme="minorHAnsi" w:cstheme="minorHAnsi"/>
          <w:b/>
          <w:color w:val="000000"/>
        </w:rPr>
      </w:pPr>
      <w:r w:rsidRPr="00014F1B">
        <w:rPr>
          <w:rFonts w:asciiTheme="minorHAnsi" w:hAnsiTheme="minorHAnsi" w:cstheme="minorHAnsi"/>
          <w:b/>
          <w:color w:val="000000"/>
        </w:rPr>
        <w:t>Zarządzanie realizacją umowy</w:t>
      </w:r>
    </w:p>
    <w:p w14:paraId="20E323C9" w14:textId="77777777" w:rsidR="007B4AD3" w:rsidRPr="00014F1B" w:rsidRDefault="007B4AD3" w:rsidP="00E0239C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Osobą uprawnioną przez Zamawiającego do podpisywania dokumentac</w:t>
      </w:r>
      <w:r w:rsidR="00174458" w:rsidRPr="00014F1B">
        <w:rPr>
          <w:rFonts w:asciiTheme="minorHAnsi" w:hAnsiTheme="minorHAnsi" w:cstheme="minorHAnsi"/>
        </w:rPr>
        <w:t>ji związanej z realizacją umowy</w:t>
      </w:r>
      <w:r w:rsidRPr="00014F1B">
        <w:rPr>
          <w:rFonts w:asciiTheme="minorHAnsi" w:hAnsiTheme="minorHAnsi" w:cstheme="minorHAnsi"/>
        </w:rPr>
        <w:t>, do reprezentowania go we wszelkich czynnościach związanych z realizacją umowy oraz nadzoru nad jej realizacją jest Dyrektor lub Zastępca Dyrektora Departamentu Kontroli.</w:t>
      </w:r>
      <w:r w:rsidR="00EA56D0">
        <w:rPr>
          <w:rFonts w:asciiTheme="minorHAnsi" w:hAnsiTheme="minorHAnsi" w:cstheme="minorHAnsi"/>
        </w:rPr>
        <w:t xml:space="preserve"> </w:t>
      </w:r>
      <w:r w:rsidR="00EA56D0">
        <w:rPr>
          <w:rFonts w:cstheme="minorHAnsi"/>
        </w:rPr>
        <w:t xml:space="preserve">Dyrektor / Zastępca Dyrektora </w:t>
      </w:r>
      <w:r w:rsidR="00EA56D0" w:rsidRPr="00851617">
        <w:rPr>
          <w:rFonts w:cstheme="minorHAnsi"/>
        </w:rPr>
        <w:t>Departamentu Kontroli</w:t>
      </w:r>
      <w:r w:rsidR="00EA56D0">
        <w:rPr>
          <w:rFonts w:cstheme="minorHAnsi"/>
        </w:rPr>
        <w:t xml:space="preserve"> może upoważnić </w:t>
      </w:r>
      <w:r w:rsidR="00E419A6">
        <w:rPr>
          <w:rFonts w:cstheme="minorHAnsi"/>
        </w:rPr>
        <w:t>inną osobę</w:t>
      </w:r>
      <w:r w:rsidR="00EA56D0">
        <w:rPr>
          <w:rFonts w:cstheme="minorHAnsi"/>
        </w:rPr>
        <w:t xml:space="preserve"> do reprezentowania Zamawiającego przy realizacji określonych czynności związanych z realizacją umowy.</w:t>
      </w:r>
    </w:p>
    <w:p w14:paraId="44E09A34" w14:textId="77777777" w:rsidR="00F97269" w:rsidRPr="00014F1B" w:rsidRDefault="00F97269" w:rsidP="00E0239C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 xml:space="preserve">Osobami </w:t>
      </w:r>
      <w:r w:rsidR="005D15E0">
        <w:rPr>
          <w:rFonts w:asciiTheme="minorHAnsi" w:hAnsiTheme="minorHAnsi" w:cstheme="minorHAnsi"/>
        </w:rPr>
        <w:t xml:space="preserve">po stronie Wykonawcy </w:t>
      </w:r>
      <w:r w:rsidR="00664277" w:rsidRPr="00014F1B">
        <w:rPr>
          <w:rFonts w:asciiTheme="minorHAnsi" w:hAnsiTheme="minorHAnsi" w:cstheme="minorHAnsi"/>
        </w:rPr>
        <w:t xml:space="preserve">upoważnionymi </w:t>
      </w:r>
      <w:r w:rsidR="00667CD7" w:rsidRPr="00014F1B">
        <w:rPr>
          <w:rFonts w:asciiTheme="minorHAnsi" w:hAnsiTheme="minorHAnsi" w:cstheme="minorHAnsi"/>
        </w:rPr>
        <w:t xml:space="preserve">przez Zamawiającego </w:t>
      </w:r>
      <w:r w:rsidRPr="00014F1B">
        <w:rPr>
          <w:rFonts w:asciiTheme="minorHAnsi" w:hAnsiTheme="minorHAnsi" w:cstheme="minorHAnsi"/>
        </w:rPr>
        <w:t xml:space="preserve">do podpisywania korespondencji kierowanej do kontrolowanych podmiotów, w zakresie </w:t>
      </w:r>
      <w:r w:rsidR="00667CD7" w:rsidRPr="00014F1B">
        <w:rPr>
          <w:rFonts w:asciiTheme="minorHAnsi" w:hAnsiTheme="minorHAnsi" w:cstheme="minorHAnsi"/>
        </w:rPr>
        <w:t>niezbędnym do</w:t>
      </w:r>
      <w:r w:rsidRPr="002C1B39">
        <w:rPr>
          <w:rFonts w:asciiTheme="minorHAnsi" w:hAnsiTheme="minorHAnsi" w:cstheme="minorHAnsi"/>
        </w:rPr>
        <w:t xml:space="preserve"> przygotowania i przeprowadzenia kontroli</w:t>
      </w:r>
      <w:r w:rsidR="002C1B39">
        <w:rPr>
          <w:rFonts w:asciiTheme="minorHAnsi" w:hAnsiTheme="minorHAnsi" w:cstheme="minorHAnsi"/>
          <w:i/>
        </w:rPr>
        <w:t>,</w:t>
      </w:r>
      <w:r w:rsidR="002C1B39">
        <w:rPr>
          <w:rFonts w:asciiTheme="minorHAnsi" w:hAnsiTheme="minorHAnsi" w:cstheme="minorHAnsi"/>
        </w:rPr>
        <w:t xml:space="preserve"> </w:t>
      </w:r>
      <w:r w:rsidR="00667CD7" w:rsidRPr="00014F1B">
        <w:rPr>
          <w:rFonts w:asciiTheme="minorHAnsi" w:hAnsiTheme="minorHAnsi" w:cstheme="minorHAnsi"/>
        </w:rPr>
        <w:t>wyszczególnionym w OPZ</w:t>
      </w:r>
      <w:r w:rsidR="00664277" w:rsidRPr="00014F1B">
        <w:rPr>
          <w:rFonts w:asciiTheme="minorHAnsi" w:hAnsiTheme="minorHAnsi" w:cstheme="minorHAnsi"/>
        </w:rPr>
        <w:t>,</w:t>
      </w:r>
      <w:r w:rsidR="00667CD7" w:rsidRPr="00014F1B">
        <w:rPr>
          <w:rFonts w:asciiTheme="minorHAnsi" w:hAnsiTheme="minorHAnsi" w:cstheme="minorHAnsi"/>
        </w:rPr>
        <w:t xml:space="preserve"> są osoby pełniące funkcje K</w:t>
      </w:r>
      <w:r w:rsidR="00664277" w:rsidRPr="00014F1B">
        <w:rPr>
          <w:rFonts w:asciiTheme="minorHAnsi" w:hAnsiTheme="minorHAnsi" w:cstheme="minorHAnsi"/>
        </w:rPr>
        <w:t xml:space="preserve">oordynatora </w:t>
      </w:r>
      <w:r w:rsidR="002C1B39">
        <w:rPr>
          <w:rFonts w:asciiTheme="minorHAnsi" w:hAnsiTheme="minorHAnsi" w:cstheme="minorHAnsi"/>
        </w:rPr>
        <w:t xml:space="preserve">zespołów kontrolujących </w:t>
      </w:r>
      <w:r w:rsidR="00664277" w:rsidRPr="00014F1B">
        <w:rPr>
          <w:rFonts w:asciiTheme="minorHAnsi" w:hAnsiTheme="minorHAnsi" w:cstheme="minorHAnsi"/>
        </w:rPr>
        <w:t>oraz Zastępców k</w:t>
      </w:r>
      <w:r w:rsidR="00667CD7" w:rsidRPr="00014F1B">
        <w:rPr>
          <w:rFonts w:asciiTheme="minorHAnsi" w:hAnsiTheme="minorHAnsi" w:cstheme="minorHAnsi"/>
        </w:rPr>
        <w:t>oordynatora</w:t>
      </w:r>
      <w:r w:rsidR="00EA56D0">
        <w:rPr>
          <w:rFonts w:asciiTheme="minorHAnsi" w:hAnsiTheme="minorHAnsi" w:cstheme="minorHAnsi"/>
        </w:rPr>
        <w:t xml:space="preserve"> zespołów kontrolują</w:t>
      </w:r>
      <w:r w:rsidR="002C1B39">
        <w:rPr>
          <w:rFonts w:asciiTheme="minorHAnsi" w:hAnsiTheme="minorHAnsi" w:cstheme="minorHAnsi"/>
        </w:rPr>
        <w:t>cych</w:t>
      </w:r>
      <w:r w:rsidR="00664277" w:rsidRPr="00014F1B">
        <w:rPr>
          <w:rFonts w:asciiTheme="minorHAnsi" w:hAnsiTheme="minorHAnsi" w:cstheme="minorHAnsi"/>
        </w:rPr>
        <w:t xml:space="preserve">. </w:t>
      </w:r>
      <w:r w:rsidR="00EA56D0">
        <w:rPr>
          <w:rFonts w:asciiTheme="minorHAnsi" w:hAnsiTheme="minorHAnsi" w:cstheme="minorHAnsi"/>
        </w:rPr>
        <w:t>Niniejsze u</w:t>
      </w:r>
      <w:r w:rsidR="00664277" w:rsidRPr="00014F1B">
        <w:rPr>
          <w:rFonts w:asciiTheme="minorHAnsi" w:hAnsiTheme="minorHAnsi" w:cstheme="minorHAnsi"/>
        </w:rPr>
        <w:t xml:space="preserve">poważnienie obowiązuje w okresie realizacji umowy. Zamawiający zastrzega sobie prawo do </w:t>
      </w:r>
      <w:r w:rsidR="00952103" w:rsidRPr="00014F1B">
        <w:rPr>
          <w:rFonts w:asciiTheme="minorHAnsi" w:hAnsiTheme="minorHAnsi" w:cstheme="minorHAnsi"/>
        </w:rPr>
        <w:t>cofnięcia</w:t>
      </w:r>
      <w:r w:rsidR="00664277" w:rsidRPr="00014F1B">
        <w:rPr>
          <w:rFonts w:asciiTheme="minorHAnsi" w:hAnsiTheme="minorHAnsi" w:cstheme="minorHAnsi"/>
        </w:rPr>
        <w:t xml:space="preserve"> </w:t>
      </w:r>
      <w:r w:rsidR="00EA56D0">
        <w:rPr>
          <w:rFonts w:asciiTheme="minorHAnsi" w:hAnsiTheme="minorHAnsi" w:cstheme="minorHAnsi"/>
        </w:rPr>
        <w:t xml:space="preserve">ww. </w:t>
      </w:r>
      <w:r w:rsidR="00664277" w:rsidRPr="00014F1B">
        <w:rPr>
          <w:rFonts w:asciiTheme="minorHAnsi" w:hAnsiTheme="minorHAnsi" w:cstheme="minorHAnsi"/>
        </w:rPr>
        <w:t>upoważnienia w każdym czasie oraz bez wskazania przyczyny.</w:t>
      </w:r>
    </w:p>
    <w:p w14:paraId="7788A1F7" w14:textId="77777777" w:rsidR="00982F2F" w:rsidRPr="00014F1B" w:rsidRDefault="007B4AD3" w:rsidP="00E0239C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 xml:space="preserve">W terminie </w:t>
      </w:r>
      <w:r w:rsidR="00962243">
        <w:rPr>
          <w:rFonts w:asciiTheme="minorHAnsi" w:hAnsiTheme="minorHAnsi" w:cstheme="minorHAnsi"/>
        </w:rPr>
        <w:t>3</w:t>
      </w:r>
      <w:r w:rsidR="00962243" w:rsidRPr="00014F1B">
        <w:rPr>
          <w:rFonts w:asciiTheme="minorHAnsi" w:hAnsiTheme="minorHAnsi" w:cstheme="minorHAnsi"/>
        </w:rPr>
        <w:t xml:space="preserve"> </w:t>
      </w:r>
      <w:r w:rsidRPr="00014F1B">
        <w:rPr>
          <w:rFonts w:asciiTheme="minorHAnsi" w:hAnsiTheme="minorHAnsi" w:cstheme="minorHAnsi"/>
        </w:rPr>
        <w:t>dni</w:t>
      </w:r>
      <w:r w:rsidR="00CF77F3">
        <w:rPr>
          <w:rFonts w:asciiTheme="minorHAnsi" w:hAnsiTheme="minorHAnsi" w:cstheme="minorHAnsi"/>
        </w:rPr>
        <w:t xml:space="preserve"> roboczych</w:t>
      </w:r>
      <w:r w:rsidRPr="00014F1B">
        <w:rPr>
          <w:rFonts w:asciiTheme="minorHAnsi" w:hAnsiTheme="minorHAnsi" w:cstheme="minorHAnsi"/>
        </w:rPr>
        <w:t xml:space="preserve"> od </w:t>
      </w:r>
      <w:r w:rsidR="00CA546C" w:rsidRPr="00014F1B">
        <w:rPr>
          <w:rFonts w:asciiTheme="minorHAnsi" w:hAnsiTheme="minorHAnsi" w:cstheme="minorHAnsi"/>
        </w:rPr>
        <w:t xml:space="preserve">zawarcia </w:t>
      </w:r>
      <w:r w:rsidRPr="00014F1B">
        <w:rPr>
          <w:rFonts w:asciiTheme="minorHAnsi" w:hAnsiTheme="minorHAnsi" w:cstheme="minorHAnsi"/>
        </w:rPr>
        <w:t>umowy Strony przekażą sobie wzajemnie</w:t>
      </w:r>
      <w:r w:rsidR="00CA546C" w:rsidRPr="00014F1B">
        <w:rPr>
          <w:rFonts w:asciiTheme="minorHAnsi" w:hAnsiTheme="minorHAnsi" w:cstheme="minorHAnsi"/>
        </w:rPr>
        <w:t xml:space="preserve"> </w:t>
      </w:r>
      <w:r w:rsidRPr="00014F1B">
        <w:rPr>
          <w:rFonts w:asciiTheme="minorHAnsi" w:hAnsiTheme="minorHAnsi" w:cstheme="minorHAnsi"/>
        </w:rPr>
        <w:t>informacje dotycząc</w:t>
      </w:r>
      <w:r w:rsidR="002D12CF" w:rsidRPr="00014F1B">
        <w:rPr>
          <w:rFonts w:asciiTheme="minorHAnsi" w:hAnsiTheme="minorHAnsi" w:cstheme="minorHAnsi"/>
        </w:rPr>
        <w:t>e</w:t>
      </w:r>
      <w:r w:rsidRPr="00014F1B">
        <w:rPr>
          <w:rFonts w:asciiTheme="minorHAnsi" w:hAnsiTheme="minorHAnsi" w:cstheme="minorHAnsi"/>
        </w:rPr>
        <w:t xml:space="preserve"> osób odpowiedzialnych za kontakty </w:t>
      </w:r>
      <w:r w:rsidR="00EA56D0">
        <w:rPr>
          <w:rFonts w:asciiTheme="minorHAnsi" w:hAnsiTheme="minorHAnsi" w:cstheme="minorHAnsi"/>
        </w:rPr>
        <w:t>(</w:t>
      </w:r>
      <w:r w:rsidR="00AA4D06">
        <w:rPr>
          <w:rFonts w:asciiTheme="minorHAnsi" w:hAnsiTheme="minorHAnsi" w:cstheme="minorHAnsi"/>
        </w:rPr>
        <w:t xml:space="preserve">Koordynator </w:t>
      </w:r>
      <w:r w:rsidR="00CF77F3">
        <w:rPr>
          <w:rFonts w:asciiTheme="minorHAnsi" w:hAnsiTheme="minorHAnsi" w:cstheme="minorHAnsi"/>
        </w:rPr>
        <w:t>zespołów kontrolujących po stronie Wykonawcy, osoby wskazane w ust. 1 po stronie Zamawiającego</w:t>
      </w:r>
      <w:r w:rsidR="00EA56D0">
        <w:rPr>
          <w:rFonts w:asciiTheme="minorHAnsi" w:hAnsiTheme="minorHAnsi" w:cstheme="minorHAnsi"/>
        </w:rPr>
        <w:t>)</w:t>
      </w:r>
      <w:r w:rsidR="00CF77F3">
        <w:rPr>
          <w:rFonts w:asciiTheme="minorHAnsi" w:hAnsiTheme="minorHAnsi" w:cstheme="minorHAnsi"/>
        </w:rPr>
        <w:t>,</w:t>
      </w:r>
      <w:r w:rsidR="00EA56D0">
        <w:rPr>
          <w:rFonts w:asciiTheme="minorHAnsi" w:hAnsiTheme="minorHAnsi" w:cstheme="minorHAnsi"/>
        </w:rPr>
        <w:t xml:space="preserve"> </w:t>
      </w:r>
      <w:r w:rsidR="00982F2F" w:rsidRPr="00014F1B">
        <w:rPr>
          <w:rFonts w:asciiTheme="minorHAnsi" w:hAnsiTheme="minorHAnsi" w:cstheme="minorHAnsi"/>
        </w:rPr>
        <w:t>numery telefonów</w:t>
      </w:r>
      <w:r w:rsidR="00CF77F3">
        <w:rPr>
          <w:rFonts w:asciiTheme="minorHAnsi" w:hAnsiTheme="minorHAnsi" w:cstheme="minorHAnsi"/>
        </w:rPr>
        <w:t xml:space="preserve"> kontaktowych do ww. osób,</w:t>
      </w:r>
      <w:r w:rsidR="00EA3E03" w:rsidRPr="00014F1B">
        <w:rPr>
          <w:rFonts w:asciiTheme="minorHAnsi" w:hAnsiTheme="minorHAnsi" w:cstheme="minorHAnsi"/>
        </w:rPr>
        <w:t xml:space="preserve"> </w:t>
      </w:r>
      <w:r w:rsidR="00CF77F3">
        <w:rPr>
          <w:rFonts w:asciiTheme="minorHAnsi" w:hAnsiTheme="minorHAnsi" w:cstheme="minorHAnsi"/>
        </w:rPr>
        <w:t xml:space="preserve">a także </w:t>
      </w:r>
      <w:r w:rsidR="00EA3E03" w:rsidRPr="00014F1B">
        <w:rPr>
          <w:rFonts w:asciiTheme="minorHAnsi" w:hAnsiTheme="minorHAnsi" w:cstheme="minorHAnsi"/>
        </w:rPr>
        <w:t>adres e-mail</w:t>
      </w:r>
      <w:r w:rsidR="00BD1C33" w:rsidRPr="00014F1B">
        <w:rPr>
          <w:rFonts w:asciiTheme="minorHAnsi" w:hAnsiTheme="minorHAnsi" w:cstheme="minorHAnsi"/>
        </w:rPr>
        <w:t>,</w:t>
      </w:r>
      <w:r w:rsidR="00CF77F3">
        <w:rPr>
          <w:rFonts w:asciiTheme="minorHAnsi" w:hAnsiTheme="minorHAnsi" w:cstheme="minorHAnsi"/>
        </w:rPr>
        <w:t xml:space="preserve"> o którym mowa w </w:t>
      </w:r>
      <w:r w:rsidR="00EA3E03" w:rsidRPr="00014F1B">
        <w:rPr>
          <w:rFonts w:asciiTheme="minorHAnsi" w:hAnsiTheme="minorHAnsi" w:cstheme="minorHAnsi"/>
        </w:rPr>
        <w:t xml:space="preserve">ust. </w:t>
      </w:r>
      <w:r w:rsidR="00EA56D0">
        <w:rPr>
          <w:rFonts w:asciiTheme="minorHAnsi" w:hAnsiTheme="minorHAnsi" w:cstheme="minorHAnsi"/>
        </w:rPr>
        <w:t>4</w:t>
      </w:r>
      <w:r w:rsidR="0097154A" w:rsidRPr="00014F1B">
        <w:rPr>
          <w:rFonts w:asciiTheme="minorHAnsi" w:hAnsiTheme="minorHAnsi" w:cstheme="minorHAnsi"/>
        </w:rPr>
        <w:t xml:space="preserve"> oraz</w:t>
      </w:r>
      <w:r w:rsidR="00982F2F" w:rsidRPr="00014F1B">
        <w:rPr>
          <w:rFonts w:asciiTheme="minorHAnsi" w:hAnsiTheme="minorHAnsi" w:cstheme="minorHAnsi"/>
        </w:rPr>
        <w:t xml:space="preserve"> adresy do doręczeń (o ile są różne od określonych w komparycji do umowy).</w:t>
      </w:r>
    </w:p>
    <w:p w14:paraId="4FBA8235" w14:textId="77777777" w:rsidR="0097154A" w:rsidRPr="00014F1B" w:rsidRDefault="00CC50DF" w:rsidP="00E0239C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Na potrzeby realizacji niniejszej umowy</w:t>
      </w:r>
      <w:r w:rsidR="0097154A" w:rsidRPr="00014F1B">
        <w:rPr>
          <w:rFonts w:asciiTheme="minorHAnsi" w:hAnsiTheme="minorHAnsi" w:cstheme="minorHAnsi"/>
        </w:rPr>
        <w:t xml:space="preserve"> </w:t>
      </w:r>
      <w:r w:rsidR="00EA3E03" w:rsidRPr="00014F1B">
        <w:rPr>
          <w:rFonts w:asciiTheme="minorHAnsi" w:hAnsiTheme="minorHAnsi" w:cstheme="minorHAnsi"/>
        </w:rPr>
        <w:t xml:space="preserve">Zamawiający wymaga </w:t>
      </w:r>
      <w:r w:rsidR="00616F43" w:rsidRPr="00014F1B">
        <w:rPr>
          <w:rFonts w:asciiTheme="minorHAnsi" w:hAnsiTheme="minorHAnsi" w:cstheme="minorHAnsi"/>
        </w:rPr>
        <w:t>wskazania</w:t>
      </w:r>
      <w:r w:rsidR="00EA3E03" w:rsidRPr="00014F1B">
        <w:rPr>
          <w:rFonts w:asciiTheme="minorHAnsi" w:hAnsiTheme="minorHAnsi" w:cstheme="minorHAnsi"/>
        </w:rPr>
        <w:t xml:space="preserve"> przez Wykonawcę </w:t>
      </w:r>
      <w:r w:rsidR="005C2C78" w:rsidRPr="00014F1B">
        <w:rPr>
          <w:rFonts w:asciiTheme="minorHAnsi" w:hAnsiTheme="minorHAnsi" w:cstheme="minorHAnsi"/>
        </w:rPr>
        <w:t>jedn</w:t>
      </w:r>
      <w:r w:rsidR="00EA3E03" w:rsidRPr="00014F1B">
        <w:rPr>
          <w:rFonts w:asciiTheme="minorHAnsi" w:hAnsiTheme="minorHAnsi" w:cstheme="minorHAnsi"/>
        </w:rPr>
        <w:t>ego</w:t>
      </w:r>
      <w:r w:rsidR="005C2C78" w:rsidRPr="00014F1B">
        <w:rPr>
          <w:rFonts w:asciiTheme="minorHAnsi" w:hAnsiTheme="minorHAnsi" w:cstheme="minorHAnsi"/>
        </w:rPr>
        <w:t xml:space="preserve"> adres</w:t>
      </w:r>
      <w:r w:rsidR="00EA3E03" w:rsidRPr="00014F1B">
        <w:rPr>
          <w:rFonts w:asciiTheme="minorHAnsi" w:hAnsiTheme="minorHAnsi" w:cstheme="minorHAnsi"/>
        </w:rPr>
        <w:t>u</w:t>
      </w:r>
      <w:r w:rsidR="005C2C78" w:rsidRPr="00014F1B">
        <w:rPr>
          <w:rFonts w:asciiTheme="minorHAnsi" w:hAnsiTheme="minorHAnsi" w:cstheme="minorHAnsi"/>
        </w:rPr>
        <w:t xml:space="preserve"> e-mail</w:t>
      </w:r>
      <w:r w:rsidR="00EA3E03" w:rsidRPr="00014F1B">
        <w:rPr>
          <w:rFonts w:asciiTheme="minorHAnsi" w:hAnsiTheme="minorHAnsi" w:cstheme="minorHAnsi"/>
        </w:rPr>
        <w:t>, na który Zamawiający będzie przekazywał wszelką korespondencję związaną z realizacją umowy</w:t>
      </w:r>
      <w:r w:rsidR="0097154A" w:rsidRPr="00014F1B">
        <w:rPr>
          <w:rFonts w:asciiTheme="minorHAnsi" w:hAnsiTheme="minorHAnsi" w:cstheme="minorHAnsi"/>
        </w:rPr>
        <w:t xml:space="preserve">. Wykonawca zapewni </w:t>
      </w:r>
      <w:r w:rsidR="005C2C78" w:rsidRPr="00014F1B">
        <w:rPr>
          <w:rFonts w:asciiTheme="minorHAnsi" w:hAnsiTheme="minorHAnsi" w:cstheme="minorHAnsi"/>
        </w:rPr>
        <w:t>wszystki</w:t>
      </w:r>
      <w:r w:rsidR="0097154A" w:rsidRPr="00014F1B">
        <w:rPr>
          <w:rFonts w:asciiTheme="minorHAnsi" w:hAnsiTheme="minorHAnsi" w:cstheme="minorHAnsi"/>
        </w:rPr>
        <w:t>m</w:t>
      </w:r>
      <w:r w:rsidR="005C2C78" w:rsidRPr="00014F1B">
        <w:rPr>
          <w:rFonts w:asciiTheme="minorHAnsi" w:hAnsiTheme="minorHAnsi" w:cstheme="minorHAnsi"/>
        </w:rPr>
        <w:t xml:space="preserve"> oso</w:t>
      </w:r>
      <w:r w:rsidR="0097154A" w:rsidRPr="00014F1B">
        <w:rPr>
          <w:rFonts w:asciiTheme="minorHAnsi" w:hAnsiTheme="minorHAnsi" w:cstheme="minorHAnsi"/>
        </w:rPr>
        <w:t>bom</w:t>
      </w:r>
      <w:r w:rsidR="005C2C78" w:rsidRPr="00014F1B">
        <w:rPr>
          <w:rFonts w:asciiTheme="minorHAnsi" w:hAnsiTheme="minorHAnsi" w:cstheme="minorHAnsi"/>
        </w:rPr>
        <w:t xml:space="preserve"> </w:t>
      </w:r>
      <w:r w:rsidR="00EA56D0">
        <w:rPr>
          <w:rFonts w:asciiTheme="minorHAnsi" w:hAnsiTheme="minorHAnsi" w:cstheme="minorHAnsi"/>
        </w:rPr>
        <w:t>realizującym zamówienie</w:t>
      </w:r>
      <w:r w:rsidR="0097154A" w:rsidRPr="00014F1B">
        <w:rPr>
          <w:rFonts w:asciiTheme="minorHAnsi" w:hAnsiTheme="minorHAnsi" w:cstheme="minorHAnsi"/>
        </w:rPr>
        <w:t xml:space="preserve"> możliwość otrzymywania </w:t>
      </w:r>
      <w:r w:rsidR="00D65B0B" w:rsidRPr="00014F1B">
        <w:rPr>
          <w:rFonts w:asciiTheme="minorHAnsi" w:hAnsiTheme="minorHAnsi" w:cstheme="minorHAnsi"/>
        </w:rPr>
        <w:t>wiadomości elektronicznych z ww. adresu e-mail.</w:t>
      </w:r>
    </w:p>
    <w:p w14:paraId="4122004C" w14:textId="77777777" w:rsidR="007B4AD3" w:rsidRPr="00014F1B" w:rsidRDefault="007B4AD3" w:rsidP="00E0239C">
      <w:pPr>
        <w:numPr>
          <w:ilvl w:val="0"/>
          <w:numId w:val="27"/>
        </w:numPr>
        <w:spacing w:line="240" w:lineRule="auto"/>
        <w:ind w:left="284" w:hanging="284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W przypadku zmiany osoby</w:t>
      </w:r>
      <w:r w:rsidR="0097154A" w:rsidRPr="00014F1B">
        <w:rPr>
          <w:rFonts w:asciiTheme="minorHAnsi" w:hAnsiTheme="minorHAnsi" w:cstheme="minorHAnsi"/>
        </w:rPr>
        <w:t xml:space="preserve"> odpowiedzialnej za</w:t>
      </w:r>
      <w:r w:rsidR="00982F2F" w:rsidRPr="00014F1B">
        <w:rPr>
          <w:rFonts w:asciiTheme="minorHAnsi" w:hAnsiTheme="minorHAnsi" w:cstheme="minorHAnsi"/>
        </w:rPr>
        <w:t xml:space="preserve"> kontakt</w:t>
      </w:r>
      <w:r w:rsidR="0097154A" w:rsidRPr="00014F1B">
        <w:rPr>
          <w:rFonts w:asciiTheme="minorHAnsi" w:hAnsiTheme="minorHAnsi" w:cstheme="minorHAnsi"/>
        </w:rPr>
        <w:t>y</w:t>
      </w:r>
      <w:r w:rsidRPr="00014F1B">
        <w:rPr>
          <w:rFonts w:asciiTheme="minorHAnsi" w:hAnsiTheme="minorHAnsi" w:cstheme="minorHAnsi"/>
        </w:rPr>
        <w:t>, danych adresowych lub kontaktowych</w:t>
      </w:r>
      <w:r w:rsidR="0097154A" w:rsidRPr="00014F1B">
        <w:rPr>
          <w:rFonts w:asciiTheme="minorHAnsi" w:hAnsiTheme="minorHAnsi" w:cstheme="minorHAnsi"/>
        </w:rPr>
        <w:t>,</w:t>
      </w:r>
      <w:r w:rsidRPr="00014F1B">
        <w:rPr>
          <w:rFonts w:asciiTheme="minorHAnsi" w:hAnsiTheme="minorHAnsi" w:cstheme="minorHAnsi"/>
        </w:rPr>
        <w:t xml:space="preserve"> </w:t>
      </w:r>
      <w:r w:rsidR="00174458" w:rsidRPr="00014F1B">
        <w:rPr>
          <w:rFonts w:asciiTheme="minorHAnsi" w:hAnsiTheme="minorHAnsi" w:cstheme="minorHAnsi"/>
        </w:rPr>
        <w:t>S</w:t>
      </w:r>
      <w:r w:rsidRPr="00014F1B">
        <w:rPr>
          <w:rFonts w:asciiTheme="minorHAnsi" w:hAnsiTheme="minorHAnsi" w:cstheme="minorHAnsi"/>
        </w:rPr>
        <w:t>trona jest zobowiązana do</w:t>
      </w:r>
      <w:r w:rsidR="0097154A" w:rsidRPr="00014F1B">
        <w:rPr>
          <w:rFonts w:asciiTheme="minorHAnsi" w:hAnsiTheme="minorHAnsi" w:cstheme="minorHAnsi"/>
        </w:rPr>
        <w:t xml:space="preserve"> </w:t>
      </w:r>
      <w:r w:rsidRPr="00014F1B">
        <w:rPr>
          <w:rFonts w:asciiTheme="minorHAnsi" w:hAnsiTheme="minorHAnsi" w:cstheme="minorHAnsi"/>
        </w:rPr>
        <w:t>poinformowania o tym drugiej Strony</w:t>
      </w:r>
      <w:r w:rsidR="00982F2F" w:rsidRPr="00014F1B">
        <w:rPr>
          <w:rFonts w:asciiTheme="minorHAnsi" w:hAnsiTheme="minorHAnsi" w:cstheme="minorHAnsi"/>
        </w:rPr>
        <w:t xml:space="preserve"> w formie pisemnej lub za pomocą poczty elektronicznej</w:t>
      </w:r>
      <w:r w:rsidRPr="00014F1B">
        <w:rPr>
          <w:rFonts w:asciiTheme="minorHAnsi" w:hAnsiTheme="minorHAnsi" w:cstheme="minorHAnsi"/>
        </w:rPr>
        <w:t>.</w:t>
      </w:r>
    </w:p>
    <w:p w14:paraId="507243AB" w14:textId="77777777" w:rsidR="00C83FA9" w:rsidRDefault="00C83FA9" w:rsidP="00420767">
      <w:pPr>
        <w:autoSpaceDE w:val="0"/>
        <w:autoSpaceDN w:val="0"/>
        <w:adjustRightInd w:val="0"/>
        <w:spacing w:line="240" w:lineRule="auto"/>
        <w:ind w:left="57" w:right="57"/>
        <w:jc w:val="center"/>
        <w:rPr>
          <w:rFonts w:asciiTheme="minorHAnsi" w:hAnsiTheme="minorHAnsi" w:cstheme="minorHAnsi"/>
          <w:b/>
          <w:color w:val="000000"/>
        </w:rPr>
      </w:pPr>
    </w:p>
    <w:p w14:paraId="4A9ACBB7" w14:textId="77777777" w:rsidR="00B90A50" w:rsidRPr="00014F1B" w:rsidRDefault="00B90A50" w:rsidP="00420767">
      <w:pPr>
        <w:autoSpaceDE w:val="0"/>
        <w:autoSpaceDN w:val="0"/>
        <w:adjustRightInd w:val="0"/>
        <w:spacing w:line="240" w:lineRule="auto"/>
        <w:ind w:left="57" w:right="57"/>
        <w:jc w:val="center"/>
        <w:rPr>
          <w:rFonts w:asciiTheme="minorHAnsi" w:hAnsiTheme="minorHAnsi" w:cstheme="minorHAnsi"/>
          <w:b/>
          <w:color w:val="000000"/>
        </w:rPr>
      </w:pPr>
      <w:r w:rsidRPr="00014F1B">
        <w:rPr>
          <w:rFonts w:asciiTheme="minorHAnsi" w:hAnsiTheme="minorHAnsi" w:cstheme="minorHAnsi"/>
          <w:b/>
          <w:color w:val="000000"/>
        </w:rPr>
        <w:t xml:space="preserve">§ </w:t>
      </w:r>
      <w:r w:rsidR="00737389">
        <w:rPr>
          <w:rFonts w:asciiTheme="minorHAnsi" w:hAnsiTheme="minorHAnsi" w:cstheme="minorHAnsi"/>
          <w:b/>
          <w:color w:val="000000"/>
        </w:rPr>
        <w:t>1</w:t>
      </w:r>
      <w:r w:rsidR="006F6BD2">
        <w:rPr>
          <w:rFonts w:asciiTheme="minorHAnsi" w:hAnsiTheme="minorHAnsi" w:cstheme="minorHAnsi"/>
          <w:b/>
          <w:color w:val="000000"/>
        </w:rPr>
        <w:t>8</w:t>
      </w:r>
      <w:r w:rsidRPr="00014F1B">
        <w:rPr>
          <w:rFonts w:asciiTheme="minorHAnsi" w:hAnsiTheme="minorHAnsi" w:cstheme="minorHAnsi"/>
          <w:b/>
          <w:color w:val="000000"/>
        </w:rPr>
        <w:t>.</w:t>
      </w:r>
    </w:p>
    <w:p w14:paraId="2F860818" w14:textId="77777777" w:rsidR="00B90A50" w:rsidRPr="00014F1B" w:rsidRDefault="00B90A50" w:rsidP="0010388F">
      <w:pPr>
        <w:autoSpaceDE w:val="0"/>
        <w:autoSpaceDN w:val="0"/>
        <w:adjustRightInd w:val="0"/>
        <w:spacing w:after="120" w:line="240" w:lineRule="auto"/>
        <w:ind w:left="57" w:right="57"/>
        <w:jc w:val="center"/>
        <w:rPr>
          <w:rFonts w:asciiTheme="minorHAnsi" w:hAnsiTheme="minorHAnsi" w:cstheme="minorHAnsi"/>
          <w:b/>
          <w:color w:val="000000"/>
        </w:rPr>
      </w:pPr>
      <w:r w:rsidRPr="00014F1B">
        <w:rPr>
          <w:rFonts w:asciiTheme="minorHAnsi" w:hAnsiTheme="minorHAnsi" w:cstheme="minorHAnsi"/>
          <w:b/>
          <w:color w:val="000000"/>
        </w:rPr>
        <w:t>Postanowienia końcowe</w:t>
      </w:r>
    </w:p>
    <w:p w14:paraId="43F147AD" w14:textId="77777777" w:rsidR="00B90A50" w:rsidRPr="00014F1B" w:rsidRDefault="00B90A50" w:rsidP="00E0239C">
      <w:pPr>
        <w:numPr>
          <w:ilvl w:val="0"/>
          <w:numId w:val="2"/>
        </w:numPr>
        <w:spacing w:line="240" w:lineRule="auto"/>
        <w:ind w:left="284" w:hanging="284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 xml:space="preserve">W sprawach nieuregulowanych postanowieniami niniejszej umowy mają zastosowanie przepisy </w:t>
      </w:r>
      <w:proofErr w:type="spellStart"/>
      <w:r w:rsidR="007D5285" w:rsidRPr="00014F1B">
        <w:rPr>
          <w:rFonts w:asciiTheme="minorHAnsi" w:hAnsiTheme="minorHAnsi" w:cstheme="minorHAnsi"/>
        </w:rPr>
        <w:t>uPzp</w:t>
      </w:r>
      <w:proofErr w:type="spellEnd"/>
      <w:r w:rsidRPr="00014F1B">
        <w:rPr>
          <w:rFonts w:asciiTheme="minorHAnsi" w:hAnsiTheme="minorHAnsi" w:cstheme="minorHAnsi"/>
        </w:rPr>
        <w:t>, ustawy z 23 kwietnia 1964 r. Kodeks cywilny (</w:t>
      </w:r>
      <w:r w:rsidR="00C45731" w:rsidRPr="00014F1B">
        <w:rPr>
          <w:rFonts w:asciiTheme="minorHAnsi" w:hAnsiTheme="minorHAnsi" w:cstheme="minorHAnsi"/>
        </w:rPr>
        <w:t xml:space="preserve">Dz.U. z </w:t>
      </w:r>
      <w:r w:rsidR="007C3382" w:rsidRPr="00014F1B">
        <w:rPr>
          <w:rFonts w:asciiTheme="minorHAnsi" w:hAnsiTheme="minorHAnsi" w:cstheme="minorHAnsi"/>
        </w:rPr>
        <w:t>2018 r., poz. 1025 ze zm.)</w:t>
      </w:r>
      <w:r w:rsidR="00EA1B74">
        <w:rPr>
          <w:rFonts w:asciiTheme="minorHAnsi" w:hAnsiTheme="minorHAnsi" w:cstheme="minorHAnsi"/>
        </w:rPr>
        <w:t xml:space="preserve">, </w:t>
      </w:r>
      <w:r w:rsidR="00EA1B74" w:rsidRPr="00014F1B">
        <w:rPr>
          <w:rFonts w:asciiTheme="minorHAnsi" w:hAnsiTheme="minorHAnsi" w:cstheme="minorHAnsi"/>
        </w:rPr>
        <w:t>ustawy z 4 lutego 1994 r. o prawie autorskim i prawach pokrewnych ( Dz. U. z 2018 r., poz. 1191 ze zm.)</w:t>
      </w:r>
      <w:r w:rsidR="00205717" w:rsidRPr="00014F1B">
        <w:rPr>
          <w:rFonts w:asciiTheme="minorHAnsi" w:hAnsiTheme="minorHAnsi" w:cstheme="minorHAnsi"/>
        </w:rPr>
        <w:t xml:space="preserve"> oraz</w:t>
      </w:r>
      <w:r w:rsidR="000C2946" w:rsidRPr="00014F1B">
        <w:rPr>
          <w:rFonts w:asciiTheme="minorHAnsi" w:hAnsiTheme="minorHAnsi" w:cstheme="minorHAnsi"/>
        </w:rPr>
        <w:t xml:space="preserve"> ustawy z 10</w:t>
      </w:r>
      <w:r w:rsidR="00D65B0B" w:rsidRPr="00014F1B">
        <w:rPr>
          <w:rFonts w:asciiTheme="minorHAnsi" w:hAnsiTheme="minorHAnsi" w:cstheme="minorHAnsi"/>
        </w:rPr>
        <w:t xml:space="preserve"> maja </w:t>
      </w:r>
      <w:r w:rsidR="000C2946" w:rsidRPr="00014F1B">
        <w:rPr>
          <w:rFonts w:asciiTheme="minorHAnsi" w:hAnsiTheme="minorHAnsi" w:cstheme="minorHAnsi"/>
        </w:rPr>
        <w:t>2018 r. o ochronie danych osobowych (Dz.U. z 2018 r., poz. 1000)</w:t>
      </w:r>
      <w:r w:rsidR="00D65B0B" w:rsidRPr="00014F1B">
        <w:rPr>
          <w:rFonts w:asciiTheme="minorHAnsi" w:hAnsiTheme="minorHAnsi" w:cstheme="minorHAnsi"/>
        </w:rPr>
        <w:t>.</w:t>
      </w:r>
    </w:p>
    <w:p w14:paraId="1A579237" w14:textId="77777777" w:rsidR="00387629" w:rsidRPr="00014F1B" w:rsidRDefault="00387629" w:rsidP="00E0239C">
      <w:pPr>
        <w:numPr>
          <w:ilvl w:val="0"/>
          <w:numId w:val="2"/>
        </w:numPr>
        <w:spacing w:line="240" w:lineRule="auto"/>
        <w:ind w:left="284" w:hanging="284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 xml:space="preserve">Ewentualne spory wynikłe w związku z realizacją umowy </w:t>
      </w:r>
      <w:r w:rsidR="005560EE" w:rsidRPr="00014F1B">
        <w:rPr>
          <w:rFonts w:asciiTheme="minorHAnsi" w:hAnsiTheme="minorHAnsi" w:cstheme="minorHAnsi"/>
        </w:rPr>
        <w:t>S</w:t>
      </w:r>
      <w:r w:rsidRPr="00014F1B">
        <w:rPr>
          <w:rFonts w:asciiTheme="minorHAnsi" w:hAnsiTheme="minorHAnsi" w:cstheme="minorHAnsi"/>
        </w:rPr>
        <w:t>trony zobowiązują się rozpatrywać bez zbędnej zwłoki w drodze wspólnych negocjacji, a w przypadku niemożności osiągnięcia kompromisu, spory te będą rozstrzygane przez sąd powszechny właściwy miejscowo dla siedziby Zamawiającego.</w:t>
      </w:r>
    </w:p>
    <w:p w14:paraId="2C90FDB5" w14:textId="77777777" w:rsidR="00B93F27" w:rsidRPr="00014F1B" w:rsidRDefault="00B90A50" w:rsidP="00E0239C">
      <w:pPr>
        <w:numPr>
          <w:ilvl w:val="0"/>
          <w:numId w:val="2"/>
        </w:numPr>
        <w:spacing w:line="240" w:lineRule="auto"/>
        <w:ind w:left="284" w:hanging="284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Umow</w:t>
      </w:r>
      <w:r w:rsidR="00DC4038" w:rsidRPr="00014F1B">
        <w:rPr>
          <w:rFonts w:asciiTheme="minorHAnsi" w:hAnsiTheme="minorHAnsi" w:cstheme="minorHAnsi"/>
        </w:rPr>
        <w:t xml:space="preserve">ę </w:t>
      </w:r>
      <w:r w:rsidRPr="00014F1B">
        <w:rPr>
          <w:rFonts w:asciiTheme="minorHAnsi" w:hAnsiTheme="minorHAnsi" w:cstheme="minorHAnsi"/>
        </w:rPr>
        <w:t>sporządzon</w:t>
      </w:r>
      <w:r w:rsidR="00DC4038" w:rsidRPr="00014F1B">
        <w:rPr>
          <w:rFonts w:asciiTheme="minorHAnsi" w:hAnsiTheme="minorHAnsi" w:cstheme="minorHAnsi"/>
        </w:rPr>
        <w:t>o</w:t>
      </w:r>
      <w:r w:rsidRPr="00014F1B">
        <w:rPr>
          <w:rFonts w:asciiTheme="minorHAnsi" w:hAnsiTheme="minorHAnsi" w:cstheme="minorHAnsi"/>
        </w:rPr>
        <w:t xml:space="preserve"> w </w:t>
      </w:r>
      <w:r w:rsidR="000A4120" w:rsidRPr="00014F1B">
        <w:rPr>
          <w:rFonts w:asciiTheme="minorHAnsi" w:hAnsiTheme="minorHAnsi" w:cstheme="minorHAnsi"/>
        </w:rPr>
        <w:t xml:space="preserve">dwóch </w:t>
      </w:r>
      <w:r w:rsidRPr="00014F1B">
        <w:rPr>
          <w:rFonts w:asciiTheme="minorHAnsi" w:hAnsiTheme="minorHAnsi" w:cstheme="minorHAnsi"/>
        </w:rPr>
        <w:t>jednobrzmiących egzempla</w:t>
      </w:r>
      <w:r w:rsidR="000A4120" w:rsidRPr="00014F1B">
        <w:rPr>
          <w:rFonts w:asciiTheme="minorHAnsi" w:hAnsiTheme="minorHAnsi" w:cstheme="minorHAnsi"/>
        </w:rPr>
        <w:t xml:space="preserve">rzach, po jednym egzemplarzu </w:t>
      </w:r>
      <w:r w:rsidRPr="00014F1B">
        <w:rPr>
          <w:rFonts w:asciiTheme="minorHAnsi" w:hAnsiTheme="minorHAnsi" w:cstheme="minorHAnsi"/>
        </w:rPr>
        <w:t>dla każdej ze Stron.</w:t>
      </w:r>
    </w:p>
    <w:p w14:paraId="5161C54C" w14:textId="77777777" w:rsidR="00B93F27" w:rsidRPr="00014F1B" w:rsidRDefault="00B93F27" w:rsidP="00E0239C">
      <w:pPr>
        <w:numPr>
          <w:ilvl w:val="0"/>
          <w:numId w:val="2"/>
        </w:numPr>
        <w:spacing w:line="240" w:lineRule="auto"/>
        <w:ind w:left="284" w:hanging="284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Umowa obowiązuje po podpisaniu przez ostatnią ze Stron.</w:t>
      </w:r>
    </w:p>
    <w:p w14:paraId="2EDAC575" w14:textId="77777777" w:rsidR="00B90A50" w:rsidRPr="00014F1B" w:rsidRDefault="00B90A50" w:rsidP="00E0239C">
      <w:pPr>
        <w:numPr>
          <w:ilvl w:val="0"/>
          <w:numId w:val="2"/>
        </w:numPr>
        <w:spacing w:line="240" w:lineRule="auto"/>
        <w:ind w:left="284" w:hanging="284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Integralną część umowy stanowią Załączniki:</w:t>
      </w:r>
    </w:p>
    <w:p w14:paraId="19D5F2F9" w14:textId="77777777" w:rsidR="00034541" w:rsidRDefault="00034541">
      <w:pPr>
        <w:pStyle w:val="Akapitzlist"/>
        <w:spacing w:after="0" w:line="240" w:lineRule="auto"/>
        <w:ind w:left="284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 xml:space="preserve">Załącznik nr </w:t>
      </w:r>
      <w:r w:rsidR="00165414" w:rsidRPr="00014F1B">
        <w:rPr>
          <w:rFonts w:asciiTheme="minorHAnsi" w:hAnsiTheme="minorHAnsi" w:cstheme="minorHAnsi"/>
        </w:rPr>
        <w:t xml:space="preserve">1 </w:t>
      </w:r>
      <w:r w:rsidRPr="00014F1B">
        <w:rPr>
          <w:rFonts w:asciiTheme="minorHAnsi" w:hAnsiTheme="minorHAnsi" w:cstheme="minorHAnsi"/>
        </w:rPr>
        <w:t xml:space="preserve">– </w:t>
      </w:r>
      <w:r w:rsidR="007C1A30" w:rsidRPr="007C1A30">
        <w:rPr>
          <w:rFonts w:asciiTheme="minorHAnsi" w:hAnsiTheme="minorHAnsi" w:cstheme="minorHAnsi"/>
        </w:rPr>
        <w:t>Opis przedmiotu zamówienia</w:t>
      </w:r>
      <w:r w:rsidR="00383276">
        <w:rPr>
          <w:rFonts w:asciiTheme="minorHAnsi" w:hAnsiTheme="minorHAnsi" w:cstheme="minorHAnsi"/>
        </w:rPr>
        <w:t>,</w:t>
      </w:r>
    </w:p>
    <w:p w14:paraId="3FD6E94A" w14:textId="77777777" w:rsidR="007C1A30" w:rsidRPr="00014F1B" w:rsidRDefault="007C1A30" w:rsidP="007C1A30">
      <w:pPr>
        <w:pStyle w:val="Akapitzlist"/>
        <w:spacing w:after="0" w:line="240" w:lineRule="auto"/>
        <w:ind w:left="284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 xml:space="preserve">Załącznik nr </w:t>
      </w:r>
      <w:r>
        <w:rPr>
          <w:rFonts w:asciiTheme="minorHAnsi" w:hAnsiTheme="minorHAnsi" w:cstheme="minorHAnsi"/>
        </w:rPr>
        <w:t>2</w:t>
      </w:r>
      <w:r w:rsidRPr="00014F1B">
        <w:rPr>
          <w:rFonts w:asciiTheme="minorHAnsi" w:hAnsiTheme="minorHAnsi" w:cstheme="minorHAnsi"/>
        </w:rPr>
        <w:t xml:space="preserve"> – Wykaz kontroli objętych umową</w:t>
      </w:r>
      <w:r>
        <w:rPr>
          <w:rFonts w:asciiTheme="minorHAnsi" w:hAnsiTheme="minorHAnsi" w:cstheme="minorHAnsi"/>
        </w:rPr>
        <w:t>,</w:t>
      </w:r>
    </w:p>
    <w:p w14:paraId="32C08384" w14:textId="77777777" w:rsidR="00A74946" w:rsidRPr="00014F1B" w:rsidRDefault="001262F9" w:rsidP="00522333">
      <w:pPr>
        <w:pStyle w:val="Akapitzlist"/>
        <w:spacing w:after="0" w:line="240" w:lineRule="auto"/>
        <w:ind w:left="284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>Z</w:t>
      </w:r>
      <w:r w:rsidR="00034541" w:rsidRPr="00014F1B">
        <w:rPr>
          <w:rFonts w:asciiTheme="minorHAnsi" w:hAnsiTheme="minorHAnsi" w:cstheme="minorHAnsi"/>
        </w:rPr>
        <w:t xml:space="preserve">ałącznik nr </w:t>
      </w:r>
      <w:r w:rsidR="007C1A30">
        <w:rPr>
          <w:rFonts w:asciiTheme="minorHAnsi" w:hAnsiTheme="minorHAnsi" w:cstheme="minorHAnsi"/>
        </w:rPr>
        <w:t>3</w:t>
      </w:r>
      <w:r w:rsidR="00165414" w:rsidRPr="00014F1B">
        <w:rPr>
          <w:rFonts w:asciiTheme="minorHAnsi" w:hAnsiTheme="minorHAnsi" w:cstheme="minorHAnsi"/>
        </w:rPr>
        <w:t xml:space="preserve"> </w:t>
      </w:r>
      <w:r w:rsidR="00A133EB" w:rsidRPr="00014F1B">
        <w:rPr>
          <w:rFonts w:asciiTheme="minorHAnsi" w:hAnsiTheme="minorHAnsi" w:cstheme="minorHAnsi"/>
        </w:rPr>
        <w:t>–</w:t>
      </w:r>
      <w:r w:rsidR="00B45FF8" w:rsidRPr="00014F1B">
        <w:rPr>
          <w:rFonts w:asciiTheme="minorHAnsi" w:hAnsiTheme="minorHAnsi" w:cstheme="minorHAnsi"/>
        </w:rPr>
        <w:t xml:space="preserve"> </w:t>
      </w:r>
      <w:r w:rsidR="001654C8" w:rsidRPr="00014F1B">
        <w:rPr>
          <w:rFonts w:asciiTheme="minorHAnsi" w:hAnsiTheme="minorHAnsi" w:cstheme="minorHAnsi"/>
        </w:rPr>
        <w:t>Oferta Wykonawcy (Formularz Oferty)</w:t>
      </w:r>
      <w:r w:rsidR="007C1A30">
        <w:rPr>
          <w:rFonts w:asciiTheme="minorHAnsi" w:hAnsiTheme="minorHAnsi" w:cstheme="minorHAnsi"/>
        </w:rPr>
        <w:t>,</w:t>
      </w:r>
    </w:p>
    <w:p w14:paraId="1E822B4F" w14:textId="77777777" w:rsidR="00A74946" w:rsidRPr="00014F1B" w:rsidRDefault="00A74946" w:rsidP="00522333">
      <w:pPr>
        <w:pStyle w:val="Akapitzlist"/>
        <w:spacing w:after="0" w:line="240" w:lineRule="auto"/>
        <w:ind w:left="284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 xml:space="preserve">Załącznik nr </w:t>
      </w:r>
      <w:r w:rsidR="007C1A30">
        <w:rPr>
          <w:rFonts w:asciiTheme="minorHAnsi" w:hAnsiTheme="minorHAnsi" w:cstheme="minorHAnsi"/>
        </w:rPr>
        <w:t>4</w:t>
      </w:r>
      <w:r w:rsidR="0057107D" w:rsidRPr="00014F1B">
        <w:rPr>
          <w:rFonts w:asciiTheme="minorHAnsi" w:hAnsiTheme="minorHAnsi" w:cstheme="minorHAnsi"/>
        </w:rPr>
        <w:t xml:space="preserve"> </w:t>
      </w:r>
      <w:r w:rsidRPr="00014F1B">
        <w:rPr>
          <w:rFonts w:asciiTheme="minorHAnsi" w:hAnsiTheme="minorHAnsi" w:cstheme="minorHAnsi"/>
        </w:rPr>
        <w:t xml:space="preserve">– </w:t>
      </w:r>
      <w:r w:rsidR="00522333" w:rsidRPr="00014F1B">
        <w:rPr>
          <w:rFonts w:asciiTheme="minorHAnsi" w:hAnsiTheme="minorHAnsi" w:cstheme="minorHAnsi"/>
        </w:rPr>
        <w:t>Wzór u</w:t>
      </w:r>
      <w:r w:rsidRPr="00014F1B">
        <w:rPr>
          <w:rFonts w:asciiTheme="minorHAnsi" w:hAnsiTheme="minorHAnsi" w:cstheme="minorHAnsi"/>
        </w:rPr>
        <w:t>poważnieni</w:t>
      </w:r>
      <w:r w:rsidR="00522333" w:rsidRPr="00014F1B">
        <w:rPr>
          <w:rFonts w:asciiTheme="minorHAnsi" w:hAnsiTheme="minorHAnsi" w:cstheme="minorHAnsi"/>
        </w:rPr>
        <w:t>a</w:t>
      </w:r>
      <w:r w:rsidRPr="00014F1B">
        <w:rPr>
          <w:rFonts w:asciiTheme="minorHAnsi" w:hAnsiTheme="minorHAnsi" w:cstheme="minorHAnsi"/>
        </w:rPr>
        <w:t xml:space="preserve"> do przetwarzania danych osobowych</w:t>
      </w:r>
      <w:r w:rsidR="007C1A30">
        <w:rPr>
          <w:rFonts w:asciiTheme="minorHAnsi" w:hAnsiTheme="minorHAnsi" w:cstheme="minorHAnsi"/>
        </w:rPr>
        <w:t>,</w:t>
      </w:r>
    </w:p>
    <w:p w14:paraId="02C42CB3" w14:textId="77777777" w:rsidR="00C54292" w:rsidRPr="00014F1B" w:rsidRDefault="00A74946" w:rsidP="00522333">
      <w:pPr>
        <w:pStyle w:val="Akapitzlist"/>
        <w:spacing w:after="0" w:line="240" w:lineRule="auto"/>
        <w:ind w:left="284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 xml:space="preserve">Załącznik nr </w:t>
      </w:r>
      <w:r w:rsidR="007C1A30">
        <w:rPr>
          <w:rFonts w:asciiTheme="minorHAnsi" w:hAnsiTheme="minorHAnsi" w:cstheme="minorHAnsi"/>
        </w:rPr>
        <w:t>5</w:t>
      </w:r>
      <w:r w:rsidR="0057107D" w:rsidRPr="00014F1B">
        <w:rPr>
          <w:rFonts w:asciiTheme="minorHAnsi" w:hAnsiTheme="minorHAnsi" w:cstheme="minorHAnsi"/>
        </w:rPr>
        <w:t xml:space="preserve"> </w:t>
      </w:r>
      <w:r w:rsidRPr="00014F1B">
        <w:rPr>
          <w:rFonts w:asciiTheme="minorHAnsi" w:hAnsiTheme="minorHAnsi" w:cstheme="minorHAnsi"/>
        </w:rPr>
        <w:t xml:space="preserve">– </w:t>
      </w:r>
      <w:r w:rsidR="00522333" w:rsidRPr="00014F1B">
        <w:rPr>
          <w:rFonts w:asciiTheme="minorHAnsi" w:hAnsiTheme="minorHAnsi" w:cstheme="minorHAnsi"/>
        </w:rPr>
        <w:t>Wzór o</w:t>
      </w:r>
      <w:r w:rsidRPr="00014F1B">
        <w:rPr>
          <w:rFonts w:asciiTheme="minorHAnsi" w:hAnsiTheme="minorHAnsi" w:cstheme="minorHAnsi"/>
        </w:rPr>
        <w:t>dwołani</w:t>
      </w:r>
      <w:r w:rsidR="00522333" w:rsidRPr="00014F1B">
        <w:rPr>
          <w:rFonts w:asciiTheme="minorHAnsi" w:hAnsiTheme="minorHAnsi" w:cstheme="minorHAnsi"/>
        </w:rPr>
        <w:t>a</w:t>
      </w:r>
      <w:r w:rsidRPr="00014F1B">
        <w:rPr>
          <w:rFonts w:asciiTheme="minorHAnsi" w:hAnsiTheme="minorHAnsi" w:cstheme="minorHAnsi"/>
        </w:rPr>
        <w:t xml:space="preserve"> upoważnienia do przetwarzania danych osobowych</w:t>
      </w:r>
      <w:r w:rsidR="007C1A30">
        <w:rPr>
          <w:rFonts w:asciiTheme="minorHAnsi" w:hAnsiTheme="minorHAnsi" w:cstheme="minorHAnsi"/>
        </w:rPr>
        <w:t>,</w:t>
      </w:r>
    </w:p>
    <w:p w14:paraId="3AF38EF1" w14:textId="77777777" w:rsidR="00522333" w:rsidRDefault="00522333" w:rsidP="00522333">
      <w:pPr>
        <w:pStyle w:val="Akapitzlist"/>
        <w:ind w:left="284"/>
        <w:rPr>
          <w:rFonts w:asciiTheme="minorHAnsi" w:hAnsiTheme="minorHAnsi" w:cstheme="minorHAnsi"/>
        </w:rPr>
      </w:pPr>
      <w:r w:rsidRPr="00014F1B">
        <w:rPr>
          <w:rFonts w:asciiTheme="minorHAnsi" w:hAnsiTheme="minorHAnsi" w:cstheme="minorHAnsi"/>
        </w:rPr>
        <w:t xml:space="preserve">Załącznik nr </w:t>
      </w:r>
      <w:r w:rsidR="007C1A30">
        <w:rPr>
          <w:rFonts w:asciiTheme="minorHAnsi" w:hAnsiTheme="minorHAnsi" w:cstheme="minorHAnsi"/>
        </w:rPr>
        <w:t>6</w:t>
      </w:r>
      <w:r w:rsidR="0057107D" w:rsidRPr="00014F1B">
        <w:rPr>
          <w:rFonts w:asciiTheme="minorHAnsi" w:hAnsiTheme="minorHAnsi" w:cstheme="minorHAnsi"/>
        </w:rPr>
        <w:t xml:space="preserve"> </w:t>
      </w:r>
      <w:r w:rsidRPr="00014F1B">
        <w:rPr>
          <w:rFonts w:asciiTheme="minorHAnsi" w:hAnsiTheme="minorHAnsi" w:cstheme="minorHAnsi"/>
        </w:rPr>
        <w:t>– Zakres danych osobowych</w:t>
      </w:r>
      <w:r w:rsidR="00210A82" w:rsidRPr="00014F1B">
        <w:rPr>
          <w:rFonts w:asciiTheme="minorHAnsi" w:hAnsiTheme="minorHAnsi" w:cstheme="minorHAnsi"/>
        </w:rPr>
        <w:t xml:space="preserve"> powierzonych do przetwarzania</w:t>
      </w:r>
      <w:r w:rsidRPr="00014F1B">
        <w:rPr>
          <w:rFonts w:asciiTheme="minorHAnsi" w:hAnsiTheme="minorHAnsi" w:cstheme="minorHAnsi"/>
        </w:rPr>
        <w:t>.</w:t>
      </w:r>
    </w:p>
    <w:p w14:paraId="2CBF8B12" w14:textId="77777777" w:rsidR="00D261D3" w:rsidRDefault="00D261D3" w:rsidP="00D261D3">
      <w:pPr>
        <w:spacing w:line="240" w:lineRule="auto"/>
        <w:ind w:firstLine="426"/>
        <w:rPr>
          <w:rFonts w:asciiTheme="minorHAnsi" w:hAnsiTheme="minorHAnsi" w:cstheme="minorHAnsi"/>
          <w:b/>
          <w:sz w:val="24"/>
          <w:szCs w:val="24"/>
        </w:rPr>
      </w:pPr>
    </w:p>
    <w:p w14:paraId="4B470203" w14:textId="77777777" w:rsidR="00F94264" w:rsidRPr="00D261D3" w:rsidRDefault="00D261D3" w:rsidP="00D261D3">
      <w:pPr>
        <w:spacing w:line="240" w:lineRule="auto"/>
        <w:ind w:firstLine="426"/>
        <w:rPr>
          <w:rFonts w:asciiTheme="minorHAnsi" w:hAnsiTheme="minorHAnsi" w:cstheme="minorHAnsi"/>
          <w:b/>
          <w:sz w:val="24"/>
          <w:szCs w:val="24"/>
        </w:rPr>
      </w:pPr>
      <w:r w:rsidRPr="00D261D3">
        <w:rPr>
          <w:rFonts w:asciiTheme="minorHAnsi" w:hAnsiTheme="minorHAnsi" w:cstheme="minorHAnsi"/>
          <w:b/>
          <w:sz w:val="24"/>
          <w:szCs w:val="24"/>
        </w:rPr>
        <w:t>Z</w:t>
      </w:r>
      <w:r w:rsidR="00F94264" w:rsidRPr="00D261D3">
        <w:rPr>
          <w:rFonts w:asciiTheme="minorHAnsi" w:hAnsiTheme="minorHAnsi" w:cstheme="minorHAnsi"/>
          <w:b/>
          <w:sz w:val="24"/>
          <w:szCs w:val="24"/>
        </w:rPr>
        <w:t>AMAWIAJĄCY</w:t>
      </w:r>
      <w:r w:rsidR="00FD191C" w:rsidRPr="00D261D3">
        <w:rPr>
          <w:rFonts w:asciiTheme="minorHAnsi" w:hAnsiTheme="minorHAnsi" w:cstheme="minorHAnsi"/>
          <w:b/>
          <w:sz w:val="24"/>
          <w:szCs w:val="24"/>
        </w:rPr>
        <w:tab/>
      </w:r>
      <w:r w:rsidR="00FD191C" w:rsidRPr="00D261D3">
        <w:rPr>
          <w:rFonts w:asciiTheme="minorHAnsi" w:hAnsiTheme="minorHAnsi" w:cstheme="minorHAnsi"/>
          <w:b/>
          <w:sz w:val="24"/>
          <w:szCs w:val="24"/>
        </w:rPr>
        <w:tab/>
      </w:r>
      <w:r w:rsidR="00FD191C" w:rsidRPr="00D261D3">
        <w:rPr>
          <w:rFonts w:asciiTheme="minorHAnsi" w:hAnsiTheme="minorHAnsi" w:cstheme="minorHAnsi"/>
          <w:b/>
          <w:sz w:val="24"/>
          <w:szCs w:val="24"/>
        </w:rPr>
        <w:tab/>
      </w:r>
      <w:r w:rsidR="00FD191C" w:rsidRPr="00D261D3">
        <w:rPr>
          <w:rFonts w:asciiTheme="minorHAnsi" w:hAnsiTheme="minorHAnsi" w:cstheme="minorHAnsi"/>
          <w:b/>
          <w:sz w:val="24"/>
          <w:szCs w:val="24"/>
        </w:rPr>
        <w:tab/>
      </w:r>
      <w:r w:rsidR="00FD191C" w:rsidRPr="00D261D3">
        <w:rPr>
          <w:rFonts w:asciiTheme="minorHAnsi" w:hAnsiTheme="minorHAnsi" w:cstheme="minorHAnsi"/>
          <w:b/>
          <w:sz w:val="24"/>
          <w:szCs w:val="24"/>
        </w:rPr>
        <w:tab/>
      </w:r>
      <w:r w:rsidR="00FD191C" w:rsidRPr="00D261D3">
        <w:rPr>
          <w:rFonts w:asciiTheme="minorHAnsi" w:hAnsiTheme="minorHAnsi" w:cstheme="minorHAnsi"/>
          <w:b/>
          <w:sz w:val="24"/>
          <w:szCs w:val="24"/>
        </w:rPr>
        <w:tab/>
      </w:r>
      <w:r w:rsidR="00F94264" w:rsidRPr="00D261D3">
        <w:rPr>
          <w:rFonts w:asciiTheme="minorHAnsi" w:hAnsiTheme="minorHAnsi" w:cstheme="minorHAnsi"/>
          <w:b/>
          <w:sz w:val="24"/>
          <w:szCs w:val="24"/>
        </w:rPr>
        <w:t>WYKONAWCA</w:t>
      </w:r>
    </w:p>
    <w:p w14:paraId="7E250A13" w14:textId="77777777" w:rsidR="00B93F27" w:rsidRDefault="00B93F27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6E0064B3" w14:textId="77777777" w:rsidR="00494F18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20241327" w14:textId="77777777" w:rsidR="00494F18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22FF76D7" w14:textId="77777777" w:rsidR="00494F18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3D7EEE5F" w14:textId="77777777" w:rsidR="00494F18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498B8B4D" w14:textId="77777777" w:rsidR="00494F18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096BEC2E" w14:textId="77777777" w:rsidR="00494F18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0C506712" w14:textId="77777777" w:rsidR="00494F18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038EE686" w14:textId="77777777" w:rsidR="00494F18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1C2E5303" w14:textId="77777777" w:rsidR="00494F18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383353A3" w14:textId="77777777" w:rsidR="00494F18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241C5AE0" w14:textId="77777777" w:rsidR="00494F18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6ED701DD" w14:textId="77777777" w:rsidR="00494F18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496F67DB" w14:textId="77777777" w:rsidR="00494F18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51F01E0A" w14:textId="77777777" w:rsidR="00494F18" w:rsidRDefault="00494F18" w:rsidP="00494F18">
      <w:pPr>
        <w:spacing w:line="240" w:lineRule="auto"/>
        <w:rPr>
          <w:rFonts w:ascii="Times New Roman" w:hAnsi="Times New Roman"/>
        </w:rPr>
      </w:pPr>
    </w:p>
    <w:p w14:paraId="03BD4B8A" w14:textId="77777777" w:rsidR="00494F18" w:rsidRDefault="00494F18" w:rsidP="00494F18">
      <w:pPr>
        <w:spacing w:line="240" w:lineRule="auto"/>
        <w:rPr>
          <w:rFonts w:ascii="Times New Roman" w:hAnsi="Times New Roman"/>
        </w:rPr>
      </w:pPr>
    </w:p>
    <w:p w14:paraId="1007A1D0" w14:textId="77777777" w:rsidR="007F2E96" w:rsidRDefault="007F2E96">
      <w:pPr>
        <w:spacing w:line="24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0FD75047" w14:textId="77777777" w:rsidR="00494F18" w:rsidRPr="00D261D3" w:rsidRDefault="00494F18" w:rsidP="00494F18">
      <w:pPr>
        <w:spacing w:line="240" w:lineRule="auto"/>
        <w:rPr>
          <w:rFonts w:asciiTheme="minorHAnsi" w:hAnsiTheme="minorHAnsi"/>
        </w:rPr>
      </w:pPr>
      <w:r w:rsidRPr="00D261D3">
        <w:rPr>
          <w:rFonts w:asciiTheme="minorHAnsi" w:hAnsiTheme="minorHAnsi"/>
        </w:rPr>
        <w:t>Załącznik nr 4 – Wzór upoważnienia do przetwarzania danych osobowych.</w:t>
      </w:r>
    </w:p>
    <w:p w14:paraId="522F719C" w14:textId="77777777" w:rsidR="00494F18" w:rsidRPr="00D261D3" w:rsidRDefault="00494F18" w:rsidP="00494F18">
      <w:pPr>
        <w:spacing w:line="240" w:lineRule="auto"/>
        <w:rPr>
          <w:rFonts w:asciiTheme="minorHAnsi" w:hAnsiTheme="minorHAnsi"/>
        </w:rPr>
      </w:pPr>
    </w:p>
    <w:p w14:paraId="012641E5" w14:textId="77777777" w:rsidR="00494F18" w:rsidRPr="00D261D3" w:rsidRDefault="00494F18" w:rsidP="00494F18">
      <w:pPr>
        <w:spacing w:line="240" w:lineRule="auto"/>
        <w:rPr>
          <w:rFonts w:asciiTheme="minorHAnsi" w:hAnsiTheme="minorHAnsi"/>
        </w:rPr>
      </w:pPr>
    </w:p>
    <w:p w14:paraId="33BAA7F6" w14:textId="77777777" w:rsidR="00494F18" w:rsidRPr="00D261D3" w:rsidRDefault="00494F18" w:rsidP="00494F18">
      <w:pPr>
        <w:spacing w:line="240" w:lineRule="auto"/>
        <w:rPr>
          <w:rFonts w:asciiTheme="minorHAnsi" w:hAnsiTheme="minorHAnsi"/>
        </w:rPr>
      </w:pPr>
    </w:p>
    <w:p w14:paraId="1ACA63EF" w14:textId="77777777" w:rsidR="00494F18" w:rsidRPr="00D261D3" w:rsidRDefault="00494F18" w:rsidP="00494F18">
      <w:pPr>
        <w:spacing w:line="240" w:lineRule="auto"/>
        <w:rPr>
          <w:rFonts w:asciiTheme="minorHAnsi" w:hAnsiTheme="minorHAnsi"/>
        </w:rPr>
      </w:pPr>
    </w:p>
    <w:p w14:paraId="61688573" w14:textId="77777777" w:rsidR="00494F18" w:rsidRPr="00D261D3" w:rsidRDefault="00494F18" w:rsidP="00494F18">
      <w:pPr>
        <w:spacing w:line="240" w:lineRule="auto"/>
        <w:rPr>
          <w:rFonts w:asciiTheme="minorHAnsi" w:hAnsiTheme="minorHAnsi"/>
        </w:rPr>
      </w:pPr>
    </w:p>
    <w:p w14:paraId="01D48920" w14:textId="77777777" w:rsidR="00494F18" w:rsidRPr="00D261D3" w:rsidRDefault="00494F18" w:rsidP="00494F18">
      <w:pPr>
        <w:spacing w:line="240" w:lineRule="auto"/>
        <w:rPr>
          <w:rFonts w:asciiTheme="minorHAnsi" w:hAnsiTheme="minorHAnsi"/>
        </w:rPr>
      </w:pPr>
    </w:p>
    <w:p w14:paraId="519D417A" w14:textId="77777777" w:rsidR="00494F18" w:rsidRPr="00D261D3" w:rsidRDefault="00494F18" w:rsidP="00494F18">
      <w:pPr>
        <w:spacing w:line="240" w:lineRule="auto"/>
        <w:ind w:left="5103"/>
        <w:jc w:val="center"/>
        <w:rPr>
          <w:rFonts w:asciiTheme="minorHAnsi" w:hAnsiTheme="minorHAnsi"/>
        </w:rPr>
      </w:pPr>
      <w:r w:rsidRPr="00D261D3">
        <w:rPr>
          <w:rFonts w:asciiTheme="minorHAnsi" w:hAnsiTheme="minorHAnsi"/>
        </w:rPr>
        <w:t>……………………, dnia ………………</w:t>
      </w:r>
    </w:p>
    <w:p w14:paraId="18E5CFA6" w14:textId="77777777" w:rsidR="00494F18" w:rsidRPr="00D261D3" w:rsidRDefault="00494F18" w:rsidP="00494F18">
      <w:pPr>
        <w:spacing w:line="240" w:lineRule="auto"/>
        <w:ind w:left="5245" w:right="1841"/>
        <w:jc w:val="center"/>
        <w:rPr>
          <w:rFonts w:asciiTheme="minorHAnsi" w:hAnsiTheme="minorHAnsi"/>
          <w:sz w:val="18"/>
          <w:szCs w:val="18"/>
        </w:rPr>
      </w:pPr>
      <w:r w:rsidRPr="00D261D3">
        <w:rPr>
          <w:rFonts w:asciiTheme="minorHAnsi" w:hAnsiTheme="minorHAnsi"/>
          <w:sz w:val="18"/>
          <w:szCs w:val="18"/>
        </w:rPr>
        <w:t>(miejscowość)</w:t>
      </w:r>
    </w:p>
    <w:p w14:paraId="435BD41E" w14:textId="77777777" w:rsidR="00494F18" w:rsidRPr="00D261D3" w:rsidRDefault="00494F18" w:rsidP="00494F18">
      <w:pPr>
        <w:spacing w:line="240" w:lineRule="auto"/>
        <w:rPr>
          <w:rFonts w:asciiTheme="minorHAnsi" w:hAnsiTheme="minorHAnsi"/>
        </w:rPr>
      </w:pPr>
    </w:p>
    <w:p w14:paraId="34E5614F" w14:textId="77777777" w:rsidR="00494F18" w:rsidRPr="00D261D3" w:rsidRDefault="00494F18" w:rsidP="00494F18">
      <w:pPr>
        <w:spacing w:line="240" w:lineRule="auto"/>
        <w:rPr>
          <w:rFonts w:asciiTheme="minorHAnsi" w:hAnsiTheme="minorHAnsi"/>
        </w:rPr>
      </w:pPr>
    </w:p>
    <w:p w14:paraId="5ED2E871" w14:textId="77777777" w:rsidR="00494F18" w:rsidRPr="00D261D3" w:rsidRDefault="00494F18" w:rsidP="00494F18">
      <w:pPr>
        <w:spacing w:line="240" w:lineRule="auto"/>
        <w:rPr>
          <w:rFonts w:asciiTheme="minorHAnsi" w:hAnsiTheme="minorHAnsi"/>
        </w:rPr>
      </w:pPr>
    </w:p>
    <w:p w14:paraId="5C2C2199" w14:textId="77777777" w:rsidR="00494F18" w:rsidRPr="00D261D3" w:rsidRDefault="00494F18" w:rsidP="00494F18">
      <w:pPr>
        <w:spacing w:line="240" w:lineRule="auto"/>
        <w:rPr>
          <w:rFonts w:asciiTheme="minorHAnsi" w:hAnsiTheme="minorHAnsi"/>
        </w:rPr>
      </w:pPr>
    </w:p>
    <w:p w14:paraId="2411CFAA" w14:textId="77777777" w:rsidR="00494F18" w:rsidRPr="00D261D3" w:rsidRDefault="00494F18" w:rsidP="00494F18">
      <w:pPr>
        <w:spacing w:line="240" w:lineRule="auto"/>
        <w:rPr>
          <w:rFonts w:asciiTheme="minorHAnsi" w:hAnsiTheme="minorHAnsi"/>
        </w:rPr>
      </w:pPr>
    </w:p>
    <w:p w14:paraId="5A586182" w14:textId="77777777" w:rsidR="00494F18" w:rsidRPr="00D261D3" w:rsidRDefault="00494F18" w:rsidP="00494F18">
      <w:pPr>
        <w:spacing w:line="240" w:lineRule="auto"/>
        <w:jc w:val="center"/>
        <w:rPr>
          <w:rFonts w:asciiTheme="minorHAnsi" w:hAnsiTheme="minorHAnsi"/>
          <w:b/>
          <w:sz w:val="28"/>
        </w:rPr>
      </w:pPr>
      <w:r w:rsidRPr="00D261D3">
        <w:rPr>
          <w:rFonts w:asciiTheme="minorHAnsi" w:hAnsiTheme="minorHAnsi"/>
          <w:b/>
          <w:sz w:val="28"/>
        </w:rPr>
        <w:t>UPOWAŻNIENIE NR ……………</w:t>
      </w:r>
    </w:p>
    <w:p w14:paraId="0BA18D46" w14:textId="77777777" w:rsidR="00494F18" w:rsidRPr="00D261D3" w:rsidRDefault="00494F18" w:rsidP="00494F18">
      <w:pPr>
        <w:spacing w:line="240" w:lineRule="auto"/>
        <w:jc w:val="center"/>
        <w:rPr>
          <w:rFonts w:asciiTheme="minorHAnsi" w:hAnsiTheme="minorHAnsi"/>
          <w:b/>
          <w:sz w:val="28"/>
        </w:rPr>
      </w:pPr>
      <w:r w:rsidRPr="00D261D3">
        <w:rPr>
          <w:rFonts w:asciiTheme="minorHAnsi" w:hAnsiTheme="minorHAnsi"/>
          <w:b/>
          <w:sz w:val="28"/>
        </w:rPr>
        <w:t>do przetwarzania danych osobowych</w:t>
      </w:r>
      <w:r w:rsidRPr="00D261D3" w:rsidDel="006B48AF">
        <w:rPr>
          <w:rFonts w:asciiTheme="minorHAnsi" w:hAnsiTheme="minorHAnsi"/>
          <w:b/>
          <w:sz w:val="28"/>
        </w:rPr>
        <w:t xml:space="preserve"> </w:t>
      </w:r>
    </w:p>
    <w:p w14:paraId="4FB57020" w14:textId="77777777" w:rsidR="00494F18" w:rsidRPr="00D261D3" w:rsidRDefault="00494F18" w:rsidP="00494F18">
      <w:pPr>
        <w:spacing w:line="240" w:lineRule="auto"/>
        <w:rPr>
          <w:rFonts w:asciiTheme="minorHAnsi" w:hAnsiTheme="minorHAnsi"/>
        </w:rPr>
      </w:pPr>
    </w:p>
    <w:p w14:paraId="7E9B5037" w14:textId="77777777" w:rsidR="00494F18" w:rsidRPr="00D261D3" w:rsidRDefault="00494F18" w:rsidP="00494F18">
      <w:pPr>
        <w:spacing w:line="240" w:lineRule="auto"/>
        <w:rPr>
          <w:rFonts w:asciiTheme="minorHAnsi" w:hAnsiTheme="minorHAnsi"/>
        </w:rPr>
      </w:pPr>
      <w:r w:rsidRPr="00D261D3">
        <w:rPr>
          <w:rFonts w:asciiTheme="minorHAnsi" w:hAnsiTheme="minorHAnsi"/>
        </w:rPr>
        <w:t>Upoważniam  Panią / Pana ………………….……………………… do przetwarzania danych osobowych w zakresie ………………….………………………………………….……………………………………..</w:t>
      </w:r>
    </w:p>
    <w:p w14:paraId="276150F5" w14:textId="77777777" w:rsidR="00494F18" w:rsidRPr="00D261D3" w:rsidRDefault="00494F18" w:rsidP="00494F18">
      <w:pPr>
        <w:spacing w:after="60" w:line="240" w:lineRule="auto"/>
        <w:rPr>
          <w:rFonts w:asciiTheme="minorHAnsi" w:hAnsiTheme="minorHAnsi"/>
        </w:rPr>
      </w:pPr>
      <w:r w:rsidRPr="00D261D3">
        <w:rPr>
          <w:rFonts w:asciiTheme="minorHAnsi" w:hAnsiTheme="minorHAnsi"/>
        </w:rPr>
        <w:t>………………….………………………………………….…………………………………………………</w:t>
      </w:r>
    </w:p>
    <w:p w14:paraId="5B6B8DF6" w14:textId="77777777" w:rsidR="00494F18" w:rsidRPr="00D261D3" w:rsidRDefault="00494F18" w:rsidP="00494F18">
      <w:pPr>
        <w:spacing w:line="240" w:lineRule="auto"/>
        <w:rPr>
          <w:rFonts w:asciiTheme="minorHAnsi" w:hAnsiTheme="minorHAnsi"/>
        </w:rPr>
      </w:pPr>
      <w:r w:rsidRPr="00D261D3">
        <w:rPr>
          <w:rFonts w:asciiTheme="minorHAnsi" w:hAnsiTheme="minorHAnsi"/>
        </w:rPr>
        <w:t>Upoważnienie wydawane jest na czas nieokreślony / wygasa w dniu ………………………………………</w:t>
      </w:r>
      <w:r w:rsidRPr="00D261D3">
        <w:rPr>
          <w:rStyle w:val="Odwoanieprzypisudolnego"/>
          <w:rFonts w:asciiTheme="minorHAnsi" w:hAnsiTheme="minorHAnsi"/>
        </w:rPr>
        <w:footnoteReference w:customMarkFollows="1" w:id="6"/>
        <w:t>*</w:t>
      </w:r>
    </w:p>
    <w:p w14:paraId="4831F0BB" w14:textId="77777777" w:rsidR="00494F18" w:rsidRPr="00D261D3" w:rsidRDefault="00494F18" w:rsidP="00494F18">
      <w:pPr>
        <w:spacing w:line="240" w:lineRule="auto"/>
        <w:rPr>
          <w:rFonts w:asciiTheme="minorHAnsi" w:hAnsiTheme="minorHAnsi"/>
        </w:rPr>
      </w:pPr>
    </w:p>
    <w:p w14:paraId="3EED1205" w14:textId="77777777" w:rsidR="00494F18" w:rsidRPr="00D261D3" w:rsidRDefault="00494F18" w:rsidP="00494F18">
      <w:pPr>
        <w:spacing w:line="240" w:lineRule="auto"/>
        <w:rPr>
          <w:rFonts w:asciiTheme="minorHAnsi" w:hAnsiTheme="minorHAnsi"/>
        </w:rPr>
      </w:pPr>
    </w:p>
    <w:p w14:paraId="27D92CB9" w14:textId="77777777" w:rsidR="00494F18" w:rsidRPr="00D261D3" w:rsidRDefault="00494F18" w:rsidP="00494F18">
      <w:pPr>
        <w:spacing w:line="240" w:lineRule="auto"/>
        <w:rPr>
          <w:rFonts w:asciiTheme="minorHAnsi" w:hAnsiTheme="minorHAnsi"/>
        </w:rPr>
      </w:pPr>
    </w:p>
    <w:p w14:paraId="5195860E" w14:textId="77777777" w:rsidR="00494F18" w:rsidRPr="00D261D3" w:rsidRDefault="00494F18" w:rsidP="00494F18">
      <w:pPr>
        <w:spacing w:line="240" w:lineRule="auto"/>
        <w:rPr>
          <w:rFonts w:asciiTheme="minorHAnsi" w:hAnsiTheme="minorHAnsi"/>
        </w:rPr>
      </w:pPr>
    </w:p>
    <w:p w14:paraId="7044A08C" w14:textId="77777777" w:rsidR="00494F18" w:rsidRPr="00D261D3" w:rsidRDefault="00494F18" w:rsidP="00494F18">
      <w:pPr>
        <w:spacing w:line="240" w:lineRule="auto"/>
        <w:ind w:left="4395"/>
        <w:jc w:val="center"/>
        <w:rPr>
          <w:rFonts w:asciiTheme="minorHAnsi" w:hAnsiTheme="minorHAnsi"/>
        </w:rPr>
      </w:pPr>
      <w:r w:rsidRPr="00D261D3">
        <w:rPr>
          <w:rFonts w:asciiTheme="minorHAnsi" w:hAnsiTheme="minorHAnsi"/>
        </w:rPr>
        <w:t>…………………………………………………………</w:t>
      </w:r>
    </w:p>
    <w:p w14:paraId="13D0166B" w14:textId="77777777" w:rsidR="00494F18" w:rsidRPr="00D261D3" w:rsidRDefault="00494F18" w:rsidP="00494F18">
      <w:pPr>
        <w:spacing w:line="240" w:lineRule="auto"/>
        <w:ind w:left="4395"/>
        <w:jc w:val="center"/>
        <w:rPr>
          <w:rFonts w:asciiTheme="minorHAnsi" w:hAnsiTheme="minorHAnsi"/>
          <w:sz w:val="18"/>
          <w:szCs w:val="18"/>
        </w:rPr>
      </w:pPr>
      <w:r w:rsidRPr="00D261D3">
        <w:rPr>
          <w:rFonts w:asciiTheme="minorHAnsi" w:hAnsiTheme="minorHAnsi"/>
          <w:sz w:val="18"/>
          <w:szCs w:val="18"/>
        </w:rPr>
        <w:t>(podpis)</w:t>
      </w:r>
    </w:p>
    <w:p w14:paraId="30F8CE94" w14:textId="77777777" w:rsidR="00494F18" w:rsidRPr="00D261D3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5419D716" w14:textId="77777777" w:rsidR="00494F18" w:rsidRPr="00D261D3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7E5D403A" w14:textId="77777777" w:rsidR="00494F18" w:rsidRPr="00D261D3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5A75FE16" w14:textId="77777777" w:rsidR="00494F18" w:rsidRPr="00D261D3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7BA16622" w14:textId="77777777" w:rsidR="00494F18" w:rsidRPr="00D261D3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79D825E0" w14:textId="77777777" w:rsidR="00494F18" w:rsidRPr="00D261D3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74320892" w14:textId="77777777" w:rsidR="00494F18" w:rsidRPr="00D261D3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3E7FAF2B" w14:textId="77777777" w:rsidR="00494F18" w:rsidRPr="00D261D3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436FCE47" w14:textId="77777777" w:rsidR="00494F18" w:rsidRPr="00D261D3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33494279" w14:textId="77777777" w:rsidR="00494F18" w:rsidRPr="00D261D3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1C87FD24" w14:textId="77777777" w:rsidR="00494F18" w:rsidRPr="00D261D3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2807181C" w14:textId="77777777" w:rsidR="00494F18" w:rsidRPr="00D261D3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3334AF55" w14:textId="77777777" w:rsidR="00494F18" w:rsidRPr="00D261D3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07371C76" w14:textId="77777777" w:rsidR="00494F18" w:rsidRPr="00D261D3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684B8067" w14:textId="77777777" w:rsidR="00494F18" w:rsidRPr="00D261D3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3389EFB2" w14:textId="77777777" w:rsidR="00494F18" w:rsidRPr="00D261D3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4DBD584E" w14:textId="77777777" w:rsidR="00494F18" w:rsidRPr="00D261D3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73F17D9A" w14:textId="77777777" w:rsidR="00494F18" w:rsidRPr="00D261D3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126C71E9" w14:textId="77777777" w:rsidR="00494F18" w:rsidRPr="00D261D3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655ABFF3" w14:textId="77777777" w:rsidR="00494F18" w:rsidRPr="00D261D3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6582B1FB" w14:textId="77777777" w:rsidR="00494F18" w:rsidRPr="00D261D3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61F2C8D1" w14:textId="77777777" w:rsidR="00494F18" w:rsidRPr="00D261D3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3A0EE393" w14:textId="77777777" w:rsidR="00494F18" w:rsidRPr="00D261D3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683D5C96" w14:textId="77777777" w:rsidR="00494F18" w:rsidRPr="00D261D3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1515CCB3" w14:textId="77777777" w:rsidR="00494F18" w:rsidRPr="00D261D3" w:rsidRDefault="00494F18" w:rsidP="00494F18">
      <w:pPr>
        <w:spacing w:line="240" w:lineRule="auto"/>
        <w:jc w:val="left"/>
        <w:rPr>
          <w:rFonts w:asciiTheme="minorHAnsi" w:hAnsiTheme="minorHAnsi"/>
        </w:rPr>
      </w:pPr>
    </w:p>
    <w:p w14:paraId="005A9937" w14:textId="77777777" w:rsidR="00494F18" w:rsidRPr="00D261D3" w:rsidRDefault="00494F18" w:rsidP="00494F18">
      <w:pPr>
        <w:spacing w:line="240" w:lineRule="auto"/>
        <w:jc w:val="left"/>
        <w:rPr>
          <w:rFonts w:asciiTheme="minorHAnsi" w:hAnsiTheme="minorHAnsi"/>
        </w:rPr>
      </w:pPr>
    </w:p>
    <w:p w14:paraId="2EB49093" w14:textId="77777777" w:rsidR="00494F18" w:rsidRPr="00D261D3" w:rsidRDefault="00494F18" w:rsidP="00494F18">
      <w:pPr>
        <w:spacing w:line="240" w:lineRule="auto"/>
        <w:jc w:val="left"/>
        <w:rPr>
          <w:rFonts w:asciiTheme="minorHAnsi" w:hAnsiTheme="minorHAnsi"/>
        </w:rPr>
      </w:pPr>
      <w:r w:rsidRPr="00D261D3">
        <w:rPr>
          <w:rFonts w:asciiTheme="minorHAnsi" w:hAnsiTheme="minorHAnsi"/>
        </w:rPr>
        <w:t>Załącznik nr 5 – Wzór odwołania upoważnienia do przetwarzania powierzonych do przetwarzania danych osobowych.</w:t>
      </w:r>
    </w:p>
    <w:p w14:paraId="601B16B7" w14:textId="77777777" w:rsidR="00494F18" w:rsidRPr="00D261D3" w:rsidRDefault="00494F18" w:rsidP="00494F18">
      <w:pPr>
        <w:spacing w:line="240" w:lineRule="auto"/>
        <w:rPr>
          <w:rFonts w:asciiTheme="minorHAnsi" w:hAnsiTheme="minorHAnsi"/>
        </w:rPr>
      </w:pPr>
    </w:p>
    <w:p w14:paraId="0A43655E" w14:textId="77777777" w:rsidR="00494F18" w:rsidRPr="00D261D3" w:rsidRDefault="00494F18" w:rsidP="00494F18">
      <w:pPr>
        <w:spacing w:line="240" w:lineRule="auto"/>
        <w:rPr>
          <w:rFonts w:asciiTheme="minorHAnsi" w:hAnsiTheme="minorHAnsi"/>
        </w:rPr>
      </w:pPr>
    </w:p>
    <w:p w14:paraId="5694766D" w14:textId="77777777" w:rsidR="00494F18" w:rsidRPr="00D261D3" w:rsidRDefault="00494F18" w:rsidP="00494F18">
      <w:pPr>
        <w:spacing w:line="240" w:lineRule="auto"/>
        <w:rPr>
          <w:rFonts w:asciiTheme="minorHAnsi" w:hAnsiTheme="minorHAnsi"/>
        </w:rPr>
      </w:pPr>
    </w:p>
    <w:p w14:paraId="1890250B" w14:textId="77777777" w:rsidR="00494F18" w:rsidRPr="00D261D3" w:rsidRDefault="00494F18" w:rsidP="00494F18">
      <w:pPr>
        <w:spacing w:line="240" w:lineRule="auto"/>
        <w:rPr>
          <w:rFonts w:asciiTheme="minorHAnsi" w:hAnsiTheme="minorHAnsi"/>
        </w:rPr>
      </w:pPr>
    </w:p>
    <w:p w14:paraId="6CE9CA9F" w14:textId="77777777" w:rsidR="00494F18" w:rsidRPr="00D261D3" w:rsidRDefault="00494F18" w:rsidP="00494F18">
      <w:pPr>
        <w:spacing w:line="240" w:lineRule="auto"/>
        <w:rPr>
          <w:rFonts w:asciiTheme="minorHAnsi" w:hAnsiTheme="minorHAnsi"/>
        </w:rPr>
      </w:pPr>
    </w:p>
    <w:p w14:paraId="600F155E" w14:textId="77777777" w:rsidR="00494F18" w:rsidRPr="00D261D3" w:rsidRDefault="00494F18" w:rsidP="00494F18">
      <w:pPr>
        <w:spacing w:line="240" w:lineRule="auto"/>
        <w:ind w:left="5103"/>
        <w:jc w:val="center"/>
        <w:rPr>
          <w:rFonts w:asciiTheme="minorHAnsi" w:hAnsiTheme="minorHAnsi"/>
        </w:rPr>
      </w:pPr>
      <w:r w:rsidRPr="00D261D3">
        <w:rPr>
          <w:rFonts w:asciiTheme="minorHAnsi" w:hAnsiTheme="minorHAnsi"/>
        </w:rPr>
        <w:t>……………………, dnia ………………</w:t>
      </w:r>
    </w:p>
    <w:p w14:paraId="3DB3AEA9" w14:textId="77777777" w:rsidR="00494F18" w:rsidRPr="00D261D3" w:rsidRDefault="00494F18" w:rsidP="00494F18">
      <w:pPr>
        <w:spacing w:line="240" w:lineRule="auto"/>
        <w:ind w:left="5245" w:right="1841"/>
        <w:jc w:val="center"/>
        <w:rPr>
          <w:rFonts w:asciiTheme="minorHAnsi" w:hAnsiTheme="minorHAnsi"/>
          <w:sz w:val="18"/>
          <w:szCs w:val="18"/>
        </w:rPr>
      </w:pPr>
      <w:r w:rsidRPr="00D261D3">
        <w:rPr>
          <w:rFonts w:asciiTheme="minorHAnsi" w:hAnsiTheme="minorHAnsi"/>
          <w:sz w:val="18"/>
          <w:szCs w:val="18"/>
        </w:rPr>
        <w:t>(miejscowość)</w:t>
      </w:r>
    </w:p>
    <w:p w14:paraId="3140585F" w14:textId="77777777" w:rsidR="00494F18" w:rsidRPr="00D261D3" w:rsidRDefault="00494F18" w:rsidP="00494F18">
      <w:pPr>
        <w:spacing w:line="240" w:lineRule="auto"/>
        <w:rPr>
          <w:rFonts w:asciiTheme="minorHAnsi" w:hAnsiTheme="minorHAnsi"/>
        </w:rPr>
      </w:pPr>
    </w:p>
    <w:p w14:paraId="0C8AF939" w14:textId="77777777" w:rsidR="00494F18" w:rsidRPr="00D261D3" w:rsidRDefault="00494F18" w:rsidP="00494F18">
      <w:pPr>
        <w:spacing w:line="240" w:lineRule="auto"/>
        <w:rPr>
          <w:rFonts w:asciiTheme="minorHAnsi" w:hAnsiTheme="minorHAnsi"/>
        </w:rPr>
      </w:pPr>
    </w:p>
    <w:p w14:paraId="4A87C8D6" w14:textId="77777777" w:rsidR="00494F18" w:rsidRPr="00D261D3" w:rsidRDefault="00494F18" w:rsidP="00494F18">
      <w:pPr>
        <w:spacing w:line="240" w:lineRule="auto"/>
        <w:rPr>
          <w:rFonts w:asciiTheme="minorHAnsi" w:hAnsiTheme="minorHAnsi"/>
        </w:rPr>
      </w:pPr>
    </w:p>
    <w:p w14:paraId="56309E5F" w14:textId="77777777" w:rsidR="00494F18" w:rsidRPr="00D261D3" w:rsidRDefault="00494F18" w:rsidP="00494F18">
      <w:pPr>
        <w:spacing w:line="240" w:lineRule="auto"/>
        <w:rPr>
          <w:rFonts w:asciiTheme="minorHAnsi" w:hAnsiTheme="minorHAnsi"/>
        </w:rPr>
      </w:pPr>
    </w:p>
    <w:p w14:paraId="22387A2E" w14:textId="77777777" w:rsidR="00494F18" w:rsidRPr="00D261D3" w:rsidRDefault="00494F18" w:rsidP="00494F18">
      <w:pPr>
        <w:spacing w:line="240" w:lineRule="auto"/>
        <w:rPr>
          <w:rFonts w:asciiTheme="minorHAnsi" w:hAnsiTheme="minorHAnsi"/>
        </w:rPr>
      </w:pPr>
    </w:p>
    <w:p w14:paraId="6BB3FE1E" w14:textId="77777777" w:rsidR="00494F18" w:rsidRPr="00D261D3" w:rsidRDefault="00494F18" w:rsidP="00494F18">
      <w:pPr>
        <w:spacing w:line="240" w:lineRule="auto"/>
        <w:jc w:val="center"/>
        <w:rPr>
          <w:rFonts w:asciiTheme="minorHAnsi" w:hAnsiTheme="minorHAnsi"/>
          <w:b/>
          <w:sz w:val="28"/>
        </w:rPr>
      </w:pPr>
      <w:r w:rsidRPr="00D261D3">
        <w:rPr>
          <w:rFonts w:asciiTheme="minorHAnsi" w:hAnsiTheme="minorHAnsi"/>
          <w:b/>
          <w:sz w:val="28"/>
        </w:rPr>
        <w:t>ODWOŁANIE UPOWAŻNIENIA NR ……………</w:t>
      </w:r>
    </w:p>
    <w:p w14:paraId="7328A2B5" w14:textId="77777777" w:rsidR="00494F18" w:rsidRPr="00D261D3" w:rsidRDefault="00494F18" w:rsidP="00494F18">
      <w:pPr>
        <w:spacing w:line="240" w:lineRule="auto"/>
        <w:jc w:val="center"/>
        <w:rPr>
          <w:rFonts w:asciiTheme="minorHAnsi" w:hAnsiTheme="minorHAnsi"/>
          <w:b/>
          <w:sz w:val="28"/>
        </w:rPr>
      </w:pPr>
      <w:r w:rsidRPr="00D261D3">
        <w:rPr>
          <w:rFonts w:asciiTheme="minorHAnsi" w:hAnsiTheme="minorHAnsi"/>
          <w:b/>
          <w:sz w:val="28"/>
        </w:rPr>
        <w:t>do przetwarzania danych osobowych</w:t>
      </w:r>
      <w:r w:rsidRPr="00D261D3" w:rsidDel="006B48AF">
        <w:rPr>
          <w:rFonts w:asciiTheme="minorHAnsi" w:hAnsiTheme="minorHAnsi"/>
          <w:b/>
          <w:sz w:val="28"/>
        </w:rPr>
        <w:t xml:space="preserve"> </w:t>
      </w:r>
    </w:p>
    <w:p w14:paraId="78F6E379" w14:textId="77777777" w:rsidR="00494F18" w:rsidRPr="00D261D3" w:rsidRDefault="00494F18" w:rsidP="00494F18">
      <w:pPr>
        <w:spacing w:line="240" w:lineRule="auto"/>
        <w:rPr>
          <w:rFonts w:asciiTheme="minorHAnsi" w:hAnsiTheme="minorHAnsi"/>
        </w:rPr>
      </w:pPr>
    </w:p>
    <w:p w14:paraId="3281A48D" w14:textId="77777777" w:rsidR="00494F18" w:rsidRPr="00D261D3" w:rsidRDefault="00494F18" w:rsidP="00494F18">
      <w:pPr>
        <w:spacing w:line="240" w:lineRule="auto"/>
        <w:rPr>
          <w:rFonts w:asciiTheme="minorHAnsi" w:hAnsiTheme="minorHAnsi"/>
        </w:rPr>
      </w:pPr>
      <w:r w:rsidRPr="00D261D3">
        <w:rPr>
          <w:rFonts w:asciiTheme="minorHAnsi" w:hAnsiTheme="minorHAnsi"/>
        </w:rPr>
        <w:t>Z dniem ………………….……… odwołuję upoważnienie nr ………………….…… do przetwarzania danych osobowych wystawione dla Pani / Pana ………………….……………………….…………………</w:t>
      </w:r>
    </w:p>
    <w:p w14:paraId="329277FC" w14:textId="77777777" w:rsidR="00494F18" w:rsidRPr="00D261D3" w:rsidRDefault="00494F18" w:rsidP="00494F18">
      <w:pPr>
        <w:spacing w:line="240" w:lineRule="auto"/>
        <w:rPr>
          <w:rFonts w:asciiTheme="minorHAnsi" w:hAnsiTheme="minorHAnsi"/>
        </w:rPr>
      </w:pPr>
    </w:p>
    <w:p w14:paraId="3811D251" w14:textId="77777777" w:rsidR="00494F18" w:rsidRPr="00D261D3" w:rsidRDefault="00494F18" w:rsidP="00494F18">
      <w:pPr>
        <w:spacing w:line="240" w:lineRule="auto"/>
        <w:rPr>
          <w:rFonts w:asciiTheme="minorHAnsi" w:hAnsiTheme="minorHAnsi"/>
        </w:rPr>
      </w:pPr>
    </w:p>
    <w:p w14:paraId="1EBE4A1D" w14:textId="77777777" w:rsidR="00494F18" w:rsidRPr="00D261D3" w:rsidRDefault="00494F18" w:rsidP="00494F18">
      <w:pPr>
        <w:spacing w:line="240" w:lineRule="auto"/>
        <w:rPr>
          <w:rFonts w:asciiTheme="minorHAnsi" w:hAnsiTheme="minorHAnsi"/>
        </w:rPr>
      </w:pPr>
    </w:p>
    <w:p w14:paraId="052E0877" w14:textId="77777777" w:rsidR="00494F18" w:rsidRPr="00D261D3" w:rsidRDefault="00494F18" w:rsidP="00494F18">
      <w:pPr>
        <w:spacing w:line="240" w:lineRule="auto"/>
        <w:rPr>
          <w:rFonts w:asciiTheme="minorHAnsi" w:hAnsiTheme="minorHAnsi"/>
        </w:rPr>
      </w:pPr>
    </w:p>
    <w:p w14:paraId="52076D1C" w14:textId="77777777" w:rsidR="00494F18" w:rsidRPr="00D261D3" w:rsidRDefault="00494F18" w:rsidP="00494F18">
      <w:pPr>
        <w:spacing w:line="240" w:lineRule="auto"/>
        <w:rPr>
          <w:rFonts w:asciiTheme="minorHAnsi" w:hAnsiTheme="minorHAnsi"/>
        </w:rPr>
      </w:pPr>
    </w:p>
    <w:p w14:paraId="01F1A7A3" w14:textId="77777777" w:rsidR="00494F18" w:rsidRPr="00D261D3" w:rsidRDefault="00494F18" w:rsidP="00494F18">
      <w:pPr>
        <w:spacing w:line="240" w:lineRule="auto"/>
        <w:ind w:left="4395"/>
        <w:jc w:val="center"/>
        <w:rPr>
          <w:rFonts w:asciiTheme="minorHAnsi" w:hAnsiTheme="minorHAnsi"/>
        </w:rPr>
      </w:pPr>
      <w:r w:rsidRPr="00D261D3">
        <w:rPr>
          <w:rFonts w:asciiTheme="minorHAnsi" w:hAnsiTheme="minorHAnsi"/>
        </w:rPr>
        <w:t>…………………………………………………………</w:t>
      </w:r>
    </w:p>
    <w:p w14:paraId="2EB8D13D" w14:textId="77777777" w:rsidR="00494F18" w:rsidRPr="00D261D3" w:rsidRDefault="00494F18" w:rsidP="00494F18">
      <w:pPr>
        <w:spacing w:line="240" w:lineRule="auto"/>
        <w:ind w:left="4395"/>
        <w:jc w:val="center"/>
        <w:rPr>
          <w:rFonts w:asciiTheme="minorHAnsi" w:hAnsiTheme="minorHAnsi"/>
          <w:sz w:val="18"/>
          <w:szCs w:val="18"/>
        </w:rPr>
      </w:pPr>
      <w:r w:rsidRPr="00D261D3">
        <w:rPr>
          <w:rFonts w:asciiTheme="minorHAnsi" w:hAnsiTheme="minorHAnsi"/>
          <w:sz w:val="18"/>
          <w:szCs w:val="18"/>
        </w:rPr>
        <w:t>(podpis)</w:t>
      </w:r>
    </w:p>
    <w:p w14:paraId="033FCD69" w14:textId="77777777" w:rsidR="00494F18" w:rsidRPr="00D261D3" w:rsidRDefault="00494F18" w:rsidP="00494F18">
      <w:pPr>
        <w:spacing w:line="240" w:lineRule="auto"/>
        <w:rPr>
          <w:rFonts w:asciiTheme="minorHAnsi" w:hAnsiTheme="minorHAnsi"/>
        </w:rPr>
      </w:pPr>
    </w:p>
    <w:p w14:paraId="41B7DAC2" w14:textId="77777777" w:rsidR="00494F18" w:rsidRPr="00D261D3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4550255C" w14:textId="77777777" w:rsidR="00494F18" w:rsidRPr="00D261D3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2EB625F2" w14:textId="77777777" w:rsidR="00494F18" w:rsidRPr="00D261D3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1CDA817E" w14:textId="77777777" w:rsidR="00494F18" w:rsidRPr="00D261D3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05A68AAE" w14:textId="77777777" w:rsidR="00494F18" w:rsidRPr="00D261D3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6122E8C3" w14:textId="77777777" w:rsidR="00494F18" w:rsidRPr="00D261D3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1348597C" w14:textId="77777777" w:rsidR="00494F18" w:rsidRPr="00D261D3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599D98F3" w14:textId="77777777" w:rsidR="00494F18" w:rsidRPr="00D261D3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0E01973E" w14:textId="77777777" w:rsidR="00494F18" w:rsidRPr="00D261D3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6E13EDC0" w14:textId="77777777" w:rsidR="00494F18" w:rsidRPr="00D261D3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0D94E2DA" w14:textId="77777777" w:rsidR="00494F18" w:rsidRPr="00D261D3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23CF81AA" w14:textId="77777777" w:rsidR="00494F18" w:rsidRPr="00D261D3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6AAE20A3" w14:textId="77777777" w:rsidR="00494F18" w:rsidRPr="00D261D3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3526EACD" w14:textId="77777777" w:rsidR="00494F18" w:rsidRPr="00D261D3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310A8F4B" w14:textId="77777777" w:rsidR="00494F18" w:rsidRPr="00D261D3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7D27FB65" w14:textId="77777777" w:rsidR="00494F18" w:rsidRPr="00D261D3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01E45904" w14:textId="77777777" w:rsidR="00494F18" w:rsidRPr="00D261D3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3037A3BA" w14:textId="77777777" w:rsidR="00494F18" w:rsidRPr="00D261D3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6190F608" w14:textId="77777777" w:rsidR="00494F18" w:rsidRPr="00D261D3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113B6B20" w14:textId="77777777" w:rsidR="00AA4D06" w:rsidRPr="00D261D3" w:rsidRDefault="00AA4D06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2F89526A" w14:textId="77777777" w:rsidR="00AA4D06" w:rsidRPr="00D261D3" w:rsidRDefault="00AA4D06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422B714B" w14:textId="77777777" w:rsidR="00AA4D06" w:rsidRPr="00D261D3" w:rsidRDefault="00AA4D06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17A61A59" w14:textId="77777777" w:rsidR="00AA4D06" w:rsidRPr="00D261D3" w:rsidRDefault="00AA4D06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5A4D827A" w14:textId="77777777" w:rsidR="00AA4D06" w:rsidRPr="00D261D3" w:rsidRDefault="00AA4D06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6A935A5C" w14:textId="77777777" w:rsidR="00AA4D06" w:rsidRPr="00D261D3" w:rsidRDefault="00AA4D06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31FE65AC" w14:textId="77777777" w:rsidR="00494F18" w:rsidRPr="00D261D3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078F40B1" w14:textId="77777777" w:rsidR="00494F18" w:rsidRPr="00D261D3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1DB18B89" w14:textId="77777777" w:rsidR="00494F18" w:rsidRPr="00D261D3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p w14:paraId="3F42DA51" w14:textId="77777777" w:rsidR="00494F18" w:rsidRPr="00D261D3" w:rsidRDefault="00494F18" w:rsidP="00494F18">
      <w:pPr>
        <w:spacing w:line="240" w:lineRule="auto"/>
        <w:jc w:val="left"/>
        <w:rPr>
          <w:rFonts w:asciiTheme="minorHAnsi" w:hAnsiTheme="minorHAnsi"/>
        </w:rPr>
      </w:pPr>
      <w:r w:rsidRPr="00D261D3">
        <w:rPr>
          <w:rFonts w:asciiTheme="minorHAnsi" w:hAnsiTheme="minorHAnsi"/>
        </w:rPr>
        <w:t>Załącznik nr 6 – Zakres danych osobowych powierzonych do przetwarzania.</w:t>
      </w:r>
    </w:p>
    <w:p w14:paraId="02BE1D36" w14:textId="77777777" w:rsidR="00494F18" w:rsidRPr="00D261D3" w:rsidRDefault="00494F18" w:rsidP="00494F18">
      <w:pPr>
        <w:spacing w:line="240" w:lineRule="auto"/>
        <w:jc w:val="left"/>
        <w:rPr>
          <w:rFonts w:asciiTheme="minorHAnsi" w:hAnsiTheme="minorHAnsi"/>
        </w:rPr>
      </w:pPr>
    </w:p>
    <w:p w14:paraId="5273548B" w14:textId="77777777" w:rsidR="00494F18" w:rsidRPr="00D261D3" w:rsidRDefault="00494F18" w:rsidP="00494F18">
      <w:pPr>
        <w:pStyle w:val="Akapitzlist"/>
        <w:numPr>
          <w:ilvl w:val="0"/>
          <w:numId w:val="50"/>
        </w:numPr>
        <w:spacing w:after="120" w:line="240" w:lineRule="auto"/>
        <w:ind w:left="284" w:hanging="284"/>
        <w:contextualSpacing w:val="0"/>
        <w:jc w:val="both"/>
        <w:rPr>
          <w:rFonts w:asciiTheme="minorHAnsi" w:hAnsiTheme="minorHAnsi"/>
          <w:bCs/>
        </w:rPr>
      </w:pPr>
      <w:r w:rsidRPr="00D261D3">
        <w:rPr>
          <w:rFonts w:asciiTheme="minorHAnsi" w:hAnsiTheme="minorHAnsi"/>
        </w:rPr>
        <w:t>Zakres danych osobowych powierzonych do przetwarzania w ramach zbioru Program Operacyjny Inteligentny Rozwój 2014–2020:</w:t>
      </w:r>
    </w:p>
    <w:p w14:paraId="2D7F2D9E" w14:textId="77777777" w:rsidR="00494F18" w:rsidRPr="00D261D3" w:rsidRDefault="00494F18" w:rsidP="00494F18">
      <w:pPr>
        <w:pStyle w:val="Akapitzlist"/>
        <w:numPr>
          <w:ilvl w:val="0"/>
          <w:numId w:val="51"/>
        </w:numPr>
        <w:spacing w:before="120" w:after="120" w:line="240" w:lineRule="auto"/>
        <w:ind w:left="568" w:hanging="284"/>
        <w:contextualSpacing w:val="0"/>
        <w:jc w:val="both"/>
        <w:rPr>
          <w:rFonts w:asciiTheme="minorHAnsi" w:hAnsiTheme="minorHAnsi"/>
          <w:bCs/>
        </w:rPr>
      </w:pPr>
      <w:r w:rsidRPr="00D261D3">
        <w:rPr>
          <w:rFonts w:asciiTheme="minorHAnsi" w:hAnsiTheme="minorHAnsi"/>
          <w:bCs/>
        </w:rPr>
        <w:t xml:space="preserve">Zakres danych </w:t>
      </w:r>
      <w:r w:rsidRPr="00D261D3">
        <w:rPr>
          <w:rFonts w:asciiTheme="minorHAnsi" w:hAnsiTheme="minorHAnsi"/>
        </w:rPr>
        <w:t>osobowych</w:t>
      </w:r>
      <w:r w:rsidRPr="00D261D3">
        <w:rPr>
          <w:rFonts w:asciiTheme="minorHAnsi" w:hAnsiTheme="minorHAnsi"/>
          <w:bCs/>
        </w:rPr>
        <w:t xml:space="preserve"> wnioskodawców, beneficjentów, partnerów:</w:t>
      </w:r>
    </w:p>
    <w:tbl>
      <w:tblPr>
        <w:tblW w:w="873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"/>
        <w:gridCol w:w="8308"/>
      </w:tblGrid>
      <w:tr w:rsidR="00494F18" w:rsidRPr="00D261D3" w14:paraId="0C87A6F2" w14:textId="77777777" w:rsidTr="001E6C7D">
        <w:trPr>
          <w:jc w:val="right"/>
        </w:trPr>
        <w:tc>
          <w:tcPr>
            <w:tcW w:w="243" w:type="pct"/>
            <w:vAlign w:val="center"/>
          </w:tcPr>
          <w:p w14:paraId="0305DE12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Lp.</w:t>
            </w:r>
          </w:p>
        </w:tc>
        <w:tc>
          <w:tcPr>
            <w:tcW w:w="4757" w:type="pct"/>
            <w:vAlign w:val="center"/>
          </w:tcPr>
          <w:p w14:paraId="1324F996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Nazwa</w:t>
            </w:r>
          </w:p>
        </w:tc>
      </w:tr>
      <w:tr w:rsidR="00494F18" w:rsidRPr="00D261D3" w14:paraId="6BCAC19F" w14:textId="77777777" w:rsidTr="001E6C7D">
        <w:trPr>
          <w:jc w:val="right"/>
        </w:trPr>
        <w:tc>
          <w:tcPr>
            <w:tcW w:w="243" w:type="pct"/>
            <w:vAlign w:val="center"/>
          </w:tcPr>
          <w:p w14:paraId="4B1C45EA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</w:t>
            </w:r>
          </w:p>
        </w:tc>
        <w:tc>
          <w:tcPr>
            <w:tcW w:w="4757" w:type="pct"/>
            <w:vAlign w:val="center"/>
          </w:tcPr>
          <w:p w14:paraId="16B2FE19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Nazwa wnioskodawcy (beneficjenta)</w:t>
            </w:r>
          </w:p>
        </w:tc>
      </w:tr>
      <w:tr w:rsidR="00494F18" w:rsidRPr="00D261D3" w14:paraId="324456CD" w14:textId="77777777" w:rsidTr="001E6C7D">
        <w:trPr>
          <w:jc w:val="right"/>
        </w:trPr>
        <w:tc>
          <w:tcPr>
            <w:tcW w:w="243" w:type="pct"/>
            <w:vAlign w:val="center"/>
          </w:tcPr>
          <w:p w14:paraId="5C72E7F9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2</w:t>
            </w:r>
          </w:p>
        </w:tc>
        <w:tc>
          <w:tcPr>
            <w:tcW w:w="4757" w:type="pct"/>
            <w:vAlign w:val="center"/>
          </w:tcPr>
          <w:p w14:paraId="3F3A14FF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Forma prawna</w:t>
            </w:r>
          </w:p>
        </w:tc>
      </w:tr>
      <w:tr w:rsidR="00494F18" w:rsidRPr="00D261D3" w14:paraId="724DE845" w14:textId="77777777" w:rsidTr="001E6C7D">
        <w:trPr>
          <w:jc w:val="right"/>
        </w:trPr>
        <w:tc>
          <w:tcPr>
            <w:tcW w:w="243" w:type="pct"/>
            <w:vAlign w:val="center"/>
          </w:tcPr>
          <w:p w14:paraId="02C2B9FD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3</w:t>
            </w:r>
          </w:p>
        </w:tc>
        <w:tc>
          <w:tcPr>
            <w:tcW w:w="4757" w:type="pct"/>
            <w:vAlign w:val="center"/>
          </w:tcPr>
          <w:p w14:paraId="0365C547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Forma własności</w:t>
            </w:r>
          </w:p>
        </w:tc>
      </w:tr>
      <w:tr w:rsidR="00494F18" w:rsidRPr="00D261D3" w14:paraId="4CB1A810" w14:textId="77777777" w:rsidTr="001E6C7D">
        <w:trPr>
          <w:jc w:val="right"/>
        </w:trPr>
        <w:tc>
          <w:tcPr>
            <w:tcW w:w="243" w:type="pct"/>
            <w:vAlign w:val="center"/>
          </w:tcPr>
          <w:p w14:paraId="31D487BC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4</w:t>
            </w:r>
          </w:p>
        </w:tc>
        <w:tc>
          <w:tcPr>
            <w:tcW w:w="4757" w:type="pct"/>
            <w:vAlign w:val="center"/>
          </w:tcPr>
          <w:p w14:paraId="4167F869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NIP</w:t>
            </w:r>
          </w:p>
        </w:tc>
      </w:tr>
      <w:tr w:rsidR="00494F18" w:rsidRPr="00D261D3" w14:paraId="57B9C181" w14:textId="77777777" w:rsidTr="001E6C7D">
        <w:trPr>
          <w:jc w:val="right"/>
        </w:trPr>
        <w:tc>
          <w:tcPr>
            <w:tcW w:w="243" w:type="pct"/>
            <w:vAlign w:val="center"/>
          </w:tcPr>
          <w:p w14:paraId="5689586F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5</w:t>
            </w:r>
          </w:p>
        </w:tc>
        <w:tc>
          <w:tcPr>
            <w:tcW w:w="4757" w:type="pct"/>
            <w:vAlign w:val="center"/>
          </w:tcPr>
          <w:p w14:paraId="6E12865E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REGON</w:t>
            </w:r>
          </w:p>
        </w:tc>
      </w:tr>
      <w:tr w:rsidR="00494F18" w:rsidRPr="00D261D3" w14:paraId="2D54E38C" w14:textId="77777777" w:rsidTr="001E6C7D">
        <w:trPr>
          <w:jc w:val="right"/>
        </w:trPr>
        <w:tc>
          <w:tcPr>
            <w:tcW w:w="243" w:type="pct"/>
            <w:vAlign w:val="center"/>
          </w:tcPr>
          <w:p w14:paraId="0C41475C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6</w:t>
            </w:r>
          </w:p>
        </w:tc>
        <w:tc>
          <w:tcPr>
            <w:tcW w:w="4757" w:type="pct"/>
            <w:vAlign w:val="center"/>
          </w:tcPr>
          <w:p w14:paraId="3F5B5190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KRS</w:t>
            </w:r>
          </w:p>
        </w:tc>
      </w:tr>
      <w:tr w:rsidR="00494F18" w:rsidRPr="00D261D3" w14:paraId="6A941212" w14:textId="77777777" w:rsidTr="001E6C7D">
        <w:trPr>
          <w:jc w:val="right"/>
        </w:trPr>
        <w:tc>
          <w:tcPr>
            <w:tcW w:w="243" w:type="pct"/>
            <w:vAlign w:val="center"/>
          </w:tcPr>
          <w:p w14:paraId="2CAA2A5B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7</w:t>
            </w:r>
          </w:p>
        </w:tc>
        <w:tc>
          <w:tcPr>
            <w:tcW w:w="4757" w:type="pct"/>
            <w:vAlign w:val="center"/>
          </w:tcPr>
          <w:p w14:paraId="1727BD41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PKD</w:t>
            </w:r>
          </w:p>
        </w:tc>
      </w:tr>
      <w:tr w:rsidR="00494F18" w:rsidRPr="00D261D3" w14:paraId="64FF4D38" w14:textId="77777777" w:rsidTr="001E6C7D">
        <w:trPr>
          <w:jc w:val="right"/>
        </w:trPr>
        <w:tc>
          <w:tcPr>
            <w:tcW w:w="243" w:type="pct"/>
            <w:vAlign w:val="center"/>
          </w:tcPr>
          <w:p w14:paraId="4D8623DD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8</w:t>
            </w:r>
          </w:p>
        </w:tc>
        <w:tc>
          <w:tcPr>
            <w:tcW w:w="4757" w:type="pct"/>
            <w:vAlign w:val="center"/>
          </w:tcPr>
          <w:p w14:paraId="2E1AC1A2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Adres siedziby:</w:t>
            </w:r>
          </w:p>
          <w:p w14:paraId="5383305A" w14:textId="77777777" w:rsidR="00494F18" w:rsidRPr="00D261D3" w:rsidRDefault="00494F18" w:rsidP="001E6C7D">
            <w:pPr>
              <w:spacing w:line="240" w:lineRule="auto"/>
              <w:ind w:left="52" w:firstLine="284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Ulica</w:t>
            </w:r>
          </w:p>
          <w:p w14:paraId="6AE2D7FE" w14:textId="77777777" w:rsidR="00494F18" w:rsidRPr="00D261D3" w:rsidRDefault="00494F18" w:rsidP="001E6C7D">
            <w:pPr>
              <w:spacing w:line="240" w:lineRule="auto"/>
              <w:ind w:left="52" w:firstLine="284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Nr budynku</w:t>
            </w:r>
          </w:p>
          <w:p w14:paraId="1B850950" w14:textId="77777777" w:rsidR="00494F18" w:rsidRPr="00D261D3" w:rsidRDefault="00494F18" w:rsidP="001E6C7D">
            <w:pPr>
              <w:spacing w:line="240" w:lineRule="auto"/>
              <w:ind w:left="52" w:firstLine="284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Nr lokalu</w:t>
            </w:r>
          </w:p>
          <w:p w14:paraId="59C2F40A" w14:textId="77777777" w:rsidR="00494F18" w:rsidRPr="00D261D3" w:rsidRDefault="00494F18" w:rsidP="001E6C7D">
            <w:pPr>
              <w:spacing w:line="240" w:lineRule="auto"/>
              <w:ind w:left="52" w:firstLine="284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Kod pocztowy</w:t>
            </w:r>
          </w:p>
          <w:p w14:paraId="27190365" w14:textId="77777777" w:rsidR="00494F18" w:rsidRPr="00D261D3" w:rsidRDefault="00494F18" w:rsidP="001E6C7D">
            <w:pPr>
              <w:spacing w:line="240" w:lineRule="auto"/>
              <w:ind w:left="52" w:firstLine="284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Miejscowość</w:t>
            </w:r>
          </w:p>
          <w:p w14:paraId="05A3F26A" w14:textId="77777777" w:rsidR="00494F18" w:rsidRPr="00D261D3" w:rsidRDefault="00494F18" w:rsidP="001E6C7D">
            <w:pPr>
              <w:spacing w:line="240" w:lineRule="auto"/>
              <w:ind w:left="52" w:firstLine="284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Kraj</w:t>
            </w:r>
          </w:p>
          <w:p w14:paraId="7D97933D" w14:textId="77777777" w:rsidR="00494F18" w:rsidRPr="00D261D3" w:rsidRDefault="00494F18" w:rsidP="001E6C7D">
            <w:pPr>
              <w:spacing w:line="240" w:lineRule="auto"/>
              <w:ind w:left="52" w:firstLine="284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Województwo</w:t>
            </w:r>
          </w:p>
          <w:p w14:paraId="3AF876FC" w14:textId="77777777" w:rsidR="00494F18" w:rsidRPr="00D261D3" w:rsidRDefault="00494F18" w:rsidP="001E6C7D">
            <w:pPr>
              <w:spacing w:line="240" w:lineRule="auto"/>
              <w:ind w:left="52" w:firstLine="284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Powiat</w:t>
            </w:r>
          </w:p>
          <w:p w14:paraId="68F963B5" w14:textId="77777777" w:rsidR="00494F18" w:rsidRPr="00D261D3" w:rsidRDefault="00494F18" w:rsidP="001E6C7D">
            <w:pPr>
              <w:spacing w:line="240" w:lineRule="auto"/>
              <w:ind w:left="52" w:firstLine="284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Gmina</w:t>
            </w:r>
          </w:p>
          <w:p w14:paraId="4272FF81" w14:textId="77777777" w:rsidR="00494F18" w:rsidRPr="00D261D3" w:rsidRDefault="00494F18" w:rsidP="001E6C7D">
            <w:pPr>
              <w:spacing w:line="240" w:lineRule="auto"/>
              <w:ind w:left="52" w:firstLine="284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Telefon</w:t>
            </w:r>
          </w:p>
          <w:p w14:paraId="50C0CF27" w14:textId="77777777" w:rsidR="00494F18" w:rsidRPr="00D261D3" w:rsidRDefault="00494F18" w:rsidP="001E6C7D">
            <w:pPr>
              <w:spacing w:line="240" w:lineRule="auto"/>
              <w:ind w:left="52" w:firstLine="284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Fax</w:t>
            </w:r>
          </w:p>
          <w:p w14:paraId="0FD7FC76" w14:textId="77777777" w:rsidR="00494F18" w:rsidRPr="00D261D3" w:rsidRDefault="00494F18" w:rsidP="001E6C7D">
            <w:pPr>
              <w:spacing w:line="240" w:lineRule="auto"/>
              <w:ind w:left="52" w:firstLine="284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Adres e-mail</w:t>
            </w:r>
          </w:p>
          <w:p w14:paraId="6BFD06EB" w14:textId="77777777" w:rsidR="00494F18" w:rsidRPr="00D261D3" w:rsidRDefault="00494F18" w:rsidP="001E6C7D">
            <w:pPr>
              <w:spacing w:line="240" w:lineRule="auto"/>
              <w:ind w:left="52" w:firstLine="284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Adres strony www</w:t>
            </w:r>
          </w:p>
        </w:tc>
      </w:tr>
      <w:tr w:rsidR="00494F18" w:rsidRPr="00D261D3" w14:paraId="441EF737" w14:textId="77777777" w:rsidTr="001E6C7D">
        <w:trPr>
          <w:jc w:val="right"/>
        </w:trPr>
        <w:tc>
          <w:tcPr>
            <w:tcW w:w="243" w:type="pct"/>
            <w:vAlign w:val="center"/>
          </w:tcPr>
          <w:p w14:paraId="31425442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9</w:t>
            </w:r>
          </w:p>
        </w:tc>
        <w:tc>
          <w:tcPr>
            <w:tcW w:w="4757" w:type="pct"/>
            <w:vAlign w:val="center"/>
          </w:tcPr>
          <w:p w14:paraId="58A72591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Osoba/y uprawniona/e do podejmowania decyzji wiążących w imieniu wnioskodawcy</w:t>
            </w:r>
          </w:p>
          <w:p w14:paraId="1F59115B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Imię</w:t>
            </w:r>
          </w:p>
          <w:p w14:paraId="36FB9631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Nazwisko</w:t>
            </w:r>
          </w:p>
          <w:p w14:paraId="6CBDB03D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Stanowisko służbowe</w:t>
            </w:r>
          </w:p>
        </w:tc>
      </w:tr>
      <w:tr w:rsidR="00494F18" w:rsidRPr="00D261D3" w14:paraId="3125E62B" w14:textId="77777777" w:rsidTr="001E6C7D">
        <w:trPr>
          <w:jc w:val="right"/>
        </w:trPr>
        <w:tc>
          <w:tcPr>
            <w:tcW w:w="243" w:type="pct"/>
            <w:vAlign w:val="center"/>
          </w:tcPr>
          <w:p w14:paraId="72FED7E9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10</w:t>
            </w:r>
          </w:p>
        </w:tc>
        <w:tc>
          <w:tcPr>
            <w:tcW w:w="4757" w:type="pct"/>
            <w:vAlign w:val="center"/>
          </w:tcPr>
          <w:p w14:paraId="35AE0B2B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Osoba do kontaktów roboczych:</w:t>
            </w:r>
          </w:p>
          <w:p w14:paraId="70EF3E78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Imię</w:t>
            </w:r>
          </w:p>
          <w:p w14:paraId="253C773C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Nazwisko</w:t>
            </w:r>
          </w:p>
          <w:p w14:paraId="1BB6F32B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Telefon</w:t>
            </w:r>
          </w:p>
          <w:p w14:paraId="549B7F34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Adres e-mail</w:t>
            </w:r>
          </w:p>
          <w:p w14:paraId="6C6BCBC6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Fax</w:t>
            </w:r>
          </w:p>
          <w:p w14:paraId="7E755B9E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Adres</w:t>
            </w:r>
          </w:p>
          <w:p w14:paraId="7748C3CA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Ulica</w:t>
            </w:r>
          </w:p>
          <w:p w14:paraId="3D8C2547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Nr budynku</w:t>
            </w:r>
          </w:p>
          <w:p w14:paraId="447EE93D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Nr lokalu</w:t>
            </w:r>
          </w:p>
          <w:p w14:paraId="53C697D5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Kod pocztowy</w:t>
            </w:r>
          </w:p>
          <w:p w14:paraId="04BBBBF2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Miejscowość</w:t>
            </w:r>
          </w:p>
        </w:tc>
      </w:tr>
      <w:tr w:rsidR="00494F18" w:rsidRPr="00D261D3" w14:paraId="726FEAF1" w14:textId="77777777" w:rsidTr="001E6C7D">
        <w:trPr>
          <w:jc w:val="right"/>
        </w:trPr>
        <w:tc>
          <w:tcPr>
            <w:tcW w:w="243" w:type="pct"/>
            <w:vAlign w:val="center"/>
          </w:tcPr>
          <w:p w14:paraId="15FBBC64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11</w:t>
            </w:r>
          </w:p>
        </w:tc>
        <w:tc>
          <w:tcPr>
            <w:tcW w:w="4757" w:type="pct"/>
            <w:vAlign w:val="center"/>
          </w:tcPr>
          <w:p w14:paraId="757707B7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Partnerzy</w:t>
            </w:r>
          </w:p>
        </w:tc>
      </w:tr>
      <w:tr w:rsidR="00494F18" w:rsidRPr="00D261D3" w14:paraId="22B6D150" w14:textId="77777777" w:rsidTr="001E6C7D">
        <w:trPr>
          <w:jc w:val="right"/>
        </w:trPr>
        <w:tc>
          <w:tcPr>
            <w:tcW w:w="243" w:type="pct"/>
            <w:vAlign w:val="center"/>
          </w:tcPr>
          <w:p w14:paraId="4A951C4E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12</w:t>
            </w:r>
          </w:p>
        </w:tc>
        <w:tc>
          <w:tcPr>
            <w:tcW w:w="4757" w:type="pct"/>
            <w:vAlign w:val="center"/>
          </w:tcPr>
          <w:p w14:paraId="556BC6CF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Nazwa organizacji/instytucji</w:t>
            </w:r>
          </w:p>
        </w:tc>
      </w:tr>
      <w:tr w:rsidR="00494F18" w:rsidRPr="00D261D3" w14:paraId="072AE85B" w14:textId="77777777" w:rsidTr="001E6C7D">
        <w:trPr>
          <w:jc w:val="right"/>
        </w:trPr>
        <w:tc>
          <w:tcPr>
            <w:tcW w:w="243" w:type="pct"/>
            <w:vAlign w:val="center"/>
          </w:tcPr>
          <w:p w14:paraId="5A88A2EF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13</w:t>
            </w:r>
          </w:p>
        </w:tc>
        <w:tc>
          <w:tcPr>
            <w:tcW w:w="4757" w:type="pct"/>
            <w:vAlign w:val="center"/>
          </w:tcPr>
          <w:p w14:paraId="46DF7F7E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Forma prawna</w:t>
            </w:r>
          </w:p>
        </w:tc>
      </w:tr>
      <w:tr w:rsidR="00494F18" w:rsidRPr="00D261D3" w14:paraId="7C15F706" w14:textId="77777777" w:rsidTr="001E6C7D">
        <w:trPr>
          <w:jc w:val="right"/>
        </w:trPr>
        <w:tc>
          <w:tcPr>
            <w:tcW w:w="243" w:type="pct"/>
            <w:vAlign w:val="center"/>
          </w:tcPr>
          <w:p w14:paraId="1420ADE6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14</w:t>
            </w:r>
          </w:p>
        </w:tc>
        <w:tc>
          <w:tcPr>
            <w:tcW w:w="4757" w:type="pct"/>
            <w:vAlign w:val="center"/>
          </w:tcPr>
          <w:p w14:paraId="44BC04EE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Forma własności</w:t>
            </w:r>
          </w:p>
        </w:tc>
      </w:tr>
      <w:tr w:rsidR="00494F18" w:rsidRPr="00D261D3" w14:paraId="77FFC999" w14:textId="77777777" w:rsidTr="001E6C7D">
        <w:trPr>
          <w:jc w:val="right"/>
        </w:trPr>
        <w:tc>
          <w:tcPr>
            <w:tcW w:w="243" w:type="pct"/>
            <w:vAlign w:val="center"/>
          </w:tcPr>
          <w:p w14:paraId="71B295D7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15</w:t>
            </w:r>
          </w:p>
        </w:tc>
        <w:tc>
          <w:tcPr>
            <w:tcW w:w="4757" w:type="pct"/>
            <w:vAlign w:val="center"/>
          </w:tcPr>
          <w:p w14:paraId="6B2B5243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NIP</w:t>
            </w:r>
          </w:p>
        </w:tc>
      </w:tr>
      <w:tr w:rsidR="00494F18" w:rsidRPr="00D261D3" w14:paraId="4B8D8679" w14:textId="77777777" w:rsidTr="001E6C7D">
        <w:trPr>
          <w:jc w:val="right"/>
        </w:trPr>
        <w:tc>
          <w:tcPr>
            <w:tcW w:w="243" w:type="pct"/>
            <w:vAlign w:val="center"/>
          </w:tcPr>
          <w:p w14:paraId="2AE5FD20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16</w:t>
            </w:r>
          </w:p>
        </w:tc>
        <w:tc>
          <w:tcPr>
            <w:tcW w:w="4757" w:type="pct"/>
            <w:vAlign w:val="center"/>
          </w:tcPr>
          <w:p w14:paraId="542C88EB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REGON</w:t>
            </w:r>
          </w:p>
        </w:tc>
      </w:tr>
      <w:tr w:rsidR="00494F18" w:rsidRPr="00D261D3" w14:paraId="0DE83D8C" w14:textId="77777777" w:rsidTr="001E6C7D">
        <w:trPr>
          <w:jc w:val="right"/>
        </w:trPr>
        <w:tc>
          <w:tcPr>
            <w:tcW w:w="243" w:type="pct"/>
            <w:vAlign w:val="center"/>
          </w:tcPr>
          <w:p w14:paraId="0F6CA767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17</w:t>
            </w:r>
          </w:p>
        </w:tc>
        <w:tc>
          <w:tcPr>
            <w:tcW w:w="4757" w:type="pct"/>
            <w:vAlign w:val="center"/>
          </w:tcPr>
          <w:p w14:paraId="565ECCEB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KRS</w:t>
            </w:r>
          </w:p>
        </w:tc>
      </w:tr>
      <w:tr w:rsidR="00494F18" w:rsidRPr="00D261D3" w14:paraId="198699DC" w14:textId="77777777" w:rsidTr="001E6C7D">
        <w:trPr>
          <w:jc w:val="right"/>
        </w:trPr>
        <w:tc>
          <w:tcPr>
            <w:tcW w:w="243" w:type="pct"/>
            <w:vAlign w:val="center"/>
          </w:tcPr>
          <w:p w14:paraId="218DE619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18</w:t>
            </w:r>
          </w:p>
        </w:tc>
        <w:tc>
          <w:tcPr>
            <w:tcW w:w="4757" w:type="pct"/>
            <w:vAlign w:val="center"/>
          </w:tcPr>
          <w:p w14:paraId="5BC1166F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PKD</w:t>
            </w:r>
          </w:p>
        </w:tc>
      </w:tr>
      <w:tr w:rsidR="00494F18" w:rsidRPr="00D261D3" w14:paraId="574756CF" w14:textId="77777777" w:rsidTr="001E6C7D">
        <w:trPr>
          <w:jc w:val="right"/>
        </w:trPr>
        <w:tc>
          <w:tcPr>
            <w:tcW w:w="243" w:type="pct"/>
            <w:vAlign w:val="center"/>
          </w:tcPr>
          <w:p w14:paraId="5BC95839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19</w:t>
            </w:r>
          </w:p>
        </w:tc>
        <w:tc>
          <w:tcPr>
            <w:tcW w:w="4757" w:type="pct"/>
            <w:vAlign w:val="center"/>
          </w:tcPr>
          <w:p w14:paraId="564A719A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Adres siedziby:</w:t>
            </w:r>
          </w:p>
          <w:p w14:paraId="00F4F432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Ulica</w:t>
            </w:r>
          </w:p>
          <w:p w14:paraId="5048CE12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Nr budynku</w:t>
            </w:r>
          </w:p>
          <w:p w14:paraId="14167351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Nr lokalu</w:t>
            </w:r>
          </w:p>
          <w:p w14:paraId="3C52A326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Kod pocztowy</w:t>
            </w:r>
          </w:p>
          <w:p w14:paraId="4949AF89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Miejscowość</w:t>
            </w:r>
          </w:p>
          <w:p w14:paraId="2AE00698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Kraj</w:t>
            </w:r>
          </w:p>
          <w:p w14:paraId="6F69B74E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Województwo</w:t>
            </w:r>
          </w:p>
          <w:p w14:paraId="45AA0D1E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Powiat</w:t>
            </w:r>
          </w:p>
          <w:p w14:paraId="27C61363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Gmina</w:t>
            </w:r>
          </w:p>
          <w:p w14:paraId="74E28E7C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Telefon</w:t>
            </w:r>
          </w:p>
          <w:p w14:paraId="32811CDD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Fax</w:t>
            </w:r>
          </w:p>
          <w:p w14:paraId="1E3D20D4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Adres e-mail</w:t>
            </w:r>
          </w:p>
          <w:p w14:paraId="2A2136FD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Adres strony www</w:t>
            </w:r>
          </w:p>
        </w:tc>
      </w:tr>
      <w:tr w:rsidR="00494F18" w:rsidRPr="00D261D3" w14:paraId="4824DD51" w14:textId="77777777" w:rsidTr="001E6C7D">
        <w:trPr>
          <w:jc w:val="right"/>
        </w:trPr>
        <w:tc>
          <w:tcPr>
            <w:tcW w:w="243" w:type="pct"/>
            <w:vAlign w:val="center"/>
          </w:tcPr>
          <w:p w14:paraId="66DA274D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20</w:t>
            </w:r>
          </w:p>
        </w:tc>
        <w:tc>
          <w:tcPr>
            <w:tcW w:w="4757" w:type="pct"/>
            <w:vAlign w:val="center"/>
          </w:tcPr>
          <w:p w14:paraId="5A22A896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Osoba/y uprawniona/e do podejmowania decyzji wiążących w imieniu partnera</w:t>
            </w:r>
          </w:p>
          <w:p w14:paraId="7EAA66BE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Imię</w:t>
            </w:r>
          </w:p>
          <w:p w14:paraId="6A348892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Nazwisko</w:t>
            </w:r>
          </w:p>
          <w:p w14:paraId="7C684B7C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Stanowisko służbowe</w:t>
            </w:r>
          </w:p>
        </w:tc>
      </w:tr>
    </w:tbl>
    <w:p w14:paraId="494B3D46" w14:textId="77777777" w:rsidR="00494F18" w:rsidRPr="00D261D3" w:rsidRDefault="00494F18" w:rsidP="00494F18">
      <w:pPr>
        <w:pStyle w:val="Akapitzlist"/>
        <w:numPr>
          <w:ilvl w:val="0"/>
          <w:numId w:val="51"/>
        </w:numPr>
        <w:spacing w:before="120" w:after="120" w:line="240" w:lineRule="auto"/>
        <w:ind w:left="568" w:hanging="284"/>
        <w:contextualSpacing w:val="0"/>
        <w:jc w:val="both"/>
        <w:rPr>
          <w:rFonts w:asciiTheme="minorHAnsi" w:hAnsiTheme="minorHAnsi"/>
        </w:rPr>
      </w:pPr>
      <w:r w:rsidRPr="00D261D3">
        <w:rPr>
          <w:rFonts w:asciiTheme="minorHAnsi" w:hAnsiTheme="minorHAnsi"/>
        </w:rPr>
        <w:t xml:space="preserve">Zakres </w:t>
      </w:r>
      <w:r w:rsidRPr="00D261D3">
        <w:rPr>
          <w:rFonts w:asciiTheme="minorHAnsi" w:hAnsiTheme="minorHAnsi"/>
          <w:bCs/>
        </w:rPr>
        <w:t>danych</w:t>
      </w:r>
      <w:r w:rsidRPr="00D261D3">
        <w:rPr>
          <w:rFonts w:asciiTheme="minorHAnsi" w:hAnsiTheme="minorHAnsi"/>
        </w:rPr>
        <w:t xml:space="preserve"> pracowników zaangażowanych w przygotowanie i realizację projektów, oraz dane pracowników instytucji zaangażowanych we wdrażanie Programu Operacyjnego Inteligentny Rozwój 2014–2020, którzy zajmują się obsługą projektów:</w:t>
      </w:r>
    </w:p>
    <w:tbl>
      <w:tblPr>
        <w:tblW w:w="873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7"/>
        <w:gridCol w:w="8255"/>
      </w:tblGrid>
      <w:tr w:rsidR="00494F18" w:rsidRPr="00D261D3" w14:paraId="21D12299" w14:textId="77777777" w:rsidTr="001E6C7D">
        <w:trPr>
          <w:jc w:val="right"/>
        </w:trPr>
        <w:tc>
          <w:tcPr>
            <w:tcW w:w="273" w:type="pct"/>
            <w:vAlign w:val="center"/>
          </w:tcPr>
          <w:p w14:paraId="667A7FE4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Lp.</w:t>
            </w:r>
          </w:p>
        </w:tc>
        <w:tc>
          <w:tcPr>
            <w:tcW w:w="4727" w:type="pct"/>
            <w:vAlign w:val="center"/>
          </w:tcPr>
          <w:p w14:paraId="04894964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Nazwa</w:t>
            </w:r>
          </w:p>
        </w:tc>
      </w:tr>
      <w:tr w:rsidR="00494F18" w:rsidRPr="00D261D3" w14:paraId="7CDE127F" w14:textId="77777777" w:rsidTr="001E6C7D">
        <w:trPr>
          <w:jc w:val="right"/>
        </w:trPr>
        <w:tc>
          <w:tcPr>
            <w:tcW w:w="273" w:type="pct"/>
            <w:vAlign w:val="center"/>
          </w:tcPr>
          <w:p w14:paraId="6F2913EE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</w:t>
            </w:r>
          </w:p>
        </w:tc>
        <w:tc>
          <w:tcPr>
            <w:tcW w:w="4727" w:type="pct"/>
            <w:vAlign w:val="center"/>
          </w:tcPr>
          <w:p w14:paraId="15EE9530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Imię</w:t>
            </w:r>
          </w:p>
        </w:tc>
      </w:tr>
      <w:tr w:rsidR="00494F18" w:rsidRPr="00D261D3" w14:paraId="3D1A8B0D" w14:textId="77777777" w:rsidTr="001E6C7D">
        <w:trPr>
          <w:jc w:val="right"/>
        </w:trPr>
        <w:tc>
          <w:tcPr>
            <w:tcW w:w="273" w:type="pct"/>
            <w:vAlign w:val="center"/>
          </w:tcPr>
          <w:p w14:paraId="6E789DF3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2</w:t>
            </w:r>
          </w:p>
        </w:tc>
        <w:tc>
          <w:tcPr>
            <w:tcW w:w="4727" w:type="pct"/>
            <w:vAlign w:val="center"/>
          </w:tcPr>
          <w:p w14:paraId="24507162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Nazwisko</w:t>
            </w:r>
          </w:p>
        </w:tc>
      </w:tr>
      <w:tr w:rsidR="00494F18" w:rsidRPr="00D261D3" w14:paraId="230DD4FD" w14:textId="77777777" w:rsidTr="001E6C7D">
        <w:trPr>
          <w:jc w:val="right"/>
        </w:trPr>
        <w:tc>
          <w:tcPr>
            <w:tcW w:w="273" w:type="pct"/>
            <w:vAlign w:val="center"/>
          </w:tcPr>
          <w:p w14:paraId="3E555261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3</w:t>
            </w:r>
          </w:p>
        </w:tc>
        <w:tc>
          <w:tcPr>
            <w:tcW w:w="4727" w:type="pct"/>
            <w:vAlign w:val="center"/>
          </w:tcPr>
          <w:p w14:paraId="6A463937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Identyfikator użytkownika/login</w:t>
            </w:r>
          </w:p>
        </w:tc>
      </w:tr>
      <w:tr w:rsidR="00494F18" w:rsidRPr="00D261D3" w14:paraId="5E0A71CD" w14:textId="77777777" w:rsidTr="001E6C7D">
        <w:trPr>
          <w:jc w:val="right"/>
        </w:trPr>
        <w:tc>
          <w:tcPr>
            <w:tcW w:w="273" w:type="pct"/>
            <w:vAlign w:val="center"/>
          </w:tcPr>
          <w:p w14:paraId="64B0B7DD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4</w:t>
            </w:r>
          </w:p>
        </w:tc>
        <w:tc>
          <w:tcPr>
            <w:tcW w:w="4727" w:type="pct"/>
            <w:vAlign w:val="center"/>
          </w:tcPr>
          <w:p w14:paraId="6A8A7DD6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Adres e-mail</w:t>
            </w:r>
          </w:p>
        </w:tc>
      </w:tr>
      <w:tr w:rsidR="00494F18" w:rsidRPr="00D261D3" w14:paraId="77867996" w14:textId="77777777" w:rsidTr="001E6C7D">
        <w:trPr>
          <w:jc w:val="right"/>
        </w:trPr>
        <w:tc>
          <w:tcPr>
            <w:tcW w:w="273" w:type="pct"/>
            <w:vAlign w:val="center"/>
          </w:tcPr>
          <w:p w14:paraId="51BCB75D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5</w:t>
            </w:r>
          </w:p>
        </w:tc>
        <w:tc>
          <w:tcPr>
            <w:tcW w:w="4727" w:type="pct"/>
            <w:vAlign w:val="center"/>
          </w:tcPr>
          <w:p w14:paraId="4FD34838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Rodzaj użytkownika</w:t>
            </w:r>
          </w:p>
        </w:tc>
      </w:tr>
      <w:tr w:rsidR="00494F18" w:rsidRPr="00D261D3" w14:paraId="6E96F6FA" w14:textId="77777777" w:rsidTr="001E6C7D">
        <w:trPr>
          <w:jc w:val="right"/>
        </w:trPr>
        <w:tc>
          <w:tcPr>
            <w:tcW w:w="273" w:type="pct"/>
            <w:vAlign w:val="center"/>
          </w:tcPr>
          <w:p w14:paraId="7CF3693F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6</w:t>
            </w:r>
          </w:p>
        </w:tc>
        <w:tc>
          <w:tcPr>
            <w:tcW w:w="4727" w:type="pct"/>
            <w:vAlign w:val="center"/>
          </w:tcPr>
          <w:p w14:paraId="21199C89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Miejsce pracy</w:t>
            </w:r>
          </w:p>
        </w:tc>
      </w:tr>
      <w:tr w:rsidR="00494F18" w:rsidRPr="00D261D3" w14:paraId="254FC26A" w14:textId="77777777" w:rsidTr="001E6C7D">
        <w:trPr>
          <w:jc w:val="right"/>
        </w:trPr>
        <w:tc>
          <w:tcPr>
            <w:tcW w:w="273" w:type="pct"/>
            <w:vAlign w:val="center"/>
          </w:tcPr>
          <w:p w14:paraId="308DD267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7</w:t>
            </w:r>
          </w:p>
        </w:tc>
        <w:tc>
          <w:tcPr>
            <w:tcW w:w="4727" w:type="pct"/>
            <w:vAlign w:val="center"/>
          </w:tcPr>
          <w:p w14:paraId="4BCD7D61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Telefon</w:t>
            </w:r>
          </w:p>
        </w:tc>
      </w:tr>
      <w:tr w:rsidR="00494F18" w:rsidRPr="00D261D3" w14:paraId="63336DD5" w14:textId="77777777" w:rsidTr="001E6C7D">
        <w:trPr>
          <w:jc w:val="right"/>
        </w:trPr>
        <w:tc>
          <w:tcPr>
            <w:tcW w:w="273" w:type="pct"/>
            <w:vAlign w:val="center"/>
          </w:tcPr>
          <w:p w14:paraId="7FE21D9E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8</w:t>
            </w:r>
          </w:p>
        </w:tc>
        <w:tc>
          <w:tcPr>
            <w:tcW w:w="4727" w:type="pct"/>
            <w:vAlign w:val="center"/>
          </w:tcPr>
          <w:p w14:paraId="209730AF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Nazwa wnioskodawcy/beneficjenta</w:t>
            </w:r>
          </w:p>
        </w:tc>
      </w:tr>
    </w:tbl>
    <w:p w14:paraId="4709706D" w14:textId="77777777" w:rsidR="00494F18" w:rsidRPr="00D261D3" w:rsidRDefault="00494F18" w:rsidP="00494F18">
      <w:pPr>
        <w:pStyle w:val="Akapitzlist"/>
        <w:numPr>
          <w:ilvl w:val="0"/>
          <w:numId w:val="51"/>
        </w:numPr>
        <w:spacing w:before="120" w:after="120" w:line="240" w:lineRule="auto"/>
        <w:ind w:left="568" w:hanging="284"/>
        <w:contextualSpacing w:val="0"/>
        <w:jc w:val="both"/>
        <w:rPr>
          <w:rFonts w:asciiTheme="minorHAnsi" w:hAnsiTheme="minorHAnsi"/>
        </w:rPr>
      </w:pPr>
      <w:r w:rsidRPr="00D261D3">
        <w:rPr>
          <w:rFonts w:asciiTheme="minorHAnsi" w:hAnsiTheme="minorHAnsi"/>
        </w:rPr>
        <w:t>Zakres danych dotyczących personelu projektu:</w:t>
      </w:r>
    </w:p>
    <w:tbl>
      <w:tblPr>
        <w:tblW w:w="873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7"/>
        <w:gridCol w:w="8255"/>
      </w:tblGrid>
      <w:tr w:rsidR="00494F18" w:rsidRPr="00D261D3" w14:paraId="748FF3F7" w14:textId="77777777" w:rsidTr="001E6C7D">
        <w:trPr>
          <w:jc w:val="right"/>
        </w:trPr>
        <w:tc>
          <w:tcPr>
            <w:tcW w:w="273" w:type="pct"/>
            <w:vAlign w:val="center"/>
          </w:tcPr>
          <w:p w14:paraId="502ADC97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Lp.</w:t>
            </w:r>
          </w:p>
        </w:tc>
        <w:tc>
          <w:tcPr>
            <w:tcW w:w="4727" w:type="pct"/>
            <w:vAlign w:val="center"/>
          </w:tcPr>
          <w:p w14:paraId="175D6247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Nazwa</w:t>
            </w:r>
          </w:p>
        </w:tc>
      </w:tr>
      <w:tr w:rsidR="00494F18" w:rsidRPr="00D261D3" w14:paraId="201AE0FE" w14:textId="77777777" w:rsidTr="001E6C7D">
        <w:trPr>
          <w:jc w:val="right"/>
        </w:trPr>
        <w:tc>
          <w:tcPr>
            <w:tcW w:w="273" w:type="pct"/>
            <w:vAlign w:val="center"/>
          </w:tcPr>
          <w:p w14:paraId="518F3115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</w:t>
            </w:r>
          </w:p>
        </w:tc>
        <w:tc>
          <w:tcPr>
            <w:tcW w:w="4727" w:type="pct"/>
            <w:vAlign w:val="center"/>
          </w:tcPr>
          <w:p w14:paraId="7D5AD143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 xml:space="preserve">Imię </w:t>
            </w:r>
          </w:p>
        </w:tc>
      </w:tr>
      <w:tr w:rsidR="00494F18" w:rsidRPr="00D261D3" w14:paraId="0F7C3011" w14:textId="77777777" w:rsidTr="001E6C7D">
        <w:trPr>
          <w:jc w:val="right"/>
        </w:trPr>
        <w:tc>
          <w:tcPr>
            <w:tcW w:w="273" w:type="pct"/>
            <w:vAlign w:val="center"/>
          </w:tcPr>
          <w:p w14:paraId="4236283F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2</w:t>
            </w:r>
          </w:p>
        </w:tc>
        <w:tc>
          <w:tcPr>
            <w:tcW w:w="4727" w:type="pct"/>
            <w:vAlign w:val="center"/>
          </w:tcPr>
          <w:p w14:paraId="32B2C6AA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Nazwisko</w:t>
            </w:r>
          </w:p>
        </w:tc>
      </w:tr>
      <w:tr w:rsidR="00494F18" w:rsidRPr="00D261D3" w14:paraId="7033BC23" w14:textId="77777777" w:rsidTr="001E6C7D">
        <w:trPr>
          <w:jc w:val="right"/>
        </w:trPr>
        <w:tc>
          <w:tcPr>
            <w:tcW w:w="273" w:type="pct"/>
            <w:vAlign w:val="center"/>
          </w:tcPr>
          <w:p w14:paraId="2A4CBA85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3</w:t>
            </w:r>
          </w:p>
        </w:tc>
        <w:tc>
          <w:tcPr>
            <w:tcW w:w="4727" w:type="pct"/>
            <w:vAlign w:val="center"/>
          </w:tcPr>
          <w:p w14:paraId="5C9C3896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Kraj</w:t>
            </w:r>
          </w:p>
        </w:tc>
      </w:tr>
      <w:tr w:rsidR="00494F18" w:rsidRPr="00D261D3" w14:paraId="23C9FBEB" w14:textId="77777777" w:rsidTr="001E6C7D">
        <w:trPr>
          <w:jc w:val="right"/>
        </w:trPr>
        <w:tc>
          <w:tcPr>
            <w:tcW w:w="273" w:type="pct"/>
            <w:vAlign w:val="center"/>
          </w:tcPr>
          <w:p w14:paraId="0BC58F44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4</w:t>
            </w:r>
          </w:p>
        </w:tc>
        <w:tc>
          <w:tcPr>
            <w:tcW w:w="4727" w:type="pct"/>
            <w:vAlign w:val="center"/>
          </w:tcPr>
          <w:p w14:paraId="3515E39E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PESEL</w:t>
            </w:r>
          </w:p>
        </w:tc>
      </w:tr>
      <w:tr w:rsidR="00494F18" w:rsidRPr="00D261D3" w14:paraId="59C82481" w14:textId="77777777" w:rsidTr="001E6C7D">
        <w:trPr>
          <w:jc w:val="right"/>
        </w:trPr>
        <w:tc>
          <w:tcPr>
            <w:tcW w:w="273" w:type="pct"/>
            <w:vAlign w:val="center"/>
          </w:tcPr>
          <w:p w14:paraId="16D21FD8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5</w:t>
            </w:r>
          </w:p>
        </w:tc>
        <w:tc>
          <w:tcPr>
            <w:tcW w:w="4727" w:type="pct"/>
            <w:vAlign w:val="center"/>
          </w:tcPr>
          <w:p w14:paraId="161C6129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 xml:space="preserve">Forma zaangażowania </w:t>
            </w:r>
          </w:p>
        </w:tc>
      </w:tr>
      <w:tr w:rsidR="00494F18" w:rsidRPr="00D261D3" w14:paraId="134C277E" w14:textId="77777777" w:rsidTr="001E6C7D">
        <w:trPr>
          <w:jc w:val="right"/>
        </w:trPr>
        <w:tc>
          <w:tcPr>
            <w:tcW w:w="273" w:type="pct"/>
            <w:vAlign w:val="center"/>
          </w:tcPr>
          <w:p w14:paraId="6E2D550F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6</w:t>
            </w:r>
          </w:p>
        </w:tc>
        <w:tc>
          <w:tcPr>
            <w:tcW w:w="4727" w:type="pct"/>
            <w:vAlign w:val="center"/>
          </w:tcPr>
          <w:p w14:paraId="5C250560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Okres zaangażowania w projekcie</w:t>
            </w:r>
          </w:p>
        </w:tc>
      </w:tr>
      <w:tr w:rsidR="00494F18" w:rsidRPr="00D261D3" w14:paraId="71C13E00" w14:textId="77777777" w:rsidTr="001E6C7D">
        <w:trPr>
          <w:jc w:val="right"/>
        </w:trPr>
        <w:tc>
          <w:tcPr>
            <w:tcW w:w="273" w:type="pct"/>
            <w:vAlign w:val="center"/>
          </w:tcPr>
          <w:p w14:paraId="6B93CAA9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7</w:t>
            </w:r>
          </w:p>
        </w:tc>
        <w:tc>
          <w:tcPr>
            <w:tcW w:w="4727" w:type="pct"/>
            <w:vAlign w:val="center"/>
          </w:tcPr>
          <w:p w14:paraId="1FD2B6F3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Wymiar czasu pracy</w:t>
            </w:r>
          </w:p>
        </w:tc>
      </w:tr>
      <w:tr w:rsidR="00494F18" w:rsidRPr="00D261D3" w14:paraId="34A69474" w14:textId="77777777" w:rsidTr="001E6C7D">
        <w:trPr>
          <w:jc w:val="right"/>
        </w:trPr>
        <w:tc>
          <w:tcPr>
            <w:tcW w:w="273" w:type="pct"/>
            <w:vAlign w:val="center"/>
          </w:tcPr>
          <w:p w14:paraId="1D7468E8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8</w:t>
            </w:r>
          </w:p>
        </w:tc>
        <w:tc>
          <w:tcPr>
            <w:tcW w:w="4727" w:type="pct"/>
            <w:vAlign w:val="center"/>
          </w:tcPr>
          <w:p w14:paraId="15E95D22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Stanowisko</w:t>
            </w:r>
          </w:p>
        </w:tc>
      </w:tr>
    </w:tbl>
    <w:p w14:paraId="7599FB55" w14:textId="77777777" w:rsidR="00494F18" w:rsidRPr="00D261D3" w:rsidRDefault="00494F18" w:rsidP="00494F18">
      <w:pPr>
        <w:pStyle w:val="Akapitzlist"/>
        <w:numPr>
          <w:ilvl w:val="0"/>
          <w:numId w:val="51"/>
        </w:numPr>
        <w:spacing w:before="120" w:after="120" w:line="240" w:lineRule="auto"/>
        <w:ind w:left="568" w:hanging="284"/>
        <w:contextualSpacing w:val="0"/>
        <w:jc w:val="both"/>
        <w:rPr>
          <w:rFonts w:asciiTheme="minorHAnsi" w:hAnsiTheme="minorHAnsi"/>
        </w:rPr>
      </w:pPr>
      <w:r w:rsidRPr="00D261D3">
        <w:rPr>
          <w:rFonts w:asciiTheme="minorHAnsi" w:hAnsiTheme="minorHAnsi"/>
        </w:rPr>
        <w:t xml:space="preserve">Zakres danych </w:t>
      </w:r>
      <w:r w:rsidRPr="00D261D3">
        <w:rPr>
          <w:rFonts w:asciiTheme="minorHAnsi" w:hAnsiTheme="minorHAnsi"/>
          <w:bCs/>
        </w:rPr>
        <w:t>wykonawców</w:t>
      </w:r>
      <w:r w:rsidRPr="00D261D3">
        <w:rPr>
          <w:rFonts w:asciiTheme="minorHAnsi" w:hAnsiTheme="minorHAnsi"/>
        </w:rPr>
        <w:t xml:space="preserve"> realizujących umowy o zamówienia publiczne, których dane będą przetwarzane w związku z badaniem kwalifikowalności środków w projekcie (osoby fizyczne prowadzące działalność gospodarcza):</w:t>
      </w:r>
    </w:p>
    <w:tbl>
      <w:tblPr>
        <w:tblW w:w="873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8252"/>
      </w:tblGrid>
      <w:tr w:rsidR="00494F18" w:rsidRPr="00D261D3" w14:paraId="6590E6EE" w14:textId="77777777" w:rsidTr="001E6C7D">
        <w:trPr>
          <w:jc w:val="right"/>
        </w:trPr>
        <w:tc>
          <w:tcPr>
            <w:tcW w:w="270" w:type="pct"/>
            <w:vAlign w:val="center"/>
          </w:tcPr>
          <w:p w14:paraId="2F4BD9E0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Lp.</w:t>
            </w:r>
          </w:p>
        </w:tc>
        <w:tc>
          <w:tcPr>
            <w:tcW w:w="4633" w:type="pct"/>
            <w:vAlign w:val="center"/>
          </w:tcPr>
          <w:p w14:paraId="0BF232BB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Nazwa</w:t>
            </w:r>
          </w:p>
        </w:tc>
      </w:tr>
      <w:tr w:rsidR="00494F18" w:rsidRPr="00D261D3" w14:paraId="7A396E2E" w14:textId="77777777" w:rsidTr="001E6C7D">
        <w:trPr>
          <w:jc w:val="right"/>
        </w:trPr>
        <w:tc>
          <w:tcPr>
            <w:tcW w:w="270" w:type="pct"/>
            <w:vAlign w:val="center"/>
          </w:tcPr>
          <w:p w14:paraId="02F81EBE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</w:t>
            </w:r>
          </w:p>
        </w:tc>
        <w:tc>
          <w:tcPr>
            <w:tcW w:w="4633" w:type="pct"/>
            <w:vAlign w:val="center"/>
          </w:tcPr>
          <w:p w14:paraId="03C0102E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 xml:space="preserve">Nazwa wykonawcy </w:t>
            </w:r>
          </w:p>
        </w:tc>
      </w:tr>
      <w:tr w:rsidR="00494F18" w:rsidRPr="00D261D3" w14:paraId="6AC4CFE0" w14:textId="77777777" w:rsidTr="001E6C7D">
        <w:trPr>
          <w:jc w:val="right"/>
        </w:trPr>
        <w:tc>
          <w:tcPr>
            <w:tcW w:w="270" w:type="pct"/>
            <w:vAlign w:val="center"/>
          </w:tcPr>
          <w:p w14:paraId="0844D7C3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2</w:t>
            </w:r>
          </w:p>
        </w:tc>
        <w:tc>
          <w:tcPr>
            <w:tcW w:w="4633" w:type="pct"/>
            <w:vAlign w:val="center"/>
          </w:tcPr>
          <w:p w14:paraId="5415FE2C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 xml:space="preserve">Kraj </w:t>
            </w:r>
          </w:p>
        </w:tc>
      </w:tr>
      <w:tr w:rsidR="00494F18" w:rsidRPr="00D261D3" w14:paraId="253E1BAF" w14:textId="77777777" w:rsidTr="001E6C7D">
        <w:trPr>
          <w:jc w:val="right"/>
        </w:trPr>
        <w:tc>
          <w:tcPr>
            <w:tcW w:w="270" w:type="pct"/>
            <w:vAlign w:val="center"/>
          </w:tcPr>
          <w:p w14:paraId="1B67A1D0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3</w:t>
            </w:r>
          </w:p>
        </w:tc>
        <w:tc>
          <w:tcPr>
            <w:tcW w:w="4633" w:type="pct"/>
            <w:vAlign w:val="center"/>
          </w:tcPr>
          <w:p w14:paraId="71B76F84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NIP wykonawcy</w:t>
            </w:r>
          </w:p>
        </w:tc>
      </w:tr>
    </w:tbl>
    <w:p w14:paraId="5AB8BE72" w14:textId="77777777" w:rsidR="00494F18" w:rsidRPr="00D261D3" w:rsidRDefault="00494F18" w:rsidP="00494F18">
      <w:pPr>
        <w:pStyle w:val="Akapitzlist"/>
        <w:numPr>
          <w:ilvl w:val="0"/>
          <w:numId w:val="51"/>
        </w:numPr>
        <w:spacing w:before="120" w:after="120" w:line="240" w:lineRule="auto"/>
        <w:ind w:left="568" w:hanging="284"/>
        <w:contextualSpacing w:val="0"/>
        <w:jc w:val="both"/>
        <w:rPr>
          <w:rFonts w:asciiTheme="minorHAnsi" w:hAnsiTheme="minorHAnsi"/>
        </w:rPr>
      </w:pPr>
      <w:r w:rsidRPr="00D261D3">
        <w:rPr>
          <w:rFonts w:asciiTheme="minorHAnsi" w:hAnsiTheme="minorHAnsi"/>
        </w:rPr>
        <w:t xml:space="preserve">Zakres danych osobowych uczestników wydarzeń o charakterze promocyjnym, informacyjnym, edukacyjnym i </w:t>
      </w:r>
      <w:r w:rsidRPr="00D261D3">
        <w:rPr>
          <w:rFonts w:asciiTheme="minorHAnsi" w:hAnsiTheme="minorHAnsi"/>
          <w:bCs/>
        </w:rPr>
        <w:t>upowszechniającym</w:t>
      </w:r>
      <w:r w:rsidRPr="00D261D3">
        <w:rPr>
          <w:rFonts w:asciiTheme="minorHAnsi" w:hAnsiTheme="minorHAnsi"/>
        </w:rPr>
        <w:t xml:space="preserve"> w ramach realizacji projektów Programu Operacyjnego Inteligentny Rozwój 2014–2020, w tym m.in. uczestników szkoleń, konkursów, konferencji w ramach Programu Operacyjnego Inteligentny Rozwój 2014–2020:</w:t>
      </w:r>
    </w:p>
    <w:tbl>
      <w:tblPr>
        <w:tblW w:w="873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8"/>
        <w:gridCol w:w="8234"/>
      </w:tblGrid>
      <w:tr w:rsidR="00494F18" w:rsidRPr="00D261D3" w14:paraId="72F4166A" w14:textId="77777777" w:rsidTr="001E6C7D">
        <w:trPr>
          <w:trHeight w:val="201"/>
          <w:jc w:val="right"/>
        </w:trPr>
        <w:tc>
          <w:tcPr>
            <w:tcW w:w="270" w:type="pct"/>
            <w:vAlign w:val="center"/>
          </w:tcPr>
          <w:p w14:paraId="7C6F0C41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Lp.</w:t>
            </w:r>
          </w:p>
        </w:tc>
        <w:tc>
          <w:tcPr>
            <w:tcW w:w="4468" w:type="pct"/>
            <w:vAlign w:val="center"/>
          </w:tcPr>
          <w:p w14:paraId="4B360895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Nazwa</w:t>
            </w:r>
          </w:p>
        </w:tc>
      </w:tr>
      <w:tr w:rsidR="00494F18" w:rsidRPr="00D261D3" w14:paraId="154D4AAA" w14:textId="77777777" w:rsidTr="001E6C7D">
        <w:trPr>
          <w:trHeight w:val="201"/>
          <w:jc w:val="right"/>
        </w:trPr>
        <w:tc>
          <w:tcPr>
            <w:tcW w:w="270" w:type="pct"/>
            <w:vAlign w:val="center"/>
          </w:tcPr>
          <w:p w14:paraId="190CDBFE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</w:t>
            </w:r>
          </w:p>
        </w:tc>
        <w:tc>
          <w:tcPr>
            <w:tcW w:w="4468" w:type="pct"/>
            <w:vAlign w:val="center"/>
          </w:tcPr>
          <w:p w14:paraId="1D605FF0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Imię</w:t>
            </w:r>
          </w:p>
        </w:tc>
      </w:tr>
      <w:tr w:rsidR="00494F18" w:rsidRPr="00D261D3" w14:paraId="23D72E65" w14:textId="77777777" w:rsidTr="001E6C7D">
        <w:trPr>
          <w:trHeight w:val="211"/>
          <w:jc w:val="right"/>
        </w:trPr>
        <w:tc>
          <w:tcPr>
            <w:tcW w:w="270" w:type="pct"/>
            <w:vAlign w:val="center"/>
          </w:tcPr>
          <w:p w14:paraId="51361261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2</w:t>
            </w:r>
          </w:p>
        </w:tc>
        <w:tc>
          <w:tcPr>
            <w:tcW w:w="4468" w:type="pct"/>
            <w:vAlign w:val="center"/>
          </w:tcPr>
          <w:p w14:paraId="226BFD0A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Nazwisko</w:t>
            </w:r>
          </w:p>
        </w:tc>
      </w:tr>
      <w:tr w:rsidR="00494F18" w:rsidRPr="00D261D3" w14:paraId="3727199F" w14:textId="77777777" w:rsidTr="001E6C7D">
        <w:trPr>
          <w:trHeight w:val="211"/>
          <w:jc w:val="right"/>
        </w:trPr>
        <w:tc>
          <w:tcPr>
            <w:tcW w:w="270" w:type="pct"/>
            <w:vAlign w:val="center"/>
          </w:tcPr>
          <w:p w14:paraId="111B904B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3</w:t>
            </w:r>
          </w:p>
        </w:tc>
        <w:tc>
          <w:tcPr>
            <w:tcW w:w="4468" w:type="pct"/>
            <w:vAlign w:val="center"/>
          </w:tcPr>
          <w:p w14:paraId="697B382E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Nazwa instytucji/organizacji</w:t>
            </w:r>
          </w:p>
        </w:tc>
      </w:tr>
      <w:tr w:rsidR="00494F18" w:rsidRPr="00D261D3" w14:paraId="2CFEACD2" w14:textId="77777777" w:rsidTr="001E6C7D">
        <w:trPr>
          <w:trHeight w:val="211"/>
          <w:jc w:val="right"/>
        </w:trPr>
        <w:tc>
          <w:tcPr>
            <w:tcW w:w="270" w:type="pct"/>
            <w:vAlign w:val="center"/>
          </w:tcPr>
          <w:p w14:paraId="720ECB97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4</w:t>
            </w:r>
          </w:p>
        </w:tc>
        <w:tc>
          <w:tcPr>
            <w:tcW w:w="4468" w:type="pct"/>
            <w:vAlign w:val="center"/>
          </w:tcPr>
          <w:p w14:paraId="3CA55019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Adres e-mail</w:t>
            </w:r>
          </w:p>
        </w:tc>
      </w:tr>
      <w:tr w:rsidR="00494F18" w:rsidRPr="00D261D3" w14:paraId="212332C1" w14:textId="77777777" w:rsidTr="001E6C7D">
        <w:trPr>
          <w:trHeight w:val="211"/>
          <w:jc w:val="right"/>
        </w:trPr>
        <w:tc>
          <w:tcPr>
            <w:tcW w:w="270" w:type="pct"/>
            <w:vAlign w:val="center"/>
          </w:tcPr>
          <w:p w14:paraId="4138B0AE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5</w:t>
            </w:r>
          </w:p>
        </w:tc>
        <w:tc>
          <w:tcPr>
            <w:tcW w:w="4468" w:type="pct"/>
            <w:vAlign w:val="center"/>
          </w:tcPr>
          <w:p w14:paraId="36DEEC7C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Specjalne potrzeby</w:t>
            </w:r>
          </w:p>
        </w:tc>
      </w:tr>
      <w:tr w:rsidR="00494F18" w:rsidRPr="00D261D3" w14:paraId="4CC44F53" w14:textId="77777777" w:rsidTr="001E6C7D">
        <w:trPr>
          <w:trHeight w:val="211"/>
          <w:jc w:val="right"/>
        </w:trPr>
        <w:tc>
          <w:tcPr>
            <w:tcW w:w="270" w:type="pct"/>
            <w:vAlign w:val="center"/>
          </w:tcPr>
          <w:p w14:paraId="5E5EEA8E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6</w:t>
            </w:r>
          </w:p>
        </w:tc>
        <w:tc>
          <w:tcPr>
            <w:tcW w:w="4468" w:type="pct"/>
            <w:vAlign w:val="center"/>
          </w:tcPr>
          <w:p w14:paraId="7A593E9F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Numer telefonu</w:t>
            </w:r>
          </w:p>
        </w:tc>
      </w:tr>
    </w:tbl>
    <w:p w14:paraId="2223FCD8" w14:textId="77777777" w:rsidR="00494F18" w:rsidRPr="00D261D3" w:rsidRDefault="00494F18" w:rsidP="00494F18">
      <w:pPr>
        <w:pStyle w:val="Akapitzlist"/>
        <w:numPr>
          <w:ilvl w:val="0"/>
          <w:numId w:val="50"/>
        </w:numPr>
        <w:spacing w:before="120" w:after="120" w:line="240" w:lineRule="auto"/>
        <w:ind w:left="284" w:hanging="284"/>
        <w:contextualSpacing w:val="0"/>
        <w:jc w:val="both"/>
        <w:rPr>
          <w:rFonts w:asciiTheme="minorHAnsi" w:hAnsiTheme="minorHAnsi"/>
          <w:bCs/>
        </w:rPr>
      </w:pPr>
      <w:r w:rsidRPr="00D261D3">
        <w:rPr>
          <w:rFonts w:asciiTheme="minorHAnsi" w:hAnsiTheme="minorHAnsi"/>
        </w:rPr>
        <w:t>Zakres danych osobowych powierzonych do przetwarzania w ramach zbioru Program Operacyjny Polska Wschodnia 2014–2020:</w:t>
      </w:r>
    </w:p>
    <w:p w14:paraId="59A7AE34" w14:textId="77777777" w:rsidR="00494F18" w:rsidRPr="00D261D3" w:rsidRDefault="00494F18" w:rsidP="00494F18">
      <w:pPr>
        <w:pStyle w:val="Akapitzlist"/>
        <w:numPr>
          <w:ilvl w:val="0"/>
          <w:numId w:val="52"/>
        </w:numPr>
        <w:spacing w:before="120" w:after="120" w:line="240" w:lineRule="auto"/>
        <w:ind w:left="567" w:hanging="283"/>
        <w:jc w:val="both"/>
        <w:rPr>
          <w:rFonts w:asciiTheme="minorHAnsi" w:hAnsiTheme="minorHAnsi"/>
          <w:bCs/>
        </w:rPr>
      </w:pPr>
      <w:r w:rsidRPr="00D261D3">
        <w:rPr>
          <w:rFonts w:asciiTheme="minorHAnsi" w:hAnsiTheme="minorHAnsi"/>
          <w:bCs/>
        </w:rPr>
        <w:t xml:space="preserve">Zakres danych </w:t>
      </w:r>
      <w:r w:rsidRPr="00D261D3">
        <w:rPr>
          <w:rFonts w:asciiTheme="minorHAnsi" w:hAnsiTheme="minorHAnsi"/>
        </w:rPr>
        <w:t>osobowych</w:t>
      </w:r>
      <w:r w:rsidRPr="00D261D3">
        <w:rPr>
          <w:rFonts w:asciiTheme="minorHAnsi" w:hAnsiTheme="minorHAnsi"/>
          <w:bCs/>
        </w:rPr>
        <w:t xml:space="preserve"> wnioskodawców, beneficjentów, partnerów:</w:t>
      </w:r>
    </w:p>
    <w:tbl>
      <w:tblPr>
        <w:tblW w:w="873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"/>
        <w:gridCol w:w="8292"/>
      </w:tblGrid>
      <w:tr w:rsidR="00494F18" w:rsidRPr="00D261D3" w14:paraId="5BFE5D53" w14:textId="77777777" w:rsidTr="001E6C7D">
        <w:trPr>
          <w:jc w:val="right"/>
        </w:trPr>
        <w:tc>
          <w:tcPr>
            <w:tcW w:w="252" w:type="pct"/>
            <w:vAlign w:val="center"/>
          </w:tcPr>
          <w:p w14:paraId="10D2E287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Lp.</w:t>
            </w:r>
          </w:p>
        </w:tc>
        <w:tc>
          <w:tcPr>
            <w:tcW w:w="4748" w:type="pct"/>
            <w:vAlign w:val="center"/>
          </w:tcPr>
          <w:p w14:paraId="0548FC29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Nazwa</w:t>
            </w:r>
          </w:p>
        </w:tc>
      </w:tr>
      <w:tr w:rsidR="00494F18" w:rsidRPr="00D261D3" w14:paraId="58D6F665" w14:textId="77777777" w:rsidTr="001E6C7D">
        <w:trPr>
          <w:jc w:val="right"/>
        </w:trPr>
        <w:tc>
          <w:tcPr>
            <w:tcW w:w="252" w:type="pct"/>
            <w:vAlign w:val="center"/>
          </w:tcPr>
          <w:p w14:paraId="484F2E57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</w:t>
            </w:r>
          </w:p>
        </w:tc>
        <w:tc>
          <w:tcPr>
            <w:tcW w:w="4748" w:type="pct"/>
            <w:vAlign w:val="center"/>
          </w:tcPr>
          <w:p w14:paraId="20B19CBE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Nazwa wnioskodawcy (beneficjenta)</w:t>
            </w:r>
          </w:p>
        </w:tc>
      </w:tr>
      <w:tr w:rsidR="00494F18" w:rsidRPr="00D261D3" w14:paraId="00F47702" w14:textId="77777777" w:rsidTr="001E6C7D">
        <w:trPr>
          <w:jc w:val="right"/>
        </w:trPr>
        <w:tc>
          <w:tcPr>
            <w:tcW w:w="252" w:type="pct"/>
            <w:vAlign w:val="center"/>
          </w:tcPr>
          <w:p w14:paraId="49B76492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2</w:t>
            </w:r>
          </w:p>
        </w:tc>
        <w:tc>
          <w:tcPr>
            <w:tcW w:w="4748" w:type="pct"/>
            <w:vAlign w:val="center"/>
          </w:tcPr>
          <w:p w14:paraId="1B9A13C0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Forma prawna</w:t>
            </w:r>
          </w:p>
        </w:tc>
      </w:tr>
      <w:tr w:rsidR="00494F18" w:rsidRPr="00D261D3" w14:paraId="388DB5D7" w14:textId="77777777" w:rsidTr="001E6C7D">
        <w:trPr>
          <w:jc w:val="right"/>
        </w:trPr>
        <w:tc>
          <w:tcPr>
            <w:tcW w:w="252" w:type="pct"/>
            <w:vAlign w:val="center"/>
          </w:tcPr>
          <w:p w14:paraId="3D863B6D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3</w:t>
            </w:r>
          </w:p>
        </w:tc>
        <w:tc>
          <w:tcPr>
            <w:tcW w:w="4748" w:type="pct"/>
            <w:vAlign w:val="center"/>
          </w:tcPr>
          <w:p w14:paraId="61A2AB2D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Forma własności</w:t>
            </w:r>
          </w:p>
        </w:tc>
      </w:tr>
      <w:tr w:rsidR="00494F18" w:rsidRPr="00D261D3" w14:paraId="2941ABE4" w14:textId="77777777" w:rsidTr="001E6C7D">
        <w:trPr>
          <w:jc w:val="right"/>
        </w:trPr>
        <w:tc>
          <w:tcPr>
            <w:tcW w:w="252" w:type="pct"/>
            <w:vAlign w:val="center"/>
          </w:tcPr>
          <w:p w14:paraId="2F85C070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4</w:t>
            </w:r>
          </w:p>
        </w:tc>
        <w:tc>
          <w:tcPr>
            <w:tcW w:w="4748" w:type="pct"/>
            <w:vAlign w:val="center"/>
          </w:tcPr>
          <w:p w14:paraId="39345F88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NIP</w:t>
            </w:r>
          </w:p>
        </w:tc>
      </w:tr>
      <w:tr w:rsidR="00494F18" w:rsidRPr="00D261D3" w14:paraId="1AFB6928" w14:textId="77777777" w:rsidTr="001E6C7D">
        <w:trPr>
          <w:jc w:val="right"/>
        </w:trPr>
        <w:tc>
          <w:tcPr>
            <w:tcW w:w="252" w:type="pct"/>
            <w:vAlign w:val="center"/>
          </w:tcPr>
          <w:p w14:paraId="576C083E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5</w:t>
            </w:r>
          </w:p>
        </w:tc>
        <w:tc>
          <w:tcPr>
            <w:tcW w:w="4748" w:type="pct"/>
            <w:vAlign w:val="center"/>
          </w:tcPr>
          <w:p w14:paraId="66851820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REGON</w:t>
            </w:r>
          </w:p>
        </w:tc>
      </w:tr>
      <w:tr w:rsidR="00494F18" w:rsidRPr="00D261D3" w14:paraId="00EDB900" w14:textId="77777777" w:rsidTr="001E6C7D">
        <w:trPr>
          <w:jc w:val="right"/>
        </w:trPr>
        <w:tc>
          <w:tcPr>
            <w:tcW w:w="252" w:type="pct"/>
            <w:vAlign w:val="center"/>
          </w:tcPr>
          <w:p w14:paraId="39FDDBBA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6</w:t>
            </w:r>
          </w:p>
        </w:tc>
        <w:tc>
          <w:tcPr>
            <w:tcW w:w="4748" w:type="pct"/>
            <w:vAlign w:val="center"/>
          </w:tcPr>
          <w:p w14:paraId="5AE35140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Adres siedziby:</w:t>
            </w:r>
          </w:p>
          <w:p w14:paraId="5DB0E68E" w14:textId="77777777" w:rsidR="00494F18" w:rsidRPr="00D261D3" w:rsidRDefault="00494F18" w:rsidP="001E6C7D">
            <w:pPr>
              <w:spacing w:line="240" w:lineRule="auto"/>
              <w:ind w:left="52" w:firstLine="284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Ulica</w:t>
            </w:r>
          </w:p>
          <w:p w14:paraId="6689BB69" w14:textId="77777777" w:rsidR="00494F18" w:rsidRPr="00D261D3" w:rsidRDefault="00494F18" w:rsidP="001E6C7D">
            <w:pPr>
              <w:spacing w:line="240" w:lineRule="auto"/>
              <w:ind w:left="52" w:firstLine="284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Nr budynku</w:t>
            </w:r>
          </w:p>
          <w:p w14:paraId="4CE7A594" w14:textId="77777777" w:rsidR="00494F18" w:rsidRPr="00D261D3" w:rsidRDefault="00494F18" w:rsidP="001E6C7D">
            <w:pPr>
              <w:spacing w:line="240" w:lineRule="auto"/>
              <w:ind w:left="52" w:firstLine="284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Nr lokalu</w:t>
            </w:r>
          </w:p>
          <w:p w14:paraId="6DC7F0F6" w14:textId="77777777" w:rsidR="00494F18" w:rsidRPr="00D261D3" w:rsidRDefault="00494F18" w:rsidP="001E6C7D">
            <w:pPr>
              <w:spacing w:line="240" w:lineRule="auto"/>
              <w:ind w:left="52" w:firstLine="284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Kod pocztowy</w:t>
            </w:r>
          </w:p>
          <w:p w14:paraId="2A73F12C" w14:textId="77777777" w:rsidR="00494F18" w:rsidRPr="00D261D3" w:rsidRDefault="00494F18" w:rsidP="001E6C7D">
            <w:pPr>
              <w:spacing w:line="240" w:lineRule="auto"/>
              <w:ind w:left="52" w:firstLine="284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Miejscowość</w:t>
            </w:r>
          </w:p>
          <w:p w14:paraId="3CF7FCBA" w14:textId="77777777" w:rsidR="00494F18" w:rsidRPr="00D261D3" w:rsidRDefault="00494F18" w:rsidP="001E6C7D">
            <w:pPr>
              <w:spacing w:line="240" w:lineRule="auto"/>
              <w:ind w:left="52" w:firstLine="284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Kraj</w:t>
            </w:r>
          </w:p>
          <w:p w14:paraId="10A739F3" w14:textId="77777777" w:rsidR="00494F18" w:rsidRPr="00D261D3" w:rsidRDefault="00494F18" w:rsidP="001E6C7D">
            <w:pPr>
              <w:spacing w:line="240" w:lineRule="auto"/>
              <w:ind w:left="52" w:firstLine="284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Województwo</w:t>
            </w:r>
          </w:p>
          <w:p w14:paraId="7A66D29A" w14:textId="77777777" w:rsidR="00494F18" w:rsidRPr="00D261D3" w:rsidRDefault="00494F18" w:rsidP="001E6C7D">
            <w:pPr>
              <w:spacing w:line="240" w:lineRule="auto"/>
              <w:ind w:left="52" w:firstLine="284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Powiat</w:t>
            </w:r>
          </w:p>
          <w:p w14:paraId="55AA480B" w14:textId="77777777" w:rsidR="00494F18" w:rsidRPr="00D261D3" w:rsidRDefault="00494F18" w:rsidP="001E6C7D">
            <w:pPr>
              <w:spacing w:line="240" w:lineRule="auto"/>
              <w:ind w:left="52" w:firstLine="284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Gmina</w:t>
            </w:r>
          </w:p>
          <w:p w14:paraId="009AAFA2" w14:textId="77777777" w:rsidR="00494F18" w:rsidRPr="00D261D3" w:rsidRDefault="00494F18" w:rsidP="001E6C7D">
            <w:pPr>
              <w:spacing w:line="240" w:lineRule="auto"/>
              <w:ind w:left="52" w:firstLine="284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Telefon</w:t>
            </w:r>
          </w:p>
          <w:p w14:paraId="495080F7" w14:textId="77777777" w:rsidR="00494F18" w:rsidRPr="00D261D3" w:rsidRDefault="00494F18" w:rsidP="001E6C7D">
            <w:pPr>
              <w:spacing w:line="240" w:lineRule="auto"/>
              <w:ind w:left="52" w:firstLine="284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Fax</w:t>
            </w:r>
          </w:p>
          <w:p w14:paraId="30705687" w14:textId="77777777" w:rsidR="00494F18" w:rsidRPr="00D261D3" w:rsidRDefault="00494F18" w:rsidP="001E6C7D">
            <w:pPr>
              <w:spacing w:line="240" w:lineRule="auto"/>
              <w:ind w:left="52" w:firstLine="284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Adres e-mail</w:t>
            </w:r>
          </w:p>
          <w:p w14:paraId="60B45354" w14:textId="77777777" w:rsidR="00494F18" w:rsidRPr="00D261D3" w:rsidRDefault="00494F18" w:rsidP="001E6C7D">
            <w:pPr>
              <w:spacing w:line="240" w:lineRule="auto"/>
              <w:ind w:left="52" w:firstLine="284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Adres strony www</w:t>
            </w:r>
          </w:p>
        </w:tc>
      </w:tr>
      <w:tr w:rsidR="00494F18" w:rsidRPr="00D261D3" w14:paraId="45E9FEE2" w14:textId="77777777" w:rsidTr="001E6C7D">
        <w:trPr>
          <w:jc w:val="right"/>
        </w:trPr>
        <w:tc>
          <w:tcPr>
            <w:tcW w:w="252" w:type="pct"/>
            <w:vAlign w:val="center"/>
          </w:tcPr>
          <w:p w14:paraId="3ADEF5AA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7</w:t>
            </w:r>
          </w:p>
        </w:tc>
        <w:tc>
          <w:tcPr>
            <w:tcW w:w="4748" w:type="pct"/>
            <w:vAlign w:val="center"/>
          </w:tcPr>
          <w:p w14:paraId="16834B3C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Osoba/y uprawniona/e do podejmowania decyzji wiążących w imieniu wnioskodawcy</w:t>
            </w:r>
          </w:p>
        </w:tc>
      </w:tr>
      <w:tr w:rsidR="00494F18" w:rsidRPr="00D261D3" w14:paraId="5FF5741F" w14:textId="77777777" w:rsidTr="001E6C7D">
        <w:trPr>
          <w:jc w:val="right"/>
        </w:trPr>
        <w:tc>
          <w:tcPr>
            <w:tcW w:w="252" w:type="pct"/>
            <w:vAlign w:val="center"/>
          </w:tcPr>
          <w:p w14:paraId="3CE405E2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8</w:t>
            </w:r>
          </w:p>
        </w:tc>
        <w:tc>
          <w:tcPr>
            <w:tcW w:w="4748" w:type="pct"/>
            <w:vAlign w:val="center"/>
          </w:tcPr>
          <w:p w14:paraId="12C28A84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Osoba do kontaktów roboczych:</w:t>
            </w:r>
          </w:p>
          <w:p w14:paraId="4C48B482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Imię</w:t>
            </w:r>
          </w:p>
          <w:p w14:paraId="1C41AECE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Nazwisko</w:t>
            </w:r>
          </w:p>
          <w:p w14:paraId="1EDBC491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Numer telefonu</w:t>
            </w:r>
          </w:p>
          <w:p w14:paraId="7010BD33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Adres e-mail</w:t>
            </w:r>
          </w:p>
          <w:p w14:paraId="4D373527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Numer faksu</w:t>
            </w:r>
          </w:p>
          <w:p w14:paraId="59FEFB19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Adres</w:t>
            </w:r>
          </w:p>
          <w:p w14:paraId="25F3D76F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Ulica</w:t>
            </w:r>
          </w:p>
          <w:p w14:paraId="169C7FA3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Nr budynku</w:t>
            </w:r>
          </w:p>
          <w:p w14:paraId="0CD9608B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Nr lokalu</w:t>
            </w:r>
          </w:p>
          <w:p w14:paraId="0A595D30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Kod pocztowy</w:t>
            </w:r>
          </w:p>
          <w:p w14:paraId="21589FC1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Miejscowość</w:t>
            </w:r>
          </w:p>
        </w:tc>
      </w:tr>
      <w:tr w:rsidR="00494F18" w:rsidRPr="00D261D3" w14:paraId="45346FFF" w14:textId="77777777" w:rsidTr="001E6C7D">
        <w:trPr>
          <w:jc w:val="right"/>
        </w:trPr>
        <w:tc>
          <w:tcPr>
            <w:tcW w:w="252" w:type="pct"/>
            <w:vAlign w:val="center"/>
          </w:tcPr>
          <w:p w14:paraId="6674AE43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9</w:t>
            </w:r>
          </w:p>
        </w:tc>
        <w:tc>
          <w:tcPr>
            <w:tcW w:w="4748" w:type="pct"/>
            <w:vAlign w:val="center"/>
          </w:tcPr>
          <w:p w14:paraId="254E3AD9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Partnerzy</w:t>
            </w:r>
          </w:p>
        </w:tc>
      </w:tr>
      <w:tr w:rsidR="00494F18" w:rsidRPr="00D261D3" w14:paraId="784EFD22" w14:textId="77777777" w:rsidTr="001E6C7D">
        <w:trPr>
          <w:jc w:val="right"/>
        </w:trPr>
        <w:tc>
          <w:tcPr>
            <w:tcW w:w="252" w:type="pct"/>
            <w:vAlign w:val="center"/>
          </w:tcPr>
          <w:p w14:paraId="07B96953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10</w:t>
            </w:r>
          </w:p>
        </w:tc>
        <w:tc>
          <w:tcPr>
            <w:tcW w:w="4748" w:type="pct"/>
            <w:vAlign w:val="center"/>
          </w:tcPr>
          <w:p w14:paraId="6F0A46E7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Nazwa organizacji/instytucji</w:t>
            </w:r>
          </w:p>
        </w:tc>
      </w:tr>
      <w:tr w:rsidR="00494F18" w:rsidRPr="00D261D3" w14:paraId="3D68516A" w14:textId="77777777" w:rsidTr="001E6C7D">
        <w:trPr>
          <w:jc w:val="right"/>
        </w:trPr>
        <w:tc>
          <w:tcPr>
            <w:tcW w:w="252" w:type="pct"/>
            <w:vAlign w:val="center"/>
          </w:tcPr>
          <w:p w14:paraId="0951ECE1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11</w:t>
            </w:r>
          </w:p>
        </w:tc>
        <w:tc>
          <w:tcPr>
            <w:tcW w:w="4748" w:type="pct"/>
            <w:vAlign w:val="center"/>
          </w:tcPr>
          <w:p w14:paraId="26F91A07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Forma prawna</w:t>
            </w:r>
          </w:p>
        </w:tc>
      </w:tr>
      <w:tr w:rsidR="00494F18" w:rsidRPr="00D261D3" w14:paraId="4C5062A8" w14:textId="77777777" w:rsidTr="001E6C7D">
        <w:trPr>
          <w:jc w:val="right"/>
        </w:trPr>
        <w:tc>
          <w:tcPr>
            <w:tcW w:w="252" w:type="pct"/>
            <w:vAlign w:val="center"/>
          </w:tcPr>
          <w:p w14:paraId="6608254C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12</w:t>
            </w:r>
          </w:p>
        </w:tc>
        <w:tc>
          <w:tcPr>
            <w:tcW w:w="4748" w:type="pct"/>
            <w:vAlign w:val="center"/>
          </w:tcPr>
          <w:p w14:paraId="618BD3FC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Forma własności</w:t>
            </w:r>
          </w:p>
        </w:tc>
      </w:tr>
      <w:tr w:rsidR="00494F18" w:rsidRPr="00D261D3" w14:paraId="3F337B74" w14:textId="77777777" w:rsidTr="001E6C7D">
        <w:trPr>
          <w:jc w:val="right"/>
        </w:trPr>
        <w:tc>
          <w:tcPr>
            <w:tcW w:w="252" w:type="pct"/>
            <w:vAlign w:val="center"/>
          </w:tcPr>
          <w:p w14:paraId="42E5A764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13</w:t>
            </w:r>
          </w:p>
        </w:tc>
        <w:tc>
          <w:tcPr>
            <w:tcW w:w="4748" w:type="pct"/>
            <w:vAlign w:val="center"/>
          </w:tcPr>
          <w:p w14:paraId="7F53716E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NIP</w:t>
            </w:r>
          </w:p>
        </w:tc>
      </w:tr>
      <w:tr w:rsidR="00494F18" w:rsidRPr="00D261D3" w14:paraId="7F686450" w14:textId="77777777" w:rsidTr="001E6C7D">
        <w:trPr>
          <w:jc w:val="right"/>
        </w:trPr>
        <w:tc>
          <w:tcPr>
            <w:tcW w:w="252" w:type="pct"/>
            <w:vAlign w:val="center"/>
          </w:tcPr>
          <w:p w14:paraId="3513D999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14</w:t>
            </w:r>
          </w:p>
        </w:tc>
        <w:tc>
          <w:tcPr>
            <w:tcW w:w="4748" w:type="pct"/>
            <w:vAlign w:val="center"/>
          </w:tcPr>
          <w:p w14:paraId="558F8EDC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REGON</w:t>
            </w:r>
          </w:p>
        </w:tc>
      </w:tr>
      <w:tr w:rsidR="00494F18" w:rsidRPr="00D261D3" w14:paraId="0452A52D" w14:textId="77777777" w:rsidTr="001E6C7D">
        <w:trPr>
          <w:jc w:val="right"/>
        </w:trPr>
        <w:tc>
          <w:tcPr>
            <w:tcW w:w="252" w:type="pct"/>
            <w:vAlign w:val="center"/>
          </w:tcPr>
          <w:p w14:paraId="62DD3B75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15</w:t>
            </w:r>
          </w:p>
        </w:tc>
        <w:tc>
          <w:tcPr>
            <w:tcW w:w="4748" w:type="pct"/>
            <w:vAlign w:val="center"/>
          </w:tcPr>
          <w:p w14:paraId="5C3EF502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Adres siedziby:</w:t>
            </w:r>
          </w:p>
          <w:p w14:paraId="764A3114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Ulica</w:t>
            </w:r>
          </w:p>
          <w:p w14:paraId="1749C6ED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Nr budynku</w:t>
            </w:r>
          </w:p>
          <w:p w14:paraId="046132EA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Nr lokalu</w:t>
            </w:r>
          </w:p>
          <w:p w14:paraId="1FEAF30E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Kod pocztowy</w:t>
            </w:r>
          </w:p>
          <w:p w14:paraId="137B34D5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Miejscowość</w:t>
            </w:r>
          </w:p>
          <w:p w14:paraId="78A6938F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Kraj</w:t>
            </w:r>
          </w:p>
          <w:p w14:paraId="2977E064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Województwo</w:t>
            </w:r>
          </w:p>
          <w:p w14:paraId="76E83783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Powiat</w:t>
            </w:r>
          </w:p>
          <w:p w14:paraId="45A69EF7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Gmina</w:t>
            </w:r>
          </w:p>
          <w:p w14:paraId="242D45AB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Telefon</w:t>
            </w:r>
          </w:p>
          <w:p w14:paraId="77D68616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Fax</w:t>
            </w:r>
          </w:p>
          <w:p w14:paraId="7BE2F971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Adres e-mail</w:t>
            </w:r>
          </w:p>
          <w:p w14:paraId="4D886334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Adres strony www</w:t>
            </w:r>
          </w:p>
        </w:tc>
      </w:tr>
      <w:tr w:rsidR="00494F18" w:rsidRPr="00D261D3" w14:paraId="3424D7E1" w14:textId="77777777" w:rsidTr="001E6C7D">
        <w:trPr>
          <w:jc w:val="right"/>
        </w:trPr>
        <w:tc>
          <w:tcPr>
            <w:tcW w:w="252" w:type="pct"/>
            <w:vAlign w:val="center"/>
          </w:tcPr>
          <w:p w14:paraId="7197564F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16</w:t>
            </w:r>
          </w:p>
        </w:tc>
        <w:tc>
          <w:tcPr>
            <w:tcW w:w="4748" w:type="pct"/>
            <w:vAlign w:val="center"/>
          </w:tcPr>
          <w:p w14:paraId="55D6FFEC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Osoba/y uprawniona/e do podejmowania decyzji wiążących w imieniu partnera</w:t>
            </w:r>
          </w:p>
        </w:tc>
      </w:tr>
      <w:tr w:rsidR="00494F18" w:rsidRPr="00D261D3" w14:paraId="3A16112C" w14:textId="77777777" w:rsidTr="001E6C7D">
        <w:trPr>
          <w:jc w:val="right"/>
        </w:trPr>
        <w:tc>
          <w:tcPr>
            <w:tcW w:w="252" w:type="pct"/>
            <w:vAlign w:val="center"/>
          </w:tcPr>
          <w:p w14:paraId="047A8FBC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17</w:t>
            </w:r>
          </w:p>
        </w:tc>
        <w:tc>
          <w:tcPr>
            <w:tcW w:w="4748" w:type="pct"/>
            <w:vAlign w:val="center"/>
          </w:tcPr>
          <w:p w14:paraId="6CE8CD3A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Symbol partnera</w:t>
            </w:r>
          </w:p>
        </w:tc>
      </w:tr>
    </w:tbl>
    <w:p w14:paraId="7B9D9C6C" w14:textId="77777777" w:rsidR="00494F18" w:rsidRPr="00D261D3" w:rsidRDefault="00494F18" w:rsidP="00494F18">
      <w:pPr>
        <w:pStyle w:val="Akapitzlist"/>
        <w:numPr>
          <w:ilvl w:val="0"/>
          <w:numId w:val="52"/>
        </w:numPr>
        <w:spacing w:before="120" w:after="120" w:line="240" w:lineRule="auto"/>
        <w:ind w:left="567" w:hanging="283"/>
        <w:jc w:val="both"/>
        <w:rPr>
          <w:rFonts w:asciiTheme="minorHAnsi" w:hAnsiTheme="minorHAnsi"/>
        </w:rPr>
      </w:pPr>
      <w:r w:rsidRPr="00D261D3">
        <w:rPr>
          <w:rFonts w:asciiTheme="minorHAnsi" w:hAnsiTheme="minorHAnsi"/>
        </w:rPr>
        <w:t>Zakres danych osobowych pracowników zaangażowanych w przygotowanie i realizację projektów, oraz pracowników instytucji zaangażowanych we wdrażanie Programu Operacyjnego Polska Wschodnia 2014–2020, którzy zajmują się obsługą projektów:</w:t>
      </w:r>
    </w:p>
    <w:tbl>
      <w:tblPr>
        <w:tblW w:w="873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7"/>
        <w:gridCol w:w="8255"/>
      </w:tblGrid>
      <w:tr w:rsidR="00494F18" w:rsidRPr="00D261D3" w14:paraId="46BAE6F9" w14:textId="77777777" w:rsidTr="001E6C7D">
        <w:trPr>
          <w:jc w:val="right"/>
        </w:trPr>
        <w:tc>
          <w:tcPr>
            <w:tcW w:w="273" w:type="pct"/>
            <w:vAlign w:val="center"/>
          </w:tcPr>
          <w:p w14:paraId="6886DA76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Lp.</w:t>
            </w:r>
          </w:p>
        </w:tc>
        <w:tc>
          <w:tcPr>
            <w:tcW w:w="4727" w:type="pct"/>
            <w:vAlign w:val="center"/>
          </w:tcPr>
          <w:p w14:paraId="1877CB31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Nazwa</w:t>
            </w:r>
          </w:p>
        </w:tc>
      </w:tr>
      <w:tr w:rsidR="00494F18" w:rsidRPr="00D261D3" w14:paraId="218BA4A6" w14:textId="77777777" w:rsidTr="001E6C7D">
        <w:trPr>
          <w:jc w:val="right"/>
        </w:trPr>
        <w:tc>
          <w:tcPr>
            <w:tcW w:w="273" w:type="pct"/>
            <w:vAlign w:val="center"/>
          </w:tcPr>
          <w:p w14:paraId="0B3BC5F0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</w:t>
            </w:r>
          </w:p>
        </w:tc>
        <w:tc>
          <w:tcPr>
            <w:tcW w:w="4727" w:type="pct"/>
            <w:vAlign w:val="center"/>
          </w:tcPr>
          <w:p w14:paraId="0F2535BF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Imię</w:t>
            </w:r>
          </w:p>
        </w:tc>
      </w:tr>
      <w:tr w:rsidR="00494F18" w:rsidRPr="00D261D3" w14:paraId="2758F457" w14:textId="77777777" w:rsidTr="001E6C7D">
        <w:trPr>
          <w:jc w:val="right"/>
        </w:trPr>
        <w:tc>
          <w:tcPr>
            <w:tcW w:w="273" w:type="pct"/>
            <w:vAlign w:val="center"/>
          </w:tcPr>
          <w:p w14:paraId="053839FE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2</w:t>
            </w:r>
          </w:p>
        </w:tc>
        <w:tc>
          <w:tcPr>
            <w:tcW w:w="4727" w:type="pct"/>
            <w:vAlign w:val="center"/>
          </w:tcPr>
          <w:p w14:paraId="591575E7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Nazwisko</w:t>
            </w:r>
          </w:p>
        </w:tc>
      </w:tr>
      <w:tr w:rsidR="00494F18" w:rsidRPr="00D261D3" w14:paraId="7A912B6C" w14:textId="77777777" w:rsidTr="001E6C7D">
        <w:trPr>
          <w:jc w:val="right"/>
        </w:trPr>
        <w:tc>
          <w:tcPr>
            <w:tcW w:w="273" w:type="pct"/>
            <w:vAlign w:val="center"/>
          </w:tcPr>
          <w:p w14:paraId="1AA263C8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3</w:t>
            </w:r>
          </w:p>
        </w:tc>
        <w:tc>
          <w:tcPr>
            <w:tcW w:w="4727" w:type="pct"/>
            <w:vAlign w:val="center"/>
          </w:tcPr>
          <w:p w14:paraId="62DAAFA5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Adres e-mail</w:t>
            </w:r>
          </w:p>
        </w:tc>
      </w:tr>
      <w:tr w:rsidR="00494F18" w:rsidRPr="00D261D3" w14:paraId="44A2AA14" w14:textId="77777777" w:rsidTr="001E6C7D">
        <w:trPr>
          <w:jc w:val="right"/>
        </w:trPr>
        <w:tc>
          <w:tcPr>
            <w:tcW w:w="273" w:type="pct"/>
            <w:vAlign w:val="center"/>
          </w:tcPr>
          <w:p w14:paraId="2E3BD050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4</w:t>
            </w:r>
          </w:p>
        </w:tc>
        <w:tc>
          <w:tcPr>
            <w:tcW w:w="4727" w:type="pct"/>
            <w:vAlign w:val="center"/>
          </w:tcPr>
          <w:p w14:paraId="47B34D20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Rodzaj użytkownika</w:t>
            </w:r>
          </w:p>
        </w:tc>
      </w:tr>
      <w:tr w:rsidR="00494F18" w:rsidRPr="00D261D3" w14:paraId="6870DB5A" w14:textId="77777777" w:rsidTr="001E6C7D">
        <w:trPr>
          <w:jc w:val="right"/>
        </w:trPr>
        <w:tc>
          <w:tcPr>
            <w:tcW w:w="273" w:type="pct"/>
            <w:vAlign w:val="center"/>
          </w:tcPr>
          <w:p w14:paraId="2F6398DC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5</w:t>
            </w:r>
          </w:p>
        </w:tc>
        <w:tc>
          <w:tcPr>
            <w:tcW w:w="4727" w:type="pct"/>
            <w:vAlign w:val="center"/>
          </w:tcPr>
          <w:p w14:paraId="1AEBF05D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Miejsce pracy</w:t>
            </w:r>
          </w:p>
        </w:tc>
      </w:tr>
      <w:tr w:rsidR="00494F18" w:rsidRPr="00D261D3" w14:paraId="2DD889CF" w14:textId="77777777" w:rsidTr="001E6C7D">
        <w:trPr>
          <w:jc w:val="right"/>
        </w:trPr>
        <w:tc>
          <w:tcPr>
            <w:tcW w:w="273" w:type="pct"/>
            <w:vAlign w:val="center"/>
          </w:tcPr>
          <w:p w14:paraId="4C9BF50B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6</w:t>
            </w:r>
          </w:p>
        </w:tc>
        <w:tc>
          <w:tcPr>
            <w:tcW w:w="4727" w:type="pct"/>
            <w:vAlign w:val="center"/>
          </w:tcPr>
          <w:p w14:paraId="16148FAC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Numer telefonu</w:t>
            </w:r>
          </w:p>
        </w:tc>
      </w:tr>
      <w:tr w:rsidR="00494F18" w:rsidRPr="00D261D3" w14:paraId="1D0E2A79" w14:textId="77777777" w:rsidTr="001E6C7D">
        <w:trPr>
          <w:jc w:val="right"/>
        </w:trPr>
        <w:tc>
          <w:tcPr>
            <w:tcW w:w="273" w:type="pct"/>
            <w:vAlign w:val="center"/>
          </w:tcPr>
          <w:p w14:paraId="672B993F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7</w:t>
            </w:r>
          </w:p>
        </w:tc>
        <w:tc>
          <w:tcPr>
            <w:tcW w:w="4727" w:type="pct"/>
            <w:vAlign w:val="center"/>
          </w:tcPr>
          <w:p w14:paraId="0EA2F7EE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Nazwa wnioskodawcy/beneficjenta</w:t>
            </w:r>
          </w:p>
        </w:tc>
      </w:tr>
    </w:tbl>
    <w:p w14:paraId="43802299" w14:textId="77777777" w:rsidR="00494F18" w:rsidRPr="00D261D3" w:rsidRDefault="00494F18" w:rsidP="00494F18">
      <w:pPr>
        <w:pStyle w:val="Akapitzlist"/>
        <w:numPr>
          <w:ilvl w:val="0"/>
          <w:numId w:val="52"/>
        </w:numPr>
        <w:spacing w:before="120" w:after="120" w:line="240" w:lineRule="auto"/>
        <w:ind w:left="567" w:hanging="283"/>
        <w:jc w:val="both"/>
        <w:rPr>
          <w:rFonts w:asciiTheme="minorHAnsi" w:hAnsiTheme="minorHAnsi"/>
        </w:rPr>
      </w:pPr>
      <w:r w:rsidRPr="00D261D3">
        <w:rPr>
          <w:rFonts w:asciiTheme="minorHAnsi" w:hAnsiTheme="minorHAnsi"/>
        </w:rPr>
        <w:t>Zakres danych osobowych personelu projektu:</w:t>
      </w:r>
    </w:p>
    <w:tbl>
      <w:tblPr>
        <w:tblW w:w="873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7"/>
        <w:gridCol w:w="8255"/>
      </w:tblGrid>
      <w:tr w:rsidR="00494F18" w:rsidRPr="00D261D3" w14:paraId="29E416FB" w14:textId="77777777" w:rsidTr="001E6C7D">
        <w:trPr>
          <w:jc w:val="right"/>
        </w:trPr>
        <w:tc>
          <w:tcPr>
            <w:tcW w:w="273" w:type="pct"/>
            <w:vAlign w:val="center"/>
          </w:tcPr>
          <w:p w14:paraId="25BC1BBA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Lp.</w:t>
            </w:r>
          </w:p>
        </w:tc>
        <w:tc>
          <w:tcPr>
            <w:tcW w:w="4727" w:type="pct"/>
            <w:vAlign w:val="center"/>
          </w:tcPr>
          <w:p w14:paraId="3C8087BC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Nazwa</w:t>
            </w:r>
          </w:p>
        </w:tc>
      </w:tr>
      <w:tr w:rsidR="00494F18" w:rsidRPr="00D261D3" w14:paraId="1A1E591A" w14:textId="77777777" w:rsidTr="001E6C7D">
        <w:trPr>
          <w:jc w:val="right"/>
        </w:trPr>
        <w:tc>
          <w:tcPr>
            <w:tcW w:w="273" w:type="pct"/>
            <w:vAlign w:val="center"/>
          </w:tcPr>
          <w:p w14:paraId="2E52734D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</w:t>
            </w:r>
          </w:p>
        </w:tc>
        <w:tc>
          <w:tcPr>
            <w:tcW w:w="4727" w:type="pct"/>
            <w:vAlign w:val="center"/>
          </w:tcPr>
          <w:p w14:paraId="2C1E1BD4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 xml:space="preserve">Imię </w:t>
            </w:r>
          </w:p>
        </w:tc>
      </w:tr>
      <w:tr w:rsidR="00494F18" w:rsidRPr="00D261D3" w14:paraId="5C86B0B6" w14:textId="77777777" w:rsidTr="001E6C7D">
        <w:trPr>
          <w:jc w:val="right"/>
        </w:trPr>
        <w:tc>
          <w:tcPr>
            <w:tcW w:w="273" w:type="pct"/>
            <w:vAlign w:val="center"/>
          </w:tcPr>
          <w:p w14:paraId="194D000E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2</w:t>
            </w:r>
          </w:p>
        </w:tc>
        <w:tc>
          <w:tcPr>
            <w:tcW w:w="4727" w:type="pct"/>
            <w:vAlign w:val="center"/>
          </w:tcPr>
          <w:p w14:paraId="3A07E91C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Nazwisko</w:t>
            </w:r>
          </w:p>
        </w:tc>
      </w:tr>
      <w:tr w:rsidR="00494F18" w:rsidRPr="00D261D3" w14:paraId="5B60C7D9" w14:textId="77777777" w:rsidTr="001E6C7D">
        <w:trPr>
          <w:jc w:val="right"/>
        </w:trPr>
        <w:tc>
          <w:tcPr>
            <w:tcW w:w="273" w:type="pct"/>
            <w:vAlign w:val="center"/>
          </w:tcPr>
          <w:p w14:paraId="36361248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3</w:t>
            </w:r>
          </w:p>
        </w:tc>
        <w:tc>
          <w:tcPr>
            <w:tcW w:w="4727" w:type="pct"/>
            <w:vAlign w:val="center"/>
          </w:tcPr>
          <w:p w14:paraId="536817AA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PESEL</w:t>
            </w:r>
          </w:p>
        </w:tc>
      </w:tr>
      <w:tr w:rsidR="00494F18" w:rsidRPr="00D261D3" w14:paraId="1308C0EC" w14:textId="77777777" w:rsidTr="001E6C7D">
        <w:trPr>
          <w:jc w:val="right"/>
        </w:trPr>
        <w:tc>
          <w:tcPr>
            <w:tcW w:w="273" w:type="pct"/>
            <w:vAlign w:val="center"/>
          </w:tcPr>
          <w:p w14:paraId="2ADFA9AC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4</w:t>
            </w:r>
          </w:p>
        </w:tc>
        <w:tc>
          <w:tcPr>
            <w:tcW w:w="4727" w:type="pct"/>
            <w:vAlign w:val="center"/>
          </w:tcPr>
          <w:p w14:paraId="617CFD28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Forma zaangażowania w projekcie</w:t>
            </w:r>
          </w:p>
        </w:tc>
      </w:tr>
      <w:tr w:rsidR="00494F18" w:rsidRPr="00D261D3" w14:paraId="4DEE593D" w14:textId="77777777" w:rsidTr="001E6C7D">
        <w:trPr>
          <w:jc w:val="right"/>
        </w:trPr>
        <w:tc>
          <w:tcPr>
            <w:tcW w:w="273" w:type="pct"/>
            <w:vAlign w:val="center"/>
          </w:tcPr>
          <w:p w14:paraId="51DDEBF5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5</w:t>
            </w:r>
          </w:p>
        </w:tc>
        <w:tc>
          <w:tcPr>
            <w:tcW w:w="4727" w:type="pct"/>
            <w:vAlign w:val="center"/>
          </w:tcPr>
          <w:p w14:paraId="49B2081F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Okres zaangażowania osoby w projekcie</w:t>
            </w:r>
          </w:p>
        </w:tc>
      </w:tr>
      <w:tr w:rsidR="00494F18" w:rsidRPr="00D261D3" w14:paraId="6CA99998" w14:textId="77777777" w:rsidTr="001E6C7D">
        <w:trPr>
          <w:jc w:val="right"/>
        </w:trPr>
        <w:tc>
          <w:tcPr>
            <w:tcW w:w="273" w:type="pct"/>
            <w:vAlign w:val="center"/>
          </w:tcPr>
          <w:p w14:paraId="4BE25A0B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6</w:t>
            </w:r>
          </w:p>
        </w:tc>
        <w:tc>
          <w:tcPr>
            <w:tcW w:w="4727" w:type="pct"/>
            <w:vAlign w:val="center"/>
          </w:tcPr>
          <w:p w14:paraId="45A52C84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Wymiar czasu pracy</w:t>
            </w:r>
          </w:p>
        </w:tc>
      </w:tr>
      <w:tr w:rsidR="00494F18" w:rsidRPr="00D261D3" w14:paraId="52691CF3" w14:textId="77777777" w:rsidTr="001E6C7D">
        <w:trPr>
          <w:jc w:val="right"/>
        </w:trPr>
        <w:tc>
          <w:tcPr>
            <w:tcW w:w="273" w:type="pct"/>
            <w:vAlign w:val="center"/>
          </w:tcPr>
          <w:p w14:paraId="41764DA9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7</w:t>
            </w:r>
          </w:p>
        </w:tc>
        <w:tc>
          <w:tcPr>
            <w:tcW w:w="4727" w:type="pct"/>
            <w:vAlign w:val="center"/>
          </w:tcPr>
          <w:p w14:paraId="728E2688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Godziny czasu pracy</w:t>
            </w:r>
          </w:p>
        </w:tc>
      </w:tr>
    </w:tbl>
    <w:p w14:paraId="258885B3" w14:textId="77777777" w:rsidR="00494F18" w:rsidRPr="00D261D3" w:rsidRDefault="00494F18" w:rsidP="00494F18">
      <w:pPr>
        <w:pStyle w:val="Akapitzlist"/>
        <w:numPr>
          <w:ilvl w:val="0"/>
          <w:numId w:val="52"/>
        </w:numPr>
        <w:spacing w:before="120" w:after="120" w:line="240" w:lineRule="auto"/>
        <w:ind w:left="567" w:hanging="283"/>
        <w:jc w:val="both"/>
        <w:rPr>
          <w:rFonts w:asciiTheme="minorHAnsi" w:hAnsiTheme="minorHAnsi"/>
        </w:rPr>
      </w:pPr>
      <w:r w:rsidRPr="00D261D3">
        <w:rPr>
          <w:rFonts w:asciiTheme="minorHAnsi" w:hAnsiTheme="minorHAnsi"/>
        </w:rPr>
        <w:t>Zakres danych uczestników szkoleń i konferencji:</w:t>
      </w:r>
    </w:p>
    <w:tbl>
      <w:tblPr>
        <w:tblW w:w="873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8252"/>
      </w:tblGrid>
      <w:tr w:rsidR="00494F18" w:rsidRPr="00D261D3" w14:paraId="30031696" w14:textId="77777777" w:rsidTr="001E6C7D">
        <w:trPr>
          <w:jc w:val="right"/>
        </w:trPr>
        <w:tc>
          <w:tcPr>
            <w:tcW w:w="270" w:type="pct"/>
            <w:vAlign w:val="center"/>
          </w:tcPr>
          <w:p w14:paraId="017DDB54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Lp.</w:t>
            </w:r>
          </w:p>
        </w:tc>
        <w:tc>
          <w:tcPr>
            <w:tcW w:w="4633" w:type="pct"/>
            <w:vAlign w:val="center"/>
          </w:tcPr>
          <w:p w14:paraId="5453DAF0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Nazwa</w:t>
            </w:r>
          </w:p>
        </w:tc>
      </w:tr>
      <w:tr w:rsidR="00494F18" w:rsidRPr="00D261D3" w14:paraId="3841D0EF" w14:textId="77777777" w:rsidTr="001E6C7D">
        <w:trPr>
          <w:jc w:val="right"/>
        </w:trPr>
        <w:tc>
          <w:tcPr>
            <w:tcW w:w="270" w:type="pct"/>
            <w:vAlign w:val="center"/>
          </w:tcPr>
          <w:p w14:paraId="01863EEE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</w:t>
            </w:r>
          </w:p>
        </w:tc>
        <w:tc>
          <w:tcPr>
            <w:tcW w:w="4633" w:type="pct"/>
            <w:vAlign w:val="center"/>
          </w:tcPr>
          <w:p w14:paraId="1628DA0D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Imię</w:t>
            </w:r>
          </w:p>
        </w:tc>
      </w:tr>
      <w:tr w:rsidR="00494F18" w:rsidRPr="00D261D3" w14:paraId="55B6D714" w14:textId="77777777" w:rsidTr="001E6C7D">
        <w:trPr>
          <w:jc w:val="right"/>
        </w:trPr>
        <w:tc>
          <w:tcPr>
            <w:tcW w:w="270" w:type="pct"/>
            <w:vAlign w:val="center"/>
          </w:tcPr>
          <w:p w14:paraId="4FF9263F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2</w:t>
            </w:r>
          </w:p>
        </w:tc>
        <w:tc>
          <w:tcPr>
            <w:tcW w:w="4633" w:type="pct"/>
            <w:vAlign w:val="center"/>
          </w:tcPr>
          <w:p w14:paraId="243D10B6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Nazwisko</w:t>
            </w:r>
          </w:p>
        </w:tc>
      </w:tr>
      <w:tr w:rsidR="00494F18" w:rsidRPr="00D261D3" w14:paraId="6A2E5011" w14:textId="77777777" w:rsidTr="001E6C7D">
        <w:trPr>
          <w:jc w:val="right"/>
        </w:trPr>
        <w:tc>
          <w:tcPr>
            <w:tcW w:w="270" w:type="pct"/>
            <w:vAlign w:val="center"/>
          </w:tcPr>
          <w:p w14:paraId="6266069C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3</w:t>
            </w:r>
          </w:p>
        </w:tc>
        <w:tc>
          <w:tcPr>
            <w:tcW w:w="4633" w:type="pct"/>
            <w:vAlign w:val="center"/>
          </w:tcPr>
          <w:p w14:paraId="7F188189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 xml:space="preserve">Nazwa instytucji/organizacji </w:t>
            </w:r>
          </w:p>
        </w:tc>
      </w:tr>
      <w:tr w:rsidR="00494F18" w:rsidRPr="00D261D3" w14:paraId="750753E4" w14:textId="77777777" w:rsidTr="001E6C7D">
        <w:trPr>
          <w:jc w:val="right"/>
        </w:trPr>
        <w:tc>
          <w:tcPr>
            <w:tcW w:w="270" w:type="pct"/>
            <w:vAlign w:val="center"/>
          </w:tcPr>
          <w:p w14:paraId="0DC27A37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4</w:t>
            </w:r>
          </w:p>
        </w:tc>
        <w:tc>
          <w:tcPr>
            <w:tcW w:w="4633" w:type="pct"/>
            <w:vAlign w:val="center"/>
          </w:tcPr>
          <w:p w14:paraId="78D741E1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Adres e-mail</w:t>
            </w:r>
          </w:p>
        </w:tc>
      </w:tr>
      <w:tr w:rsidR="00494F18" w:rsidRPr="00D261D3" w14:paraId="686E133A" w14:textId="77777777" w:rsidTr="001E6C7D">
        <w:trPr>
          <w:jc w:val="right"/>
        </w:trPr>
        <w:tc>
          <w:tcPr>
            <w:tcW w:w="270" w:type="pct"/>
            <w:vAlign w:val="center"/>
          </w:tcPr>
          <w:p w14:paraId="352A351C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5</w:t>
            </w:r>
          </w:p>
        </w:tc>
        <w:tc>
          <w:tcPr>
            <w:tcW w:w="4633" w:type="pct"/>
            <w:vAlign w:val="center"/>
          </w:tcPr>
          <w:p w14:paraId="2F444093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Specjalne potrzeby</w:t>
            </w:r>
          </w:p>
        </w:tc>
      </w:tr>
    </w:tbl>
    <w:p w14:paraId="61E49161" w14:textId="77777777" w:rsidR="00494F18" w:rsidRPr="00D261D3" w:rsidRDefault="00494F18" w:rsidP="00494F18">
      <w:pPr>
        <w:pStyle w:val="Akapitzlist"/>
        <w:numPr>
          <w:ilvl w:val="0"/>
          <w:numId w:val="50"/>
        </w:numPr>
        <w:spacing w:before="120" w:after="120" w:line="240" w:lineRule="auto"/>
        <w:ind w:left="284" w:hanging="284"/>
        <w:contextualSpacing w:val="0"/>
        <w:jc w:val="both"/>
        <w:rPr>
          <w:rFonts w:asciiTheme="minorHAnsi" w:hAnsiTheme="minorHAnsi"/>
          <w:bCs/>
          <w:color w:val="000000"/>
        </w:rPr>
      </w:pPr>
      <w:r w:rsidRPr="00D261D3">
        <w:rPr>
          <w:rFonts w:asciiTheme="minorHAnsi" w:hAnsiTheme="minorHAnsi"/>
        </w:rPr>
        <w:t>Zakres</w:t>
      </w:r>
      <w:r w:rsidRPr="00D261D3">
        <w:rPr>
          <w:rFonts w:asciiTheme="minorHAnsi" w:hAnsiTheme="minorHAnsi"/>
          <w:bCs/>
          <w:color w:val="000000"/>
        </w:rPr>
        <w:t xml:space="preserve"> danych osobowych użytkowników Centralnego systemu teleinformatycznego, wnioskodawców, beneficjentów/partnerów.</w:t>
      </w:r>
    </w:p>
    <w:p w14:paraId="18AA1301" w14:textId="77777777" w:rsidR="00494F18" w:rsidRPr="00D261D3" w:rsidRDefault="00494F18" w:rsidP="00494F18">
      <w:pPr>
        <w:pStyle w:val="Akapitzlist"/>
        <w:numPr>
          <w:ilvl w:val="0"/>
          <w:numId w:val="53"/>
        </w:numPr>
        <w:spacing w:before="120" w:after="120" w:line="240" w:lineRule="auto"/>
        <w:ind w:left="567" w:hanging="283"/>
        <w:jc w:val="both"/>
        <w:rPr>
          <w:rFonts w:asciiTheme="minorHAnsi" w:hAnsiTheme="minorHAnsi"/>
          <w:bCs/>
          <w:color w:val="000000"/>
        </w:rPr>
      </w:pPr>
      <w:r w:rsidRPr="00D261D3">
        <w:rPr>
          <w:rFonts w:asciiTheme="minorHAnsi" w:hAnsiTheme="minorHAnsi"/>
        </w:rPr>
        <w:t>Użytkownicy Centralnego system teleinformatycznego ze strony instytucji zaangażowanych w realizację programów:</w:t>
      </w:r>
    </w:p>
    <w:tbl>
      <w:tblPr>
        <w:tblW w:w="873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7"/>
        <w:gridCol w:w="8255"/>
      </w:tblGrid>
      <w:tr w:rsidR="00494F18" w:rsidRPr="00D261D3" w14:paraId="5F2B63E6" w14:textId="77777777" w:rsidTr="001E6C7D">
        <w:trPr>
          <w:jc w:val="right"/>
        </w:trPr>
        <w:tc>
          <w:tcPr>
            <w:tcW w:w="273" w:type="pct"/>
            <w:vAlign w:val="center"/>
          </w:tcPr>
          <w:p w14:paraId="4FA7BBE5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Lp.</w:t>
            </w:r>
          </w:p>
        </w:tc>
        <w:tc>
          <w:tcPr>
            <w:tcW w:w="4727" w:type="pct"/>
            <w:vAlign w:val="center"/>
          </w:tcPr>
          <w:p w14:paraId="70E0124F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Nazwa</w:t>
            </w:r>
          </w:p>
        </w:tc>
      </w:tr>
      <w:tr w:rsidR="00494F18" w:rsidRPr="00D261D3" w14:paraId="3A528A1D" w14:textId="77777777" w:rsidTr="001E6C7D">
        <w:trPr>
          <w:jc w:val="right"/>
        </w:trPr>
        <w:tc>
          <w:tcPr>
            <w:tcW w:w="273" w:type="pct"/>
            <w:vAlign w:val="center"/>
          </w:tcPr>
          <w:p w14:paraId="1EA44A7E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</w:t>
            </w:r>
          </w:p>
        </w:tc>
        <w:tc>
          <w:tcPr>
            <w:tcW w:w="4727" w:type="pct"/>
            <w:vAlign w:val="center"/>
          </w:tcPr>
          <w:p w14:paraId="1FCA98BF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Imię</w:t>
            </w:r>
          </w:p>
        </w:tc>
      </w:tr>
      <w:tr w:rsidR="00494F18" w:rsidRPr="00D261D3" w14:paraId="257277E4" w14:textId="77777777" w:rsidTr="001E6C7D">
        <w:trPr>
          <w:jc w:val="right"/>
        </w:trPr>
        <w:tc>
          <w:tcPr>
            <w:tcW w:w="273" w:type="pct"/>
            <w:vAlign w:val="center"/>
          </w:tcPr>
          <w:p w14:paraId="0B895341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2</w:t>
            </w:r>
          </w:p>
        </w:tc>
        <w:tc>
          <w:tcPr>
            <w:tcW w:w="4727" w:type="pct"/>
            <w:vAlign w:val="center"/>
          </w:tcPr>
          <w:p w14:paraId="2E4B9A7D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Nazwisko</w:t>
            </w:r>
          </w:p>
        </w:tc>
      </w:tr>
      <w:tr w:rsidR="00494F18" w:rsidRPr="00D261D3" w14:paraId="60B7A648" w14:textId="77777777" w:rsidTr="001E6C7D">
        <w:trPr>
          <w:jc w:val="right"/>
        </w:trPr>
        <w:tc>
          <w:tcPr>
            <w:tcW w:w="273" w:type="pct"/>
            <w:vAlign w:val="center"/>
          </w:tcPr>
          <w:p w14:paraId="336E2E6F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3</w:t>
            </w:r>
          </w:p>
        </w:tc>
        <w:tc>
          <w:tcPr>
            <w:tcW w:w="4727" w:type="pct"/>
            <w:vAlign w:val="center"/>
          </w:tcPr>
          <w:p w14:paraId="24F8328A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Miejsce pracy</w:t>
            </w:r>
          </w:p>
        </w:tc>
      </w:tr>
      <w:tr w:rsidR="00494F18" w:rsidRPr="00D261D3" w14:paraId="16885DD6" w14:textId="77777777" w:rsidTr="001E6C7D">
        <w:trPr>
          <w:jc w:val="right"/>
        </w:trPr>
        <w:tc>
          <w:tcPr>
            <w:tcW w:w="273" w:type="pct"/>
            <w:vAlign w:val="center"/>
          </w:tcPr>
          <w:p w14:paraId="0073034F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4</w:t>
            </w:r>
          </w:p>
        </w:tc>
        <w:tc>
          <w:tcPr>
            <w:tcW w:w="4727" w:type="pct"/>
            <w:vAlign w:val="center"/>
          </w:tcPr>
          <w:p w14:paraId="5752976F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Adres e-mail</w:t>
            </w:r>
          </w:p>
        </w:tc>
      </w:tr>
      <w:tr w:rsidR="00494F18" w:rsidRPr="00D261D3" w14:paraId="282AEABD" w14:textId="77777777" w:rsidTr="001E6C7D">
        <w:trPr>
          <w:jc w:val="right"/>
        </w:trPr>
        <w:tc>
          <w:tcPr>
            <w:tcW w:w="273" w:type="pct"/>
            <w:vAlign w:val="center"/>
          </w:tcPr>
          <w:p w14:paraId="088497E3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5</w:t>
            </w:r>
          </w:p>
        </w:tc>
        <w:tc>
          <w:tcPr>
            <w:tcW w:w="4727" w:type="pct"/>
            <w:vAlign w:val="center"/>
          </w:tcPr>
          <w:p w14:paraId="61C39B55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Login</w:t>
            </w:r>
          </w:p>
        </w:tc>
      </w:tr>
    </w:tbl>
    <w:p w14:paraId="117C2CDB" w14:textId="77777777" w:rsidR="00494F18" w:rsidRPr="00D261D3" w:rsidRDefault="00494F18" w:rsidP="00494F18">
      <w:pPr>
        <w:pStyle w:val="Akapitzlist"/>
        <w:numPr>
          <w:ilvl w:val="0"/>
          <w:numId w:val="53"/>
        </w:numPr>
        <w:spacing w:before="120" w:after="120" w:line="240" w:lineRule="auto"/>
        <w:ind w:left="567" w:hanging="283"/>
        <w:jc w:val="both"/>
        <w:rPr>
          <w:rFonts w:asciiTheme="minorHAnsi" w:hAnsiTheme="minorHAnsi"/>
          <w:bCs/>
          <w:color w:val="000000"/>
        </w:rPr>
      </w:pPr>
      <w:r w:rsidRPr="00D261D3">
        <w:rPr>
          <w:rFonts w:asciiTheme="minorHAnsi" w:hAnsiTheme="minorHAnsi"/>
        </w:rPr>
        <w:t>Użytkownicy Centralnego system teleinformatycznego ze strony beneficjentów/partnerów projektów (osoby uprawnione do podejmowania decyzji wiążących w imieniu beneficjenta/partnera)</w:t>
      </w:r>
    </w:p>
    <w:tbl>
      <w:tblPr>
        <w:tblW w:w="873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7"/>
        <w:gridCol w:w="8255"/>
      </w:tblGrid>
      <w:tr w:rsidR="00494F18" w:rsidRPr="00D261D3" w14:paraId="3CDF3FA4" w14:textId="77777777" w:rsidTr="001E6C7D">
        <w:trPr>
          <w:jc w:val="right"/>
        </w:trPr>
        <w:tc>
          <w:tcPr>
            <w:tcW w:w="273" w:type="pct"/>
            <w:vAlign w:val="center"/>
          </w:tcPr>
          <w:p w14:paraId="63D17904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Lp.</w:t>
            </w:r>
          </w:p>
        </w:tc>
        <w:tc>
          <w:tcPr>
            <w:tcW w:w="4727" w:type="pct"/>
            <w:vAlign w:val="center"/>
          </w:tcPr>
          <w:p w14:paraId="761C75C7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Nazwa</w:t>
            </w:r>
          </w:p>
        </w:tc>
      </w:tr>
      <w:tr w:rsidR="00494F18" w:rsidRPr="00D261D3" w14:paraId="37FFE321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433A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014E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Imię</w:t>
            </w:r>
          </w:p>
        </w:tc>
      </w:tr>
      <w:tr w:rsidR="00494F18" w:rsidRPr="00D261D3" w14:paraId="4EC5FC9B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94200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2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5F21C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Nazwisko</w:t>
            </w:r>
          </w:p>
        </w:tc>
      </w:tr>
      <w:tr w:rsidR="00494F18" w:rsidRPr="00D261D3" w14:paraId="12F1F381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9762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3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529B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Telefon</w:t>
            </w:r>
          </w:p>
        </w:tc>
      </w:tr>
      <w:tr w:rsidR="00494F18" w:rsidRPr="00D261D3" w14:paraId="37BB8C22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7649E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4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BE98D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Adres e-mail</w:t>
            </w:r>
          </w:p>
        </w:tc>
      </w:tr>
      <w:tr w:rsidR="00494F18" w:rsidRPr="00D261D3" w14:paraId="41C885FA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B9E3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5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0285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Kraj</w:t>
            </w:r>
          </w:p>
        </w:tc>
      </w:tr>
      <w:tr w:rsidR="00494F18" w:rsidRPr="00D261D3" w14:paraId="13F300BA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A39C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6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95EB4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PESEL</w:t>
            </w:r>
          </w:p>
        </w:tc>
      </w:tr>
      <w:tr w:rsidR="00494F18" w:rsidRPr="00D261D3" w14:paraId="0612861C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F912C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2845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Wnioskodawcy</w:t>
            </w:r>
          </w:p>
        </w:tc>
      </w:tr>
      <w:tr w:rsidR="00494F18" w:rsidRPr="00D261D3" w14:paraId="201BAEA8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F85A4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69129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Nazwa wnioskodawcy</w:t>
            </w:r>
          </w:p>
        </w:tc>
      </w:tr>
      <w:tr w:rsidR="00494F18" w:rsidRPr="00D261D3" w14:paraId="7176AE2D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837EC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2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5139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Forma prawna</w:t>
            </w:r>
          </w:p>
        </w:tc>
      </w:tr>
      <w:tr w:rsidR="00494F18" w:rsidRPr="00D261D3" w14:paraId="12EA9373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F692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3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338D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Forma własności</w:t>
            </w:r>
          </w:p>
        </w:tc>
      </w:tr>
      <w:tr w:rsidR="00494F18" w:rsidRPr="00D261D3" w14:paraId="5AB6F4F4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537B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4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7213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NIP</w:t>
            </w:r>
          </w:p>
        </w:tc>
      </w:tr>
      <w:tr w:rsidR="00494F18" w:rsidRPr="00D261D3" w14:paraId="6B84DFA4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1B5E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5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C01D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Kraj</w:t>
            </w:r>
          </w:p>
        </w:tc>
      </w:tr>
      <w:tr w:rsidR="00494F18" w:rsidRPr="00D261D3" w14:paraId="4BA94320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7EE0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6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5195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 xml:space="preserve">Adres: </w:t>
            </w:r>
          </w:p>
          <w:p w14:paraId="59BAA4C8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Ulica</w:t>
            </w:r>
          </w:p>
          <w:p w14:paraId="68507CF9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Nr budynku</w:t>
            </w:r>
          </w:p>
          <w:p w14:paraId="72D74102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Nr lokalu</w:t>
            </w:r>
          </w:p>
          <w:p w14:paraId="46E5E0CA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Kod pocztowy</w:t>
            </w:r>
          </w:p>
          <w:p w14:paraId="7BED70FB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Miejscowość</w:t>
            </w:r>
          </w:p>
          <w:p w14:paraId="5F1457F3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Telefon</w:t>
            </w:r>
          </w:p>
          <w:p w14:paraId="2A7EEE67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Fax</w:t>
            </w:r>
          </w:p>
          <w:p w14:paraId="628CB930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Adres e-mail</w:t>
            </w:r>
          </w:p>
        </w:tc>
      </w:tr>
      <w:tr w:rsidR="00494F18" w:rsidRPr="00D261D3" w14:paraId="568BDCB1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F08D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92777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Beneficjenci/Partnerzy</w:t>
            </w:r>
          </w:p>
        </w:tc>
      </w:tr>
      <w:tr w:rsidR="00494F18" w:rsidRPr="00D261D3" w14:paraId="518B850C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51AF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0892E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Nazwa beneficjenta/partnera</w:t>
            </w:r>
          </w:p>
        </w:tc>
      </w:tr>
      <w:tr w:rsidR="00494F18" w:rsidRPr="00D261D3" w14:paraId="37DA397C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074E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2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13564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Forma prawna beneficjenta/partnera</w:t>
            </w:r>
          </w:p>
        </w:tc>
      </w:tr>
      <w:tr w:rsidR="00494F18" w:rsidRPr="00D261D3" w14:paraId="5281C44E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2310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3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EE90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Forma własności</w:t>
            </w:r>
          </w:p>
        </w:tc>
      </w:tr>
      <w:tr w:rsidR="00494F18" w:rsidRPr="00D261D3" w14:paraId="5369022F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D4CD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4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AEF6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NIP</w:t>
            </w:r>
          </w:p>
        </w:tc>
      </w:tr>
      <w:tr w:rsidR="00494F18" w:rsidRPr="00D261D3" w14:paraId="78F86873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B7C9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5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89DBE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REGON</w:t>
            </w:r>
          </w:p>
        </w:tc>
      </w:tr>
      <w:tr w:rsidR="00494F18" w:rsidRPr="00D261D3" w14:paraId="26F119E0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E94E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6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33F8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 xml:space="preserve">Adres: </w:t>
            </w:r>
          </w:p>
          <w:p w14:paraId="66509AD1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Ulica</w:t>
            </w:r>
          </w:p>
          <w:p w14:paraId="3D502914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Nr budynku</w:t>
            </w:r>
          </w:p>
          <w:p w14:paraId="4744C659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Nr lokalu</w:t>
            </w:r>
          </w:p>
          <w:p w14:paraId="347A1541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Kod pocztowy</w:t>
            </w:r>
          </w:p>
          <w:p w14:paraId="4A8E3F0C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Miejscowość</w:t>
            </w:r>
          </w:p>
          <w:p w14:paraId="4E15806E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Telefon</w:t>
            </w:r>
          </w:p>
          <w:p w14:paraId="29ECEA55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Fax</w:t>
            </w:r>
          </w:p>
          <w:p w14:paraId="00E687B7" w14:textId="77777777" w:rsidR="00494F18" w:rsidRPr="00D261D3" w:rsidRDefault="00494F18" w:rsidP="001E6C7D">
            <w:pPr>
              <w:spacing w:line="240" w:lineRule="auto"/>
              <w:ind w:firstLine="336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Adres e-mail</w:t>
            </w:r>
          </w:p>
        </w:tc>
      </w:tr>
      <w:tr w:rsidR="00494F18" w:rsidRPr="00D261D3" w14:paraId="7823484D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A682B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7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AE4AC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Kraj</w:t>
            </w:r>
          </w:p>
        </w:tc>
      </w:tr>
      <w:tr w:rsidR="00494F18" w:rsidRPr="00D261D3" w14:paraId="548A99FA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A1CD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8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2664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Numer rachunku beneficjenta/odbiorcy</w:t>
            </w:r>
            <w:r w:rsidRPr="00D261D3">
              <w:rPr>
                <w:rFonts w:asciiTheme="minorHAnsi" w:hAnsiTheme="minorHAnsi"/>
              </w:rPr>
              <w:tab/>
            </w:r>
          </w:p>
        </w:tc>
      </w:tr>
    </w:tbl>
    <w:p w14:paraId="6441E8E1" w14:textId="77777777" w:rsidR="00494F18" w:rsidRPr="00D261D3" w:rsidRDefault="00494F18" w:rsidP="00494F18">
      <w:pPr>
        <w:pStyle w:val="Akapitzlist"/>
        <w:numPr>
          <w:ilvl w:val="0"/>
          <w:numId w:val="53"/>
        </w:numPr>
        <w:spacing w:before="120" w:after="120" w:line="240" w:lineRule="auto"/>
        <w:ind w:left="567" w:hanging="283"/>
        <w:jc w:val="both"/>
        <w:rPr>
          <w:rFonts w:asciiTheme="minorHAnsi" w:hAnsiTheme="minorHAnsi"/>
        </w:rPr>
      </w:pPr>
      <w:r w:rsidRPr="00D261D3">
        <w:rPr>
          <w:rFonts w:asciiTheme="minorHAnsi" w:hAnsiTheme="minorHAnsi"/>
        </w:rPr>
        <w:t>Dane dotyczące personelu projektu:</w:t>
      </w:r>
    </w:p>
    <w:tbl>
      <w:tblPr>
        <w:tblW w:w="873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3"/>
        <w:gridCol w:w="8219"/>
      </w:tblGrid>
      <w:tr w:rsidR="00494F18" w:rsidRPr="00D261D3" w14:paraId="0AFF38A0" w14:textId="77777777" w:rsidTr="001E6C7D">
        <w:trPr>
          <w:jc w:val="right"/>
        </w:trPr>
        <w:tc>
          <w:tcPr>
            <w:tcW w:w="294" w:type="pct"/>
            <w:vAlign w:val="center"/>
          </w:tcPr>
          <w:p w14:paraId="4F8FF081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Lp.</w:t>
            </w:r>
          </w:p>
        </w:tc>
        <w:tc>
          <w:tcPr>
            <w:tcW w:w="4706" w:type="pct"/>
            <w:vAlign w:val="center"/>
          </w:tcPr>
          <w:p w14:paraId="600A6CDD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Nazwa</w:t>
            </w:r>
          </w:p>
        </w:tc>
      </w:tr>
      <w:tr w:rsidR="00494F18" w:rsidRPr="00D261D3" w14:paraId="2A250C78" w14:textId="77777777" w:rsidTr="001E6C7D">
        <w:trPr>
          <w:jc w:val="right"/>
        </w:trPr>
        <w:tc>
          <w:tcPr>
            <w:tcW w:w="294" w:type="pct"/>
            <w:vAlign w:val="center"/>
          </w:tcPr>
          <w:p w14:paraId="7C2BF989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</w:t>
            </w:r>
          </w:p>
        </w:tc>
        <w:tc>
          <w:tcPr>
            <w:tcW w:w="4706" w:type="pct"/>
          </w:tcPr>
          <w:p w14:paraId="3E10EB70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Imię</w:t>
            </w:r>
          </w:p>
        </w:tc>
      </w:tr>
      <w:tr w:rsidR="00494F18" w:rsidRPr="00D261D3" w14:paraId="09E278D8" w14:textId="77777777" w:rsidTr="001E6C7D">
        <w:trPr>
          <w:jc w:val="right"/>
        </w:trPr>
        <w:tc>
          <w:tcPr>
            <w:tcW w:w="294" w:type="pct"/>
            <w:vAlign w:val="center"/>
          </w:tcPr>
          <w:p w14:paraId="6A5C16D5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2</w:t>
            </w:r>
          </w:p>
        </w:tc>
        <w:tc>
          <w:tcPr>
            <w:tcW w:w="4706" w:type="pct"/>
          </w:tcPr>
          <w:p w14:paraId="69E4CEE8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Nazwisko</w:t>
            </w:r>
          </w:p>
        </w:tc>
      </w:tr>
      <w:tr w:rsidR="00494F18" w:rsidRPr="00D261D3" w14:paraId="6BA674FA" w14:textId="77777777" w:rsidTr="001E6C7D">
        <w:trPr>
          <w:jc w:val="right"/>
        </w:trPr>
        <w:tc>
          <w:tcPr>
            <w:tcW w:w="294" w:type="pct"/>
            <w:vAlign w:val="center"/>
          </w:tcPr>
          <w:p w14:paraId="5042B2C9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3</w:t>
            </w:r>
          </w:p>
        </w:tc>
        <w:tc>
          <w:tcPr>
            <w:tcW w:w="4706" w:type="pct"/>
          </w:tcPr>
          <w:p w14:paraId="29D1AB54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Kraj</w:t>
            </w:r>
          </w:p>
        </w:tc>
      </w:tr>
      <w:tr w:rsidR="00494F18" w:rsidRPr="00D261D3" w14:paraId="738598D1" w14:textId="77777777" w:rsidTr="001E6C7D">
        <w:trPr>
          <w:jc w:val="right"/>
        </w:trPr>
        <w:tc>
          <w:tcPr>
            <w:tcW w:w="294" w:type="pct"/>
            <w:vAlign w:val="center"/>
          </w:tcPr>
          <w:p w14:paraId="6BE29540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4</w:t>
            </w:r>
          </w:p>
        </w:tc>
        <w:tc>
          <w:tcPr>
            <w:tcW w:w="4706" w:type="pct"/>
          </w:tcPr>
          <w:p w14:paraId="6E84B0F5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PESEL</w:t>
            </w:r>
          </w:p>
        </w:tc>
      </w:tr>
      <w:tr w:rsidR="00494F18" w:rsidRPr="00D261D3" w14:paraId="44270A77" w14:textId="77777777" w:rsidTr="001E6C7D">
        <w:trPr>
          <w:jc w:val="right"/>
        </w:trPr>
        <w:tc>
          <w:tcPr>
            <w:tcW w:w="294" w:type="pct"/>
            <w:vAlign w:val="center"/>
          </w:tcPr>
          <w:p w14:paraId="674486D4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5</w:t>
            </w:r>
          </w:p>
        </w:tc>
        <w:tc>
          <w:tcPr>
            <w:tcW w:w="4706" w:type="pct"/>
          </w:tcPr>
          <w:p w14:paraId="4AF56B6D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Forma zaangażowania w projekcie</w:t>
            </w:r>
          </w:p>
        </w:tc>
      </w:tr>
      <w:tr w:rsidR="00494F18" w:rsidRPr="00D261D3" w14:paraId="25BB690B" w14:textId="77777777" w:rsidTr="001E6C7D">
        <w:trPr>
          <w:jc w:val="right"/>
        </w:trPr>
        <w:tc>
          <w:tcPr>
            <w:tcW w:w="294" w:type="pct"/>
            <w:vAlign w:val="center"/>
          </w:tcPr>
          <w:p w14:paraId="28C95737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6</w:t>
            </w:r>
          </w:p>
        </w:tc>
        <w:tc>
          <w:tcPr>
            <w:tcW w:w="4706" w:type="pct"/>
          </w:tcPr>
          <w:p w14:paraId="4F23A69B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Okres zaangażowania w projekcie</w:t>
            </w:r>
          </w:p>
        </w:tc>
      </w:tr>
      <w:tr w:rsidR="00494F18" w:rsidRPr="00D261D3" w14:paraId="5442A8FF" w14:textId="77777777" w:rsidTr="001E6C7D">
        <w:trPr>
          <w:jc w:val="right"/>
        </w:trPr>
        <w:tc>
          <w:tcPr>
            <w:tcW w:w="294" w:type="pct"/>
            <w:vAlign w:val="center"/>
          </w:tcPr>
          <w:p w14:paraId="21B99195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7</w:t>
            </w:r>
          </w:p>
        </w:tc>
        <w:tc>
          <w:tcPr>
            <w:tcW w:w="4706" w:type="pct"/>
          </w:tcPr>
          <w:p w14:paraId="6712B8A6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Wymiar czasu pracy</w:t>
            </w:r>
          </w:p>
        </w:tc>
      </w:tr>
      <w:tr w:rsidR="00494F18" w:rsidRPr="00D261D3" w14:paraId="1C118C2B" w14:textId="77777777" w:rsidTr="001E6C7D">
        <w:trPr>
          <w:jc w:val="right"/>
        </w:trPr>
        <w:tc>
          <w:tcPr>
            <w:tcW w:w="294" w:type="pct"/>
            <w:vAlign w:val="center"/>
          </w:tcPr>
          <w:p w14:paraId="1C5A1FAC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8</w:t>
            </w:r>
          </w:p>
        </w:tc>
        <w:tc>
          <w:tcPr>
            <w:tcW w:w="4706" w:type="pct"/>
          </w:tcPr>
          <w:p w14:paraId="487DC594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Godziny czasu pracy</w:t>
            </w:r>
          </w:p>
        </w:tc>
      </w:tr>
      <w:tr w:rsidR="00494F18" w:rsidRPr="00D261D3" w14:paraId="0A034CF9" w14:textId="77777777" w:rsidTr="001E6C7D">
        <w:trPr>
          <w:jc w:val="right"/>
        </w:trPr>
        <w:tc>
          <w:tcPr>
            <w:tcW w:w="294" w:type="pct"/>
            <w:vAlign w:val="center"/>
          </w:tcPr>
          <w:p w14:paraId="683B1972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9</w:t>
            </w:r>
          </w:p>
        </w:tc>
        <w:tc>
          <w:tcPr>
            <w:tcW w:w="4706" w:type="pct"/>
          </w:tcPr>
          <w:p w14:paraId="3E4C23B9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Stanowisko</w:t>
            </w:r>
          </w:p>
        </w:tc>
      </w:tr>
    </w:tbl>
    <w:p w14:paraId="3BAC9AFD" w14:textId="77777777" w:rsidR="00494F18" w:rsidRPr="00D261D3" w:rsidRDefault="00494F18" w:rsidP="00494F18">
      <w:pPr>
        <w:pStyle w:val="Akapitzlist"/>
        <w:numPr>
          <w:ilvl w:val="0"/>
          <w:numId w:val="53"/>
        </w:numPr>
        <w:spacing w:before="120" w:after="120" w:line="240" w:lineRule="auto"/>
        <w:ind w:left="567" w:hanging="283"/>
        <w:jc w:val="both"/>
        <w:rPr>
          <w:rFonts w:asciiTheme="minorHAnsi" w:hAnsiTheme="minorHAnsi"/>
          <w:bCs/>
          <w:color w:val="000000"/>
        </w:rPr>
      </w:pPr>
      <w:r w:rsidRPr="00D261D3">
        <w:rPr>
          <w:rFonts w:asciiTheme="minorHAnsi" w:hAnsiTheme="minorHAnsi"/>
        </w:rPr>
        <w:t>Wykonawcy</w:t>
      </w:r>
      <w:r w:rsidRPr="00D261D3">
        <w:rPr>
          <w:rFonts w:asciiTheme="minorHAnsi" w:hAnsiTheme="minorHAnsi"/>
          <w:bCs/>
          <w:color w:val="000000"/>
        </w:rPr>
        <w:t xml:space="preserve"> realizujący umowy o zamówienia publiczne, których dane będą przetwarzane w związku z badaniem kwalifikowalności środków w projekcie (osoby fizyczne prowadzące działalność gospodarczą)</w:t>
      </w:r>
    </w:p>
    <w:tbl>
      <w:tblPr>
        <w:tblW w:w="873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3"/>
        <w:gridCol w:w="8219"/>
      </w:tblGrid>
      <w:tr w:rsidR="00494F18" w:rsidRPr="00D261D3" w14:paraId="09CF65E4" w14:textId="77777777" w:rsidTr="001E6C7D">
        <w:trPr>
          <w:jc w:val="right"/>
        </w:trPr>
        <w:tc>
          <w:tcPr>
            <w:tcW w:w="294" w:type="pct"/>
            <w:vAlign w:val="center"/>
          </w:tcPr>
          <w:p w14:paraId="67C2AE08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Lp.</w:t>
            </w:r>
          </w:p>
        </w:tc>
        <w:tc>
          <w:tcPr>
            <w:tcW w:w="4706" w:type="pct"/>
            <w:vAlign w:val="center"/>
          </w:tcPr>
          <w:p w14:paraId="329B45BE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Nazwa</w:t>
            </w:r>
          </w:p>
        </w:tc>
      </w:tr>
      <w:tr w:rsidR="00494F18" w:rsidRPr="00D261D3" w14:paraId="11724C65" w14:textId="77777777" w:rsidTr="001E6C7D">
        <w:trPr>
          <w:jc w:val="right"/>
        </w:trPr>
        <w:tc>
          <w:tcPr>
            <w:tcW w:w="294" w:type="pct"/>
            <w:vAlign w:val="center"/>
          </w:tcPr>
          <w:p w14:paraId="74848376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</w:t>
            </w:r>
          </w:p>
        </w:tc>
        <w:tc>
          <w:tcPr>
            <w:tcW w:w="4706" w:type="pct"/>
          </w:tcPr>
          <w:p w14:paraId="1AB44972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Nazwa wykonawcy</w:t>
            </w:r>
          </w:p>
        </w:tc>
      </w:tr>
      <w:tr w:rsidR="00494F18" w:rsidRPr="00D261D3" w14:paraId="1B389D00" w14:textId="77777777" w:rsidTr="001E6C7D">
        <w:trPr>
          <w:jc w:val="right"/>
        </w:trPr>
        <w:tc>
          <w:tcPr>
            <w:tcW w:w="294" w:type="pct"/>
            <w:vAlign w:val="center"/>
          </w:tcPr>
          <w:p w14:paraId="68E97816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2</w:t>
            </w:r>
          </w:p>
        </w:tc>
        <w:tc>
          <w:tcPr>
            <w:tcW w:w="4706" w:type="pct"/>
          </w:tcPr>
          <w:p w14:paraId="5FB0C313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Kraj</w:t>
            </w:r>
          </w:p>
        </w:tc>
      </w:tr>
      <w:tr w:rsidR="00494F18" w:rsidRPr="00D261D3" w14:paraId="491AE06C" w14:textId="77777777" w:rsidTr="001E6C7D">
        <w:trPr>
          <w:jc w:val="right"/>
        </w:trPr>
        <w:tc>
          <w:tcPr>
            <w:tcW w:w="294" w:type="pct"/>
            <w:vAlign w:val="center"/>
          </w:tcPr>
          <w:p w14:paraId="65EBCE75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3</w:t>
            </w:r>
          </w:p>
        </w:tc>
        <w:tc>
          <w:tcPr>
            <w:tcW w:w="4706" w:type="pct"/>
          </w:tcPr>
          <w:p w14:paraId="225C46F5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NIP wykonawcy</w:t>
            </w:r>
          </w:p>
        </w:tc>
      </w:tr>
    </w:tbl>
    <w:p w14:paraId="27206AA6" w14:textId="77777777" w:rsidR="00494F18" w:rsidRPr="00D261D3" w:rsidRDefault="00494F18" w:rsidP="00494F18">
      <w:pPr>
        <w:pStyle w:val="Akapitzlist"/>
        <w:numPr>
          <w:ilvl w:val="0"/>
          <w:numId w:val="53"/>
        </w:numPr>
        <w:spacing w:before="120" w:after="120" w:line="240" w:lineRule="auto"/>
        <w:ind w:left="567" w:hanging="283"/>
        <w:jc w:val="both"/>
        <w:rPr>
          <w:rFonts w:asciiTheme="minorHAnsi" w:hAnsiTheme="minorHAnsi"/>
          <w:bCs/>
          <w:color w:val="000000"/>
        </w:rPr>
      </w:pPr>
      <w:r w:rsidRPr="00D261D3">
        <w:rPr>
          <w:rFonts w:asciiTheme="minorHAnsi" w:hAnsiTheme="minorHAnsi"/>
          <w:bCs/>
          <w:color w:val="000000"/>
        </w:rPr>
        <w:t>Dane uczestników instytucjonalnych (w tym osób fizycznych prowadzących jednoosobową działalność gospodarczą):</w:t>
      </w:r>
    </w:p>
    <w:tbl>
      <w:tblPr>
        <w:tblW w:w="873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7"/>
        <w:gridCol w:w="8255"/>
      </w:tblGrid>
      <w:tr w:rsidR="00494F18" w:rsidRPr="00D261D3" w14:paraId="2FD1B53B" w14:textId="77777777" w:rsidTr="001E6C7D">
        <w:trPr>
          <w:jc w:val="right"/>
        </w:trPr>
        <w:tc>
          <w:tcPr>
            <w:tcW w:w="273" w:type="pct"/>
            <w:vAlign w:val="center"/>
          </w:tcPr>
          <w:p w14:paraId="21A82CDC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Lp.</w:t>
            </w:r>
          </w:p>
        </w:tc>
        <w:tc>
          <w:tcPr>
            <w:tcW w:w="4727" w:type="pct"/>
            <w:vAlign w:val="center"/>
          </w:tcPr>
          <w:p w14:paraId="4BCDC37F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Nazwa</w:t>
            </w:r>
          </w:p>
        </w:tc>
      </w:tr>
      <w:tr w:rsidR="00494F18" w:rsidRPr="00D261D3" w14:paraId="26EF7E59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266F6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ACA2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Kraj</w:t>
            </w:r>
          </w:p>
        </w:tc>
      </w:tr>
      <w:tr w:rsidR="00494F18" w:rsidRPr="00D261D3" w14:paraId="056DB0F1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ED859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2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EBB21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Nazwa instytucji</w:t>
            </w:r>
          </w:p>
        </w:tc>
      </w:tr>
      <w:tr w:rsidR="00494F18" w:rsidRPr="00D261D3" w14:paraId="64AA26F9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B9C2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3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27C2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NIP</w:t>
            </w:r>
          </w:p>
        </w:tc>
      </w:tr>
      <w:tr w:rsidR="00494F18" w:rsidRPr="00D261D3" w14:paraId="64C772B5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1511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4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1B9E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Typ instytucji</w:t>
            </w:r>
          </w:p>
        </w:tc>
      </w:tr>
      <w:tr w:rsidR="00494F18" w:rsidRPr="00D261D3" w14:paraId="4D4609BC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82C3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5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5A17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Województwo</w:t>
            </w:r>
          </w:p>
        </w:tc>
      </w:tr>
      <w:tr w:rsidR="00494F18" w:rsidRPr="00D261D3" w14:paraId="5E4081CD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041EC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6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BF4C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Powiat</w:t>
            </w:r>
          </w:p>
        </w:tc>
      </w:tr>
      <w:tr w:rsidR="00494F18" w:rsidRPr="00D261D3" w14:paraId="08A712EB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08257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7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540E2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Gmina</w:t>
            </w:r>
          </w:p>
        </w:tc>
      </w:tr>
      <w:tr w:rsidR="00494F18" w:rsidRPr="00D261D3" w14:paraId="3E18244E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7BAB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8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E0EBD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Miejscowość</w:t>
            </w:r>
          </w:p>
        </w:tc>
      </w:tr>
      <w:tr w:rsidR="00494F18" w:rsidRPr="00D261D3" w14:paraId="1EF84663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8E4A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9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9171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Ulica</w:t>
            </w:r>
          </w:p>
        </w:tc>
      </w:tr>
      <w:tr w:rsidR="00494F18" w:rsidRPr="00D261D3" w14:paraId="3D0F0880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0F7E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10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3235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Nr budynku</w:t>
            </w:r>
          </w:p>
        </w:tc>
      </w:tr>
      <w:tr w:rsidR="00494F18" w:rsidRPr="00D261D3" w14:paraId="2FEFE996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E9E6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11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AD666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Nr lokalu</w:t>
            </w:r>
          </w:p>
        </w:tc>
      </w:tr>
      <w:tr w:rsidR="00494F18" w:rsidRPr="00D261D3" w14:paraId="44E2DF98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0F3DD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12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2CFE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Kod pocztowy</w:t>
            </w:r>
          </w:p>
        </w:tc>
      </w:tr>
      <w:tr w:rsidR="00494F18" w:rsidRPr="00D261D3" w14:paraId="595A2086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8A375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13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3A628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Obszar wg stopnia urbanizacji (DEGURBA)</w:t>
            </w:r>
          </w:p>
        </w:tc>
      </w:tr>
      <w:tr w:rsidR="00494F18" w:rsidRPr="00D261D3" w14:paraId="15F6C3B8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A645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14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D8CFD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Telefon kontaktowy</w:t>
            </w:r>
          </w:p>
        </w:tc>
      </w:tr>
      <w:tr w:rsidR="00494F18" w:rsidRPr="00D261D3" w14:paraId="39692592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1C6C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15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2603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Adres e-mail</w:t>
            </w:r>
          </w:p>
        </w:tc>
      </w:tr>
      <w:tr w:rsidR="00494F18" w:rsidRPr="00D261D3" w14:paraId="40C32F0B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1BC6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16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D2437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Data rozpoczęcia udziału w projekcie</w:t>
            </w:r>
          </w:p>
        </w:tc>
      </w:tr>
      <w:tr w:rsidR="00494F18" w:rsidRPr="00D261D3" w14:paraId="74AD7333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838D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17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387CD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Data zakończenia udziału w projekcie</w:t>
            </w:r>
          </w:p>
        </w:tc>
      </w:tr>
      <w:tr w:rsidR="00494F18" w:rsidRPr="00D261D3" w14:paraId="6BDFBC35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9606A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18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AA21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Czy wsparciem zostali objęci pracownicy instytucji</w:t>
            </w:r>
          </w:p>
        </w:tc>
      </w:tr>
      <w:tr w:rsidR="00494F18" w:rsidRPr="00D261D3" w14:paraId="442A41E8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1FCA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19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43677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Rodzaj przyznanego wsparcia</w:t>
            </w:r>
          </w:p>
        </w:tc>
      </w:tr>
      <w:tr w:rsidR="00494F18" w:rsidRPr="00D261D3" w14:paraId="48DC0CE4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3BFC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20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CF47C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Data rozpoczęcia udziału we wsparciu</w:t>
            </w:r>
          </w:p>
        </w:tc>
      </w:tr>
      <w:tr w:rsidR="00494F18" w:rsidRPr="00D261D3" w14:paraId="5E7AE1D0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6A7C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21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E0DB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Data zakończenia udziału we wsparciu</w:t>
            </w:r>
          </w:p>
        </w:tc>
      </w:tr>
    </w:tbl>
    <w:p w14:paraId="2B35C181" w14:textId="77777777" w:rsidR="00494F18" w:rsidRPr="00D261D3" w:rsidRDefault="00494F18" w:rsidP="00494F18">
      <w:pPr>
        <w:pStyle w:val="Akapitzlist"/>
        <w:numPr>
          <w:ilvl w:val="0"/>
          <w:numId w:val="53"/>
        </w:numPr>
        <w:spacing w:before="120" w:after="120" w:line="240" w:lineRule="auto"/>
        <w:ind w:left="567" w:hanging="283"/>
        <w:jc w:val="both"/>
        <w:rPr>
          <w:rFonts w:asciiTheme="minorHAnsi" w:hAnsiTheme="minorHAnsi"/>
          <w:bCs/>
          <w:color w:val="000000"/>
        </w:rPr>
      </w:pPr>
      <w:r w:rsidRPr="00D261D3">
        <w:rPr>
          <w:rFonts w:asciiTheme="minorHAnsi" w:hAnsiTheme="minorHAnsi"/>
          <w:bCs/>
          <w:color w:val="000000"/>
        </w:rPr>
        <w:t>Dane uczestników indywidualnych:</w:t>
      </w:r>
    </w:p>
    <w:tbl>
      <w:tblPr>
        <w:tblW w:w="873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7"/>
        <w:gridCol w:w="8255"/>
      </w:tblGrid>
      <w:tr w:rsidR="00494F18" w:rsidRPr="00D261D3" w14:paraId="156BBD2E" w14:textId="77777777" w:rsidTr="001E6C7D">
        <w:trPr>
          <w:jc w:val="right"/>
        </w:trPr>
        <w:tc>
          <w:tcPr>
            <w:tcW w:w="273" w:type="pct"/>
            <w:vAlign w:val="center"/>
          </w:tcPr>
          <w:p w14:paraId="484D3CA4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Lp.</w:t>
            </w:r>
          </w:p>
        </w:tc>
        <w:tc>
          <w:tcPr>
            <w:tcW w:w="4727" w:type="pct"/>
            <w:vAlign w:val="center"/>
          </w:tcPr>
          <w:p w14:paraId="561C440E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Nazwa</w:t>
            </w:r>
          </w:p>
        </w:tc>
      </w:tr>
      <w:tr w:rsidR="00494F18" w:rsidRPr="00D261D3" w14:paraId="6090B273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5D5C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6F7C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Kraj</w:t>
            </w:r>
          </w:p>
        </w:tc>
      </w:tr>
      <w:tr w:rsidR="00494F18" w:rsidRPr="00D261D3" w14:paraId="1B2AD344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CDC8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2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29A0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Rodzaj uczestnika</w:t>
            </w:r>
          </w:p>
        </w:tc>
      </w:tr>
      <w:tr w:rsidR="00494F18" w:rsidRPr="00D261D3" w14:paraId="4BBAC798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A002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3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2516E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Nazwa instytucji</w:t>
            </w:r>
          </w:p>
        </w:tc>
      </w:tr>
      <w:tr w:rsidR="00494F18" w:rsidRPr="00D261D3" w14:paraId="370E3E95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FBDE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4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51D6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Imię</w:t>
            </w:r>
          </w:p>
        </w:tc>
      </w:tr>
      <w:tr w:rsidR="00494F18" w:rsidRPr="00D261D3" w14:paraId="2507A827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AAAD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5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92CE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Nazwisko</w:t>
            </w:r>
          </w:p>
        </w:tc>
      </w:tr>
      <w:tr w:rsidR="00494F18" w:rsidRPr="00D261D3" w14:paraId="207B4934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AA64D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6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AB269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PESEL</w:t>
            </w:r>
          </w:p>
        </w:tc>
      </w:tr>
      <w:tr w:rsidR="00494F18" w:rsidRPr="00D261D3" w14:paraId="64F0E476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40850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7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B648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Płeć</w:t>
            </w:r>
          </w:p>
        </w:tc>
      </w:tr>
      <w:tr w:rsidR="00494F18" w:rsidRPr="00D261D3" w14:paraId="1B03C4BF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969E6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8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046AA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Wiek w chwili przystępowania do projektu</w:t>
            </w:r>
          </w:p>
        </w:tc>
      </w:tr>
      <w:tr w:rsidR="00494F18" w:rsidRPr="00D261D3" w14:paraId="141FB42F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F96D2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9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E269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Wykształcenie</w:t>
            </w:r>
          </w:p>
        </w:tc>
      </w:tr>
      <w:tr w:rsidR="00494F18" w:rsidRPr="00D261D3" w14:paraId="11AE16E1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20FB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10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DEF9C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Województwo</w:t>
            </w:r>
          </w:p>
        </w:tc>
      </w:tr>
      <w:tr w:rsidR="00494F18" w:rsidRPr="00D261D3" w14:paraId="0C5E0082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7C18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11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9410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Powiat</w:t>
            </w:r>
          </w:p>
        </w:tc>
      </w:tr>
      <w:tr w:rsidR="00494F18" w:rsidRPr="00D261D3" w14:paraId="52FD9D58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34C6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12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35696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Gmina</w:t>
            </w:r>
          </w:p>
        </w:tc>
      </w:tr>
      <w:tr w:rsidR="00494F18" w:rsidRPr="00D261D3" w14:paraId="0C548D12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258A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13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008A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Miejscowość</w:t>
            </w:r>
          </w:p>
        </w:tc>
      </w:tr>
      <w:tr w:rsidR="00494F18" w:rsidRPr="00D261D3" w14:paraId="3C8EB941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4A456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14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44F2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Ulica</w:t>
            </w:r>
          </w:p>
        </w:tc>
      </w:tr>
      <w:tr w:rsidR="00494F18" w:rsidRPr="00D261D3" w14:paraId="506EAA10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5B513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15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0782A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Nr budynku</w:t>
            </w:r>
          </w:p>
        </w:tc>
      </w:tr>
      <w:tr w:rsidR="00494F18" w:rsidRPr="00D261D3" w14:paraId="2DF5E196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1A9A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16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6A46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Nr lokalu</w:t>
            </w:r>
          </w:p>
        </w:tc>
      </w:tr>
      <w:tr w:rsidR="00494F18" w:rsidRPr="00D261D3" w14:paraId="0BAE2875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C0F62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17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FEEA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Kod pocztowy</w:t>
            </w:r>
          </w:p>
        </w:tc>
      </w:tr>
      <w:tr w:rsidR="00494F18" w:rsidRPr="00D261D3" w14:paraId="2435A121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2D4FD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18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1C881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Obszar wg stopnia urbanizacji (DEGURBA)</w:t>
            </w:r>
          </w:p>
        </w:tc>
      </w:tr>
      <w:tr w:rsidR="00494F18" w:rsidRPr="00D261D3" w14:paraId="4B2F0C23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4588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19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4461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Telefon kontaktowy</w:t>
            </w:r>
          </w:p>
        </w:tc>
      </w:tr>
      <w:tr w:rsidR="00494F18" w:rsidRPr="00D261D3" w14:paraId="2C169163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7ED1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20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B0B8A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Adres e-mail</w:t>
            </w:r>
          </w:p>
        </w:tc>
      </w:tr>
      <w:tr w:rsidR="00494F18" w:rsidRPr="00D261D3" w14:paraId="01BAF2A7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5E26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21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DA2F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Data rozpoczęcia udziału w projekcie</w:t>
            </w:r>
          </w:p>
        </w:tc>
      </w:tr>
      <w:tr w:rsidR="00494F18" w:rsidRPr="00D261D3" w14:paraId="2751F309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9F45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22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1985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Data zakończenia udziału w projekcie</w:t>
            </w:r>
          </w:p>
        </w:tc>
      </w:tr>
      <w:tr w:rsidR="00494F18" w:rsidRPr="00D261D3" w14:paraId="68D7B27A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7385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23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613A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Status osoby na rynku pracy w chwili przystąpienia do projektu</w:t>
            </w:r>
          </w:p>
        </w:tc>
      </w:tr>
      <w:tr w:rsidR="00494F18" w:rsidRPr="00D261D3" w14:paraId="785B9128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6EC4E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24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3B15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Wykonywany zawód</w:t>
            </w:r>
          </w:p>
        </w:tc>
      </w:tr>
      <w:tr w:rsidR="00494F18" w:rsidRPr="00D261D3" w14:paraId="1EC0E58E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A789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25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244A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Zatrudniony w (miejsce zatrudnienia)</w:t>
            </w:r>
          </w:p>
        </w:tc>
      </w:tr>
      <w:tr w:rsidR="00494F18" w:rsidRPr="00D261D3" w14:paraId="701B86DC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334AD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26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C49C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Sytuacja osoby w momencie zakończenia udziału w projekcie</w:t>
            </w:r>
          </w:p>
        </w:tc>
      </w:tr>
      <w:tr w:rsidR="00494F18" w:rsidRPr="00D261D3" w14:paraId="5EEA6E00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19F3A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27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7746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Inne rezultaty dotyczące osób młodych (dotyczy Inicjatywy na rzecz Zatrudnienia Młodych)</w:t>
            </w:r>
          </w:p>
        </w:tc>
      </w:tr>
      <w:tr w:rsidR="00494F18" w:rsidRPr="00D261D3" w14:paraId="019F5CD0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F155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28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22F9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Zakończenie udziału osoby w projekcie zgodnie z zaplanowaną dla niej ścieżką uczestnictwa</w:t>
            </w:r>
          </w:p>
        </w:tc>
      </w:tr>
      <w:tr w:rsidR="00494F18" w:rsidRPr="00D261D3" w14:paraId="4E3121B1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4D6F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29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F8C2C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Rodzaj przyznanego wsparcia</w:t>
            </w:r>
          </w:p>
        </w:tc>
      </w:tr>
      <w:tr w:rsidR="00494F18" w:rsidRPr="00D261D3" w14:paraId="5445114A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557F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30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CCF2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Data rozpoczęcia udziału we wsparciu</w:t>
            </w:r>
          </w:p>
        </w:tc>
      </w:tr>
      <w:tr w:rsidR="00494F18" w:rsidRPr="00D261D3" w14:paraId="41BFF6F3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389E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31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A0573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Data zakończenia udziału we wsparciu</w:t>
            </w:r>
          </w:p>
        </w:tc>
      </w:tr>
      <w:tr w:rsidR="00494F18" w:rsidRPr="00D261D3" w14:paraId="564E78F7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B0E0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32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7118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Data założenia działalności gospodarczej</w:t>
            </w:r>
          </w:p>
        </w:tc>
      </w:tr>
      <w:tr w:rsidR="00494F18" w:rsidRPr="00D261D3" w14:paraId="0DFEDF8E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6E01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33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E0C6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Kwota przyznanych środków na założenie działalności gospodarczej</w:t>
            </w:r>
          </w:p>
        </w:tc>
      </w:tr>
      <w:tr w:rsidR="00494F18" w:rsidRPr="00D261D3" w14:paraId="4B4A9F9E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F2FA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34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10A1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PKD założonej działalności gospodarczej</w:t>
            </w:r>
          </w:p>
        </w:tc>
      </w:tr>
      <w:tr w:rsidR="00494F18" w:rsidRPr="00D261D3" w14:paraId="18063BAB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53E8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35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A726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Osoba przebywająca w gospodarstwie domowym bez osób pracujących</w:t>
            </w:r>
          </w:p>
        </w:tc>
      </w:tr>
      <w:tr w:rsidR="00494F18" w:rsidRPr="00D261D3" w14:paraId="4BF53268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BC0F3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36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FC1A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W tym: w gospodarstwie domowym z dziećmi pozostającymi na utrzymaniu</w:t>
            </w:r>
          </w:p>
        </w:tc>
      </w:tr>
      <w:tr w:rsidR="00494F18" w:rsidRPr="00D261D3" w14:paraId="26FBB8B6" w14:textId="77777777" w:rsidTr="001E6C7D">
        <w:trPr>
          <w:jc w:val="right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AC21" w14:textId="77777777" w:rsidR="00494F18" w:rsidRPr="00D261D3" w:rsidRDefault="00494F18" w:rsidP="001E6C7D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37</w:t>
            </w:r>
          </w:p>
        </w:tc>
        <w:tc>
          <w:tcPr>
            <w:tcW w:w="4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3A7E" w14:textId="77777777" w:rsidR="00494F18" w:rsidRPr="00D261D3" w:rsidRDefault="00494F18" w:rsidP="001E6C7D">
            <w:pPr>
              <w:spacing w:line="240" w:lineRule="auto"/>
              <w:rPr>
                <w:rFonts w:asciiTheme="minorHAnsi" w:hAnsiTheme="minorHAnsi"/>
              </w:rPr>
            </w:pPr>
            <w:r w:rsidRPr="00D261D3">
              <w:rPr>
                <w:rFonts w:asciiTheme="minorHAnsi" w:hAnsiTheme="minorHAnsi"/>
              </w:rPr>
              <w:t>Osoba żyjąca w gospodarstwie składającym się z jednej osoby dorosłej i dzieci pozostających na utrzymaniu</w:t>
            </w:r>
          </w:p>
        </w:tc>
      </w:tr>
    </w:tbl>
    <w:p w14:paraId="21E9D5CB" w14:textId="77777777" w:rsidR="00494F18" w:rsidRPr="00D261D3" w:rsidRDefault="00494F18" w:rsidP="00494F18">
      <w:pPr>
        <w:spacing w:before="120" w:after="120" w:line="240" w:lineRule="auto"/>
        <w:rPr>
          <w:rFonts w:asciiTheme="minorHAnsi" w:eastAsia="Calibri" w:hAnsiTheme="minorHAnsi"/>
          <w:bCs/>
          <w:color w:val="000000"/>
          <w:lang w:eastAsia="en-US"/>
        </w:rPr>
      </w:pPr>
    </w:p>
    <w:p w14:paraId="22BB7EA7" w14:textId="77777777" w:rsidR="00494F18" w:rsidRPr="00D261D3" w:rsidRDefault="00494F18" w:rsidP="00494F18">
      <w:pPr>
        <w:spacing w:before="120" w:after="120" w:line="240" w:lineRule="auto"/>
        <w:rPr>
          <w:rFonts w:asciiTheme="minorHAnsi" w:eastAsia="Calibri" w:hAnsiTheme="minorHAnsi"/>
          <w:bCs/>
          <w:color w:val="000000"/>
          <w:lang w:eastAsia="en-US"/>
        </w:rPr>
      </w:pPr>
    </w:p>
    <w:p w14:paraId="0DF67F19" w14:textId="77777777" w:rsidR="00494F18" w:rsidRPr="00D261D3" w:rsidRDefault="00494F18" w:rsidP="00494F18">
      <w:pPr>
        <w:spacing w:before="120" w:after="120" w:line="240" w:lineRule="auto"/>
        <w:rPr>
          <w:rFonts w:asciiTheme="minorHAnsi" w:eastAsia="Calibri" w:hAnsiTheme="minorHAnsi"/>
          <w:bCs/>
          <w:color w:val="000000"/>
          <w:lang w:eastAsia="en-US"/>
        </w:rPr>
      </w:pPr>
    </w:p>
    <w:p w14:paraId="44769EED" w14:textId="77777777" w:rsidR="00494F18" w:rsidRPr="00D261D3" w:rsidRDefault="00494F18" w:rsidP="00B93F27">
      <w:pPr>
        <w:spacing w:line="240" w:lineRule="auto"/>
        <w:jc w:val="left"/>
        <w:rPr>
          <w:rFonts w:asciiTheme="minorHAnsi" w:hAnsiTheme="minorHAnsi" w:cstheme="minorHAnsi"/>
          <w:b/>
        </w:rPr>
      </w:pPr>
    </w:p>
    <w:sectPr w:rsidR="00494F18" w:rsidRPr="00D261D3" w:rsidSect="0017745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425" w:left="1418" w:header="284" w:footer="59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7E3F26" w14:textId="77777777" w:rsidR="00F35496" w:rsidRDefault="00F35496">
      <w:r>
        <w:separator/>
      </w:r>
    </w:p>
  </w:endnote>
  <w:endnote w:type="continuationSeparator" w:id="0">
    <w:p w14:paraId="696615C9" w14:textId="77777777" w:rsidR="00F35496" w:rsidRDefault="00F35496">
      <w:r>
        <w:continuationSeparator/>
      </w:r>
    </w:p>
  </w:endnote>
  <w:endnote w:type="continuationNotice" w:id="1">
    <w:p w14:paraId="288B6D31" w14:textId="77777777" w:rsidR="00F35496" w:rsidRDefault="00F3549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5589BC" w14:textId="2B90C100" w:rsidR="00F35496" w:rsidRPr="007D6AF0" w:rsidRDefault="00F35496" w:rsidP="00C45731">
    <w:pPr>
      <w:pStyle w:val="Stopka"/>
      <w:jc w:val="right"/>
      <w:rPr>
        <w:rFonts w:asciiTheme="minorHAnsi" w:hAnsiTheme="minorHAnsi"/>
        <w:sz w:val="18"/>
        <w:szCs w:val="18"/>
      </w:rPr>
    </w:pPr>
    <w:r w:rsidRPr="007D6AF0">
      <w:rPr>
        <w:rFonts w:asciiTheme="minorHAnsi" w:hAnsiTheme="minorHAnsi"/>
        <w:sz w:val="18"/>
        <w:szCs w:val="18"/>
      </w:rPr>
      <w:fldChar w:fldCharType="begin"/>
    </w:r>
    <w:r w:rsidRPr="007D6AF0">
      <w:rPr>
        <w:rFonts w:asciiTheme="minorHAnsi" w:hAnsiTheme="minorHAnsi"/>
        <w:sz w:val="18"/>
        <w:szCs w:val="18"/>
      </w:rPr>
      <w:instrText>PAGE   \* MERGEFORMAT</w:instrText>
    </w:r>
    <w:r w:rsidRPr="007D6AF0">
      <w:rPr>
        <w:rFonts w:asciiTheme="minorHAnsi" w:hAnsiTheme="minorHAnsi"/>
        <w:sz w:val="18"/>
        <w:szCs w:val="18"/>
      </w:rPr>
      <w:fldChar w:fldCharType="separate"/>
    </w:r>
    <w:r w:rsidR="00707311" w:rsidRPr="00707311">
      <w:rPr>
        <w:rFonts w:asciiTheme="minorHAnsi" w:hAnsiTheme="minorHAnsi"/>
        <w:noProof/>
        <w:sz w:val="18"/>
        <w:szCs w:val="18"/>
        <w:lang w:val="pl-PL"/>
      </w:rPr>
      <w:t>24</w:t>
    </w:r>
    <w:r w:rsidRPr="007D6AF0">
      <w:rPr>
        <w:rFonts w:asciiTheme="minorHAnsi" w:hAnsiTheme="minorHAnsi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B0A6A" w14:textId="77777777" w:rsidR="00F35496" w:rsidRPr="00F94264" w:rsidRDefault="00F35496" w:rsidP="00F94264">
    <w:pPr>
      <w:pStyle w:val="Nagwek"/>
      <w:jc w:val="center"/>
      <w:rPr>
        <w:rFonts w:ascii="Arial Narrow" w:hAnsi="Arial Narrow"/>
        <w:i/>
        <w:sz w:val="16"/>
        <w:szCs w:val="16"/>
        <w:lang w:val="pl-PL"/>
      </w:rPr>
    </w:pPr>
  </w:p>
  <w:p w14:paraId="1A8B7B59" w14:textId="6509EF6E" w:rsidR="00F35496" w:rsidRDefault="00F35496" w:rsidP="00F94264">
    <w:pPr>
      <w:pStyle w:val="Stopka"/>
      <w:tabs>
        <w:tab w:val="clear" w:pos="4536"/>
        <w:tab w:val="clear" w:pos="9072"/>
        <w:tab w:val="left" w:pos="3090"/>
      </w:tabs>
      <w:jc w:val="right"/>
    </w:pPr>
    <w:sdt>
      <w:sdtPr>
        <w:id w:val="900711692"/>
        <w:docPartObj>
          <w:docPartGallery w:val="Page Numbers (Bottom of Page)"/>
          <w:docPartUnique/>
        </w:docPartObj>
      </w:sdtPr>
      <w:sdtContent>
        <w:r w:rsidRPr="00F94264">
          <w:rPr>
            <w:rFonts w:ascii="Times New Roman" w:hAnsi="Times New Roman"/>
            <w:sz w:val="16"/>
            <w:szCs w:val="16"/>
          </w:rPr>
          <w:fldChar w:fldCharType="begin"/>
        </w:r>
        <w:r w:rsidRPr="00F94264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F94264">
          <w:rPr>
            <w:rFonts w:ascii="Times New Roman" w:hAnsi="Times New Roman"/>
            <w:sz w:val="16"/>
            <w:szCs w:val="16"/>
          </w:rPr>
          <w:fldChar w:fldCharType="separate"/>
        </w:r>
        <w:r w:rsidR="00707311" w:rsidRPr="00707311">
          <w:rPr>
            <w:rFonts w:ascii="Times New Roman" w:hAnsi="Times New Roman"/>
            <w:noProof/>
            <w:sz w:val="16"/>
            <w:szCs w:val="16"/>
            <w:lang w:val="pl-PL"/>
          </w:rPr>
          <w:t>1</w:t>
        </w:r>
        <w:r w:rsidRPr="00F94264">
          <w:rPr>
            <w:rFonts w:ascii="Times New Roman" w:hAnsi="Times New Roman"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3A1A91" w14:textId="77777777" w:rsidR="00F35496" w:rsidRDefault="00F35496">
      <w:r>
        <w:separator/>
      </w:r>
    </w:p>
  </w:footnote>
  <w:footnote w:type="continuationSeparator" w:id="0">
    <w:p w14:paraId="7558A684" w14:textId="77777777" w:rsidR="00F35496" w:rsidRDefault="00F35496">
      <w:r>
        <w:continuationSeparator/>
      </w:r>
    </w:p>
  </w:footnote>
  <w:footnote w:type="continuationNotice" w:id="1">
    <w:p w14:paraId="3FE2B029" w14:textId="77777777" w:rsidR="00F35496" w:rsidRDefault="00F35496">
      <w:pPr>
        <w:spacing w:line="240" w:lineRule="auto"/>
      </w:pPr>
    </w:p>
  </w:footnote>
  <w:footnote w:id="2">
    <w:p w14:paraId="75C0CE30" w14:textId="77777777" w:rsidR="00F35496" w:rsidRPr="00890A8F" w:rsidRDefault="00F35496" w:rsidP="008634AD">
      <w:pPr>
        <w:pStyle w:val="Tekstprzypisudolnego"/>
        <w:rPr>
          <w:rFonts w:asciiTheme="minorHAnsi" w:hAnsiTheme="minorHAnsi"/>
          <w:sz w:val="18"/>
          <w:szCs w:val="18"/>
        </w:rPr>
      </w:pPr>
      <w:r w:rsidRPr="00890A8F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890A8F">
        <w:rPr>
          <w:rFonts w:asciiTheme="minorHAnsi" w:hAnsiTheme="minorHAnsi"/>
          <w:sz w:val="18"/>
          <w:szCs w:val="18"/>
        </w:rPr>
        <w:t xml:space="preserve"> Wskaźnik zostanie wpisany zgodnie z Ofertą Wykonawcy.</w:t>
      </w:r>
    </w:p>
  </w:footnote>
  <w:footnote w:id="3">
    <w:p w14:paraId="00B30AB7" w14:textId="77777777" w:rsidR="00F35496" w:rsidRPr="00366725" w:rsidRDefault="00F35496">
      <w:pPr>
        <w:pStyle w:val="Tekstprzypisudolnego"/>
        <w:rPr>
          <w:rFonts w:asciiTheme="minorHAnsi" w:hAnsiTheme="minorHAnsi"/>
          <w:sz w:val="18"/>
          <w:szCs w:val="18"/>
        </w:rPr>
      </w:pPr>
      <w:r w:rsidRPr="00366725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366725">
        <w:rPr>
          <w:rFonts w:asciiTheme="minorHAnsi" w:hAnsiTheme="minorHAnsi"/>
          <w:sz w:val="18"/>
          <w:szCs w:val="18"/>
        </w:rPr>
        <w:t xml:space="preserve"> Przez dni robocze rozumie się dni od poniedziałku do piątku z wyłączeniem dni ustawowo wolnych od pracy.</w:t>
      </w:r>
    </w:p>
  </w:footnote>
  <w:footnote w:id="4">
    <w:p w14:paraId="6FAECAF2" w14:textId="77777777" w:rsidR="00F35496" w:rsidRPr="00D261D3" w:rsidRDefault="00F35496" w:rsidP="00F5785B">
      <w:pPr>
        <w:pStyle w:val="Tekstprzypisudolnego"/>
        <w:jc w:val="both"/>
        <w:rPr>
          <w:rFonts w:asciiTheme="minorHAnsi" w:hAnsiTheme="minorHAnsi"/>
          <w:sz w:val="16"/>
          <w:szCs w:val="16"/>
        </w:rPr>
      </w:pPr>
      <w:r w:rsidRPr="00C93447">
        <w:rPr>
          <w:rStyle w:val="Odwoanieprzypisudolnego"/>
          <w:sz w:val="16"/>
          <w:szCs w:val="16"/>
        </w:rPr>
        <w:footnoteRef/>
      </w:r>
      <w:r w:rsidRPr="00C93447">
        <w:rPr>
          <w:sz w:val="16"/>
          <w:szCs w:val="16"/>
        </w:rPr>
        <w:t xml:space="preserve"> </w:t>
      </w:r>
      <w:r w:rsidRPr="00D261D3">
        <w:rPr>
          <w:rFonts w:asciiTheme="minorHAnsi" w:hAnsiTheme="minorHAnsi"/>
          <w:sz w:val="16"/>
          <w:szCs w:val="16"/>
        </w:rPr>
        <w:t>Rozporządzenia Parlamentu Europejskiego i Rady (UE) nr 1303/2013 z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1083/2006.</w:t>
      </w:r>
    </w:p>
  </w:footnote>
  <w:footnote w:id="5">
    <w:p w14:paraId="1FAC9629" w14:textId="77777777" w:rsidR="00F35496" w:rsidRPr="00D261D3" w:rsidRDefault="00F35496" w:rsidP="00F5785B">
      <w:pPr>
        <w:pStyle w:val="Tekstprzypisudolnego"/>
        <w:jc w:val="both"/>
        <w:rPr>
          <w:rFonts w:asciiTheme="minorHAnsi" w:hAnsiTheme="minorHAnsi"/>
          <w:sz w:val="16"/>
          <w:szCs w:val="16"/>
        </w:rPr>
      </w:pPr>
      <w:r w:rsidRPr="00D261D3">
        <w:rPr>
          <w:rStyle w:val="Odwoanieprzypisudolnego"/>
          <w:rFonts w:asciiTheme="minorHAnsi" w:hAnsiTheme="minorHAnsi"/>
          <w:sz w:val="16"/>
          <w:szCs w:val="16"/>
        </w:rPr>
        <w:footnoteRef/>
      </w:r>
      <w:r w:rsidRPr="00D261D3">
        <w:rPr>
          <w:rFonts w:asciiTheme="minorHAnsi" w:hAnsiTheme="minorHAnsi"/>
          <w:sz w:val="16"/>
          <w:szCs w:val="16"/>
        </w:rPr>
        <w:t xml:space="preserve"> Rozporządzenia delegowanego Komisji (UE) nr 480/2014 z 3 marca 2014 r. uzupełniającego rozporządzenie Parlamentu Europejskiego i Rady (UE) nr 1303/2013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Rybackiego.</w:t>
      </w:r>
    </w:p>
  </w:footnote>
  <w:footnote w:id="6">
    <w:p w14:paraId="3B0965A8" w14:textId="77777777" w:rsidR="00F35496" w:rsidRDefault="00F35496" w:rsidP="00494F18">
      <w:pPr>
        <w:pStyle w:val="Tekstprzypisudolnego"/>
      </w:pPr>
      <w:r>
        <w:rPr>
          <w:rStyle w:val="Odwoanieprzypisudolnego"/>
        </w:rPr>
        <w:t>*</w:t>
      </w:r>
      <w:r>
        <w:t xml:space="preserve"> </w:t>
      </w:r>
      <w:r w:rsidRPr="002775C8">
        <w:t>Niepotrzebne skreślić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6DCA5C" w14:textId="77777777" w:rsidR="00F35496" w:rsidRDefault="00F35496">
    <w:pPr>
      <w:pStyle w:val="Nagwek"/>
    </w:pPr>
  </w:p>
  <w:p w14:paraId="76F8CE43" w14:textId="77777777" w:rsidR="00F35496" w:rsidRDefault="00F3549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760E8F" w14:textId="77777777" w:rsidR="00F35496" w:rsidRDefault="00F35496" w:rsidP="00BB1CC5">
    <w:pPr>
      <w:pStyle w:val="Nagwek"/>
      <w:rPr>
        <w:rFonts w:ascii="Arial Narrow" w:hAnsi="Arial Narrow"/>
        <w:sz w:val="18"/>
        <w:szCs w:val="18"/>
        <w:lang w:val="pl-PL"/>
      </w:rPr>
    </w:pPr>
    <w:r w:rsidRPr="00486FD5">
      <w:rPr>
        <w:rFonts w:ascii="Arial Narrow" w:hAnsi="Arial Narrow"/>
        <w:noProof/>
        <w:sz w:val="18"/>
        <w:szCs w:val="18"/>
        <w:lang w:val="pl-PL" w:eastAsia="pl-PL"/>
      </w:rPr>
      <w:drawing>
        <wp:anchor distT="0" distB="0" distL="114300" distR="114300" simplePos="0" relativeHeight="251658240" behindDoc="1" locked="0" layoutInCell="1" allowOverlap="1" wp14:anchorId="2853D9D0" wp14:editId="33D7B829">
          <wp:simplePos x="0" y="0"/>
          <wp:positionH relativeFrom="column">
            <wp:posOffset>-633730</wp:posOffset>
          </wp:positionH>
          <wp:positionV relativeFrom="paragraph">
            <wp:posOffset>-113665</wp:posOffset>
          </wp:positionV>
          <wp:extent cx="7091465" cy="771525"/>
          <wp:effectExtent l="0" t="0" r="0" b="0"/>
          <wp:wrapNone/>
          <wp:docPr id="1" name="Obraz 1" descr="D:\Users\rafal_wawrzycki\Desktop\misc\loga_new\pasek_fundusze_EU_PL_PARP_grupa_PFR_UE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Users\rafal_wawrzycki\Desktop\misc\loga_new\pasek_fundusze_EU_PL_PARP_grupa_PFR_UE_kolo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9146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" w15:restartNumberingAfterBreak="0">
    <w:nsid w:val="0000000E"/>
    <w:multiLevelType w:val="multilevel"/>
    <w:tmpl w:val="4C20C5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F"/>
    <w:multiLevelType w:val="multilevel"/>
    <w:tmpl w:val="0000000F"/>
    <w:name w:val="WW8Num1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decimal"/>
      <w:lvlText w:val="%8)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8CEA9858"/>
    <w:name w:val="WW8Num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>
      <w:start w:val="1"/>
      <w:numFmt w:val="none"/>
      <w:lvlText w:val="-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4" w15:restartNumberingAfterBreak="0">
    <w:nsid w:val="00000013"/>
    <w:multiLevelType w:val="multilevel"/>
    <w:tmpl w:val="00000013"/>
    <w:name w:val="WW8Num2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00A21D7"/>
    <w:multiLevelType w:val="multilevel"/>
    <w:tmpl w:val="972274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C758D"/>
    <w:multiLevelType w:val="singleLevel"/>
    <w:tmpl w:val="CB2E26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6260D18"/>
    <w:multiLevelType w:val="hybridMultilevel"/>
    <w:tmpl w:val="F526353C"/>
    <w:lvl w:ilvl="0" w:tplc="B5C020F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2C0100"/>
    <w:multiLevelType w:val="hybridMultilevel"/>
    <w:tmpl w:val="E604A7CE"/>
    <w:lvl w:ilvl="0" w:tplc="49C44928">
      <w:start w:val="2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B8BA476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667430C"/>
    <w:multiLevelType w:val="hybridMultilevel"/>
    <w:tmpl w:val="9DEABA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E148BC"/>
    <w:multiLevelType w:val="hybridMultilevel"/>
    <w:tmpl w:val="10D4EE02"/>
    <w:lvl w:ilvl="0" w:tplc="04150017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0EEF1059"/>
    <w:multiLevelType w:val="hybridMultilevel"/>
    <w:tmpl w:val="A7BA34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427C4F"/>
    <w:multiLevelType w:val="hybridMultilevel"/>
    <w:tmpl w:val="5C52117E"/>
    <w:lvl w:ilvl="0" w:tplc="D88C1B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FE44039"/>
    <w:multiLevelType w:val="hybridMultilevel"/>
    <w:tmpl w:val="6A7A36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914DDE"/>
    <w:multiLevelType w:val="hybridMultilevel"/>
    <w:tmpl w:val="0F6E6B9C"/>
    <w:lvl w:ilvl="0" w:tplc="2938A2A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0" w:hanging="360"/>
      </w:pPr>
    </w:lvl>
    <w:lvl w:ilvl="2" w:tplc="0415001B" w:tentative="1">
      <w:start w:val="1"/>
      <w:numFmt w:val="lowerRoman"/>
      <w:lvlText w:val="%3."/>
      <w:lvlJc w:val="right"/>
      <w:pPr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15" w15:restartNumberingAfterBreak="0">
    <w:nsid w:val="173912BC"/>
    <w:multiLevelType w:val="hybridMultilevel"/>
    <w:tmpl w:val="EE5CCF88"/>
    <w:lvl w:ilvl="0" w:tplc="9B904EF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5C61A9"/>
    <w:multiLevelType w:val="hybridMultilevel"/>
    <w:tmpl w:val="D19858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940ECD"/>
    <w:multiLevelType w:val="hybridMultilevel"/>
    <w:tmpl w:val="B648682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E043098"/>
    <w:multiLevelType w:val="hybridMultilevel"/>
    <w:tmpl w:val="50A2D8D8"/>
    <w:lvl w:ilvl="0" w:tplc="4036EA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2318A3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8A53C4"/>
    <w:multiLevelType w:val="hybridMultilevel"/>
    <w:tmpl w:val="A5FA078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201B6C12"/>
    <w:multiLevelType w:val="hybridMultilevel"/>
    <w:tmpl w:val="E89E8B6A"/>
    <w:lvl w:ilvl="0" w:tplc="04150011">
      <w:start w:val="1"/>
      <w:numFmt w:val="decimal"/>
      <w:lvlText w:val="%1)"/>
      <w:lvlJc w:val="left"/>
      <w:pPr>
        <w:ind w:left="-132" w:hanging="360"/>
      </w:pPr>
    </w:lvl>
    <w:lvl w:ilvl="1" w:tplc="869A216E">
      <w:start w:val="1"/>
      <w:numFmt w:val="lowerLetter"/>
      <w:lvlText w:val="%2)"/>
      <w:lvlJc w:val="left"/>
      <w:pPr>
        <w:ind w:left="588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13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0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7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4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1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9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628" w:hanging="180"/>
      </w:pPr>
      <w:rPr>
        <w:rFonts w:cs="Times New Roman"/>
      </w:rPr>
    </w:lvl>
  </w:abstractNum>
  <w:abstractNum w:abstractNumId="21" w15:restartNumberingAfterBreak="0">
    <w:nsid w:val="21986D90"/>
    <w:multiLevelType w:val="hybridMultilevel"/>
    <w:tmpl w:val="1ABE4E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9E483C"/>
    <w:multiLevelType w:val="hybridMultilevel"/>
    <w:tmpl w:val="C69E532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1DA3E83"/>
    <w:multiLevelType w:val="hybridMultilevel"/>
    <w:tmpl w:val="0CBABC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2AA53FD"/>
    <w:multiLevelType w:val="hybridMultilevel"/>
    <w:tmpl w:val="C174F9A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39358B5"/>
    <w:multiLevelType w:val="hybridMultilevel"/>
    <w:tmpl w:val="DD42B4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F447E0"/>
    <w:multiLevelType w:val="hybridMultilevel"/>
    <w:tmpl w:val="60BA3D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131F43"/>
    <w:multiLevelType w:val="hybridMultilevel"/>
    <w:tmpl w:val="B648682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41464DAA"/>
    <w:multiLevelType w:val="hybridMultilevel"/>
    <w:tmpl w:val="60E46A8C"/>
    <w:lvl w:ilvl="0" w:tplc="2318A3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2878BF"/>
    <w:multiLevelType w:val="hybridMultilevel"/>
    <w:tmpl w:val="DD42B4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AF2356"/>
    <w:multiLevelType w:val="hybridMultilevel"/>
    <w:tmpl w:val="C174F9A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4819271D"/>
    <w:multiLevelType w:val="hybridMultilevel"/>
    <w:tmpl w:val="8FA67D3A"/>
    <w:lvl w:ilvl="0" w:tplc="04150011">
      <w:start w:val="1"/>
      <w:numFmt w:val="decimal"/>
      <w:lvlText w:val="%1)"/>
      <w:lvlJc w:val="left"/>
      <w:pPr>
        <w:ind w:left="3763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95C2D"/>
    <w:multiLevelType w:val="hybridMultilevel"/>
    <w:tmpl w:val="092EA376"/>
    <w:lvl w:ilvl="0" w:tplc="BD387D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A8D44F5"/>
    <w:multiLevelType w:val="hybridMultilevel"/>
    <w:tmpl w:val="54EA30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5F34C2"/>
    <w:multiLevelType w:val="hybridMultilevel"/>
    <w:tmpl w:val="DB0AC81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4E1A0796"/>
    <w:multiLevelType w:val="multilevel"/>
    <w:tmpl w:val="62D2AD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3">
      <w:start w:val="1"/>
      <w:numFmt w:val="lowerRoman"/>
      <w:lvlText w:val="(%4)"/>
      <w:lvlJc w:val="left"/>
      <w:pPr>
        <w:tabs>
          <w:tab w:val="num" w:pos="1701"/>
        </w:tabs>
        <w:ind w:left="1701" w:hanging="51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6" w15:restartNumberingAfterBreak="0">
    <w:nsid w:val="4EE44C07"/>
    <w:multiLevelType w:val="hybridMultilevel"/>
    <w:tmpl w:val="77626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336009"/>
    <w:multiLevelType w:val="hybridMultilevel"/>
    <w:tmpl w:val="53C074EA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213579B"/>
    <w:multiLevelType w:val="multilevel"/>
    <w:tmpl w:val="811481A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  <w:color w:val="auto"/>
      </w:rPr>
    </w:lvl>
    <w:lvl w:ilvl="7">
      <w:start w:val="1"/>
      <w:numFmt w:val="decimal"/>
      <w:lvlText w:val="%8)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9" w15:restartNumberingAfterBreak="0">
    <w:nsid w:val="56E55113"/>
    <w:multiLevelType w:val="hybridMultilevel"/>
    <w:tmpl w:val="E9668B58"/>
    <w:lvl w:ilvl="0" w:tplc="172689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87D713A"/>
    <w:multiLevelType w:val="multilevel"/>
    <w:tmpl w:val="AC98AD5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3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1" w15:restartNumberingAfterBreak="0">
    <w:nsid w:val="5AA654A7"/>
    <w:multiLevelType w:val="hybridMultilevel"/>
    <w:tmpl w:val="97ECBBE2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2" w15:restartNumberingAfterBreak="0">
    <w:nsid w:val="5B6D3A46"/>
    <w:multiLevelType w:val="hybridMultilevel"/>
    <w:tmpl w:val="591610CE"/>
    <w:lvl w:ilvl="0" w:tplc="FD72B1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D93285"/>
    <w:multiLevelType w:val="hybridMultilevel"/>
    <w:tmpl w:val="A9D835AC"/>
    <w:lvl w:ilvl="0" w:tplc="5462B192">
      <w:start w:val="2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0EE6822"/>
    <w:multiLevelType w:val="hybridMultilevel"/>
    <w:tmpl w:val="3D7295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762194"/>
    <w:multiLevelType w:val="hybridMultilevel"/>
    <w:tmpl w:val="53C074EA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652C0AD1"/>
    <w:multiLevelType w:val="hybridMultilevel"/>
    <w:tmpl w:val="1068D7C8"/>
    <w:lvl w:ilvl="0" w:tplc="A2F29916">
      <w:start w:val="1"/>
      <w:numFmt w:val="decimal"/>
      <w:pStyle w:val="Umowa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7A44119"/>
    <w:multiLevelType w:val="hybridMultilevel"/>
    <w:tmpl w:val="497A283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 w15:restartNumberingAfterBreak="0">
    <w:nsid w:val="681D7B41"/>
    <w:multiLevelType w:val="hybridMultilevel"/>
    <w:tmpl w:val="DFCE72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A8B149A"/>
    <w:multiLevelType w:val="multilevel"/>
    <w:tmpl w:val="94A6159E"/>
    <w:name w:val="WW8Num17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 w:hint="default"/>
      </w:rPr>
    </w:lvl>
    <w:lvl w:ilvl="6">
      <w:start w:val="2"/>
      <w:numFmt w:val="decimal"/>
      <w:lvlText w:val="%7."/>
      <w:lvlJc w:val="left"/>
      <w:pPr>
        <w:tabs>
          <w:tab w:val="num" w:pos="6881"/>
        </w:tabs>
        <w:ind w:left="6881" w:hanging="360"/>
      </w:pPr>
      <w:rPr>
        <w:rFonts w:cs="Times New Roman" w:hint="default"/>
        <w:color w:val="auto"/>
      </w:rPr>
    </w:lvl>
    <w:lvl w:ilvl="7">
      <w:start w:val="1"/>
      <w:numFmt w:val="decimal"/>
      <w:lvlText w:val="%8)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 w:hint="default"/>
      </w:rPr>
    </w:lvl>
  </w:abstractNum>
  <w:abstractNum w:abstractNumId="50" w15:restartNumberingAfterBreak="0">
    <w:nsid w:val="6C3D36B4"/>
    <w:multiLevelType w:val="hybridMultilevel"/>
    <w:tmpl w:val="2FE01572"/>
    <w:lvl w:ilvl="0" w:tplc="04150011">
      <w:start w:val="1"/>
      <w:numFmt w:val="decimal"/>
      <w:lvlText w:val="%1)"/>
      <w:lvlJc w:val="left"/>
      <w:pPr>
        <w:ind w:left="1775" w:hanging="360"/>
      </w:pPr>
    </w:lvl>
    <w:lvl w:ilvl="1" w:tplc="04150019">
      <w:start w:val="1"/>
      <w:numFmt w:val="lowerLetter"/>
      <w:lvlText w:val="%2."/>
      <w:lvlJc w:val="left"/>
      <w:pPr>
        <w:ind w:left="2495" w:hanging="360"/>
      </w:pPr>
    </w:lvl>
    <w:lvl w:ilvl="2" w:tplc="0415001B">
      <w:start w:val="1"/>
      <w:numFmt w:val="lowerRoman"/>
      <w:lvlText w:val="%3."/>
      <w:lvlJc w:val="right"/>
      <w:pPr>
        <w:ind w:left="3215" w:hanging="180"/>
      </w:pPr>
    </w:lvl>
    <w:lvl w:ilvl="3" w:tplc="0415000F">
      <w:start w:val="1"/>
      <w:numFmt w:val="decimal"/>
      <w:lvlText w:val="%4."/>
      <w:lvlJc w:val="left"/>
      <w:pPr>
        <w:ind w:left="3935" w:hanging="360"/>
      </w:pPr>
    </w:lvl>
    <w:lvl w:ilvl="4" w:tplc="04150019">
      <w:start w:val="1"/>
      <w:numFmt w:val="lowerLetter"/>
      <w:lvlText w:val="%5."/>
      <w:lvlJc w:val="left"/>
      <w:pPr>
        <w:ind w:left="4655" w:hanging="360"/>
      </w:pPr>
    </w:lvl>
    <w:lvl w:ilvl="5" w:tplc="0415001B">
      <w:start w:val="1"/>
      <w:numFmt w:val="lowerRoman"/>
      <w:lvlText w:val="%6."/>
      <w:lvlJc w:val="right"/>
      <w:pPr>
        <w:ind w:left="5375" w:hanging="180"/>
      </w:pPr>
    </w:lvl>
    <w:lvl w:ilvl="6" w:tplc="0415000F">
      <w:start w:val="1"/>
      <w:numFmt w:val="decimal"/>
      <w:lvlText w:val="%7."/>
      <w:lvlJc w:val="left"/>
      <w:pPr>
        <w:ind w:left="6095" w:hanging="360"/>
      </w:pPr>
    </w:lvl>
    <w:lvl w:ilvl="7" w:tplc="04150019">
      <w:start w:val="1"/>
      <w:numFmt w:val="lowerLetter"/>
      <w:lvlText w:val="%8."/>
      <w:lvlJc w:val="left"/>
      <w:pPr>
        <w:ind w:left="6815" w:hanging="360"/>
      </w:pPr>
    </w:lvl>
    <w:lvl w:ilvl="8" w:tplc="0415001B">
      <w:start w:val="1"/>
      <w:numFmt w:val="lowerRoman"/>
      <w:lvlText w:val="%9."/>
      <w:lvlJc w:val="right"/>
      <w:pPr>
        <w:ind w:left="7535" w:hanging="180"/>
      </w:pPr>
    </w:lvl>
  </w:abstractNum>
  <w:abstractNum w:abstractNumId="51" w15:restartNumberingAfterBreak="0">
    <w:nsid w:val="6CE97AED"/>
    <w:multiLevelType w:val="hybridMultilevel"/>
    <w:tmpl w:val="0EC4C6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D3D11D0"/>
    <w:multiLevelType w:val="hybridMultilevel"/>
    <w:tmpl w:val="9B9EA7A0"/>
    <w:lvl w:ilvl="0" w:tplc="E736C5A4">
      <w:start w:val="1"/>
      <w:numFmt w:val="bullet"/>
      <w:lvlText w:val=""/>
      <w:lvlJc w:val="left"/>
      <w:pPr>
        <w:ind w:left="10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53" w15:restartNumberingAfterBreak="0">
    <w:nsid w:val="6DFD4815"/>
    <w:multiLevelType w:val="hybridMultilevel"/>
    <w:tmpl w:val="F526353C"/>
    <w:lvl w:ilvl="0" w:tplc="B5C020F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E8A74EC"/>
    <w:multiLevelType w:val="hybridMultilevel"/>
    <w:tmpl w:val="CB10A3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FC70298"/>
    <w:multiLevelType w:val="hybridMultilevel"/>
    <w:tmpl w:val="6C4AD474"/>
    <w:lvl w:ilvl="0" w:tplc="8672284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22BE4F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82B65FF"/>
    <w:multiLevelType w:val="hybridMultilevel"/>
    <w:tmpl w:val="49C6AA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9CE323C"/>
    <w:multiLevelType w:val="hybridMultilevel"/>
    <w:tmpl w:val="90B63CA6"/>
    <w:lvl w:ilvl="0" w:tplc="F7A64CE0">
      <w:start w:val="1"/>
      <w:numFmt w:val="lowerLetter"/>
      <w:lvlText w:val="%1)"/>
      <w:lvlJc w:val="left"/>
      <w:pPr>
        <w:ind w:left="1211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8" w15:restartNumberingAfterBreak="0">
    <w:nsid w:val="7A817B08"/>
    <w:multiLevelType w:val="hybridMultilevel"/>
    <w:tmpl w:val="7EDC49D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7ED04878"/>
    <w:multiLevelType w:val="hybridMultilevel"/>
    <w:tmpl w:val="F1B655CA"/>
    <w:lvl w:ilvl="0" w:tplc="A20C54FA">
      <w:start w:val="1"/>
      <w:numFmt w:val="decimal"/>
      <w:pStyle w:val="ListNumbers"/>
      <w:lvlText w:val="%1.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  <w:sz w:val="20"/>
      </w:rPr>
    </w:lvl>
    <w:lvl w:ilvl="2" w:tplc="57F007C0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3C86AE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Arial" w:eastAsia="Times New Roman" w:hAnsi="Arial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58"/>
  </w:num>
  <w:num w:numId="3">
    <w:abstractNumId w:val="37"/>
  </w:num>
  <w:num w:numId="4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</w:num>
  <w:num w:numId="13">
    <w:abstractNumId w:val="46"/>
  </w:num>
  <w:num w:numId="14">
    <w:abstractNumId w:val="2"/>
  </w:num>
  <w:num w:numId="15">
    <w:abstractNumId w:val="9"/>
  </w:num>
  <w:num w:numId="16">
    <w:abstractNumId w:val="49"/>
  </w:num>
  <w:num w:numId="17">
    <w:abstractNumId w:val="53"/>
  </w:num>
  <w:num w:numId="18">
    <w:abstractNumId w:val="48"/>
  </w:num>
  <w:num w:numId="19">
    <w:abstractNumId w:val="20"/>
  </w:num>
  <w:num w:numId="20">
    <w:abstractNumId w:val="15"/>
  </w:num>
  <w:num w:numId="21">
    <w:abstractNumId w:val="8"/>
  </w:num>
  <w:num w:numId="22">
    <w:abstractNumId w:val="1"/>
  </w:num>
  <w:num w:numId="23">
    <w:abstractNumId w:val="32"/>
  </w:num>
  <w:num w:numId="24">
    <w:abstractNumId w:val="38"/>
  </w:num>
  <w:num w:numId="25">
    <w:abstractNumId w:val="7"/>
  </w:num>
  <w:num w:numId="26">
    <w:abstractNumId w:val="45"/>
  </w:num>
  <w:num w:numId="27">
    <w:abstractNumId w:val="19"/>
  </w:num>
  <w:num w:numId="28">
    <w:abstractNumId w:val="34"/>
  </w:num>
  <w:num w:numId="29">
    <w:abstractNumId w:val="18"/>
  </w:num>
  <w:num w:numId="30">
    <w:abstractNumId w:val="22"/>
  </w:num>
  <w:num w:numId="31">
    <w:abstractNumId w:val="24"/>
  </w:num>
  <w:num w:numId="32">
    <w:abstractNumId w:val="30"/>
  </w:num>
  <w:num w:numId="33">
    <w:abstractNumId w:val="36"/>
  </w:num>
  <w:num w:numId="34">
    <w:abstractNumId w:val="51"/>
  </w:num>
  <w:num w:numId="35">
    <w:abstractNumId w:val="13"/>
  </w:num>
  <w:num w:numId="36">
    <w:abstractNumId w:val="47"/>
  </w:num>
  <w:num w:numId="37">
    <w:abstractNumId w:val="10"/>
  </w:num>
  <w:num w:numId="38">
    <w:abstractNumId w:val="40"/>
  </w:num>
  <w:num w:numId="39">
    <w:abstractNumId w:val="52"/>
  </w:num>
  <w:num w:numId="40">
    <w:abstractNumId w:val="33"/>
  </w:num>
  <w:num w:numId="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1"/>
  </w:num>
  <w:num w:numId="45">
    <w:abstractNumId w:val="42"/>
  </w:num>
  <w:num w:numId="46">
    <w:abstractNumId w:val="44"/>
  </w:num>
  <w:num w:numId="47">
    <w:abstractNumId w:val="31"/>
  </w:num>
  <w:num w:numId="48">
    <w:abstractNumId w:val="6"/>
  </w:num>
  <w:num w:numId="49">
    <w:abstractNumId w:val="14"/>
  </w:num>
  <w:num w:numId="50">
    <w:abstractNumId w:val="26"/>
  </w:num>
  <w:num w:numId="51">
    <w:abstractNumId w:val="17"/>
  </w:num>
  <w:num w:numId="52">
    <w:abstractNumId w:val="27"/>
  </w:num>
  <w:num w:numId="53">
    <w:abstractNumId w:val="57"/>
  </w:num>
  <w:num w:numId="54">
    <w:abstractNumId w:val="39"/>
  </w:num>
  <w:num w:numId="55">
    <w:abstractNumId w:val="54"/>
  </w:num>
  <w:num w:numId="56">
    <w:abstractNumId w:val="25"/>
  </w:num>
  <w:num w:numId="57">
    <w:abstractNumId w:val="29"/>
  </w:num>
  <w:num w:numId="58">
    <w:abstractNumId w:val="12"/>
  </w:num>
  <w:num w:numId="59">
    <w:abstractNumId w:val="4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1F1"/>
    <w:rsid w:val="000016ED"/>
    <w:rsid w:val="00004B61"/>
    <w:rsid w:val="000051EF"/>
    <w:rsid w:val="000053E6"/>
    <w:rsid w:val="00006D75"/>
    <w:rsid w:val="0000793E"/>
    <w:rsid w:val="00011F50"/>
    <w:rsid w:val="000121FA"/>
    <w:rsid w:val="00014253"/>
    <w:rsid w:val="00014F1B"/>
    <w:rsid w:val="000153A2"/>
    <w:rsid w:val="0001549F"/>
    <w:rsid w:val="00020A8F"/>
    <w:rsid w:val="000228A4"/>
    <w:rsid w:val="000230E6"/>
    <w:rsid w:val="00026E88"/>
    <w:rsid w:val="00027044"/>
    <w:rsid w:val="00027A33"/>
    <w:rsid w:val="00030F49"/>
    <w:rsid w:val="00034541"/>
    <w:rsid w:val="00036B6F"/>
    <w:rsid w:val="00037056"/>
    <w:rsid w:val="00040D2F"/>
    <w:rsid w:val="00042F6C"/>
    <w:rsid w:val="00043431"/>
    <w:rsid w:val="00043930"/>
    <w:rsid w:val="00043D04"/>
    <w:rsid w:val="0004567E"/>
    <w:rsid w:val="000461E6"/>
    <w:rsid w:val="000504AE"/>
    <w:rsid w:val="00052B0E"/>
    <w:rsid w:val="00053608"/>
    <w:rsid w:val="000539F5"/>
    <w:rsid w:val="00053AB0"/>
    <w:rsid w:val="000570DB"/>
    <w:rsid w:val="000577E3"/>
    <w:rsid w:val="00057BE9"/>
    <w:rsid w:val="00057DCA"/>
    <w:rsid w:val="00061D65"/>
    <w:rsid w:val="00061DAB"/>
    <w:rsid w:val="00062437"/>
    <w:rsid w:val="00062E84"/>
    <w:rsid w:val="00064C9C"/>
    <w:rsid w:val="00064EC2"/>
    <w:rsid w:val="00064FF0"/>
    <w:rsid w:val="00065B19"/>
    <w:rsid w:val="00065C39"/>
    <w:rsid w:val="000667A1"/>
    <w:rsid w:val="00066AAD"/>
    <w:rsid w:val="000678AF"/>
    <w:rsid w:val="00067BB1"/>
    <w:rsid w:val="00067EA7"/>
    <w:rsid w:val="0007136A"/>
    <w:rsid w:val="00071546"/>
    <w:rsid w:val="00074FD5"/>
    <w:rsid w:val="00075F48"/>
    <w:rsid w:val="00076EFD"/>
    <w:rsid w:val="00077BEE"/>
    <w:rsid w:val="0008156A"/>
    <w:rsid w:val="0008186C"/>
    <w:rsid w:val="00083D70"/>
    <w:rsid w:val="00085346"/>
    <w:rsid w:val="00086953"/>
    <w:rsid w:val="00091EBB"/>
    <w:rsid w:val="000923F3"/>
    <w:rsid w:val="00093D8F"/>
    <w:rsid w:val="000943E4"/>
    <w:rsid w:val="00094D14"/>
    <w:rsid w:val="00096EF2"/>
    <w:rsid w:val="000A1257"/>
    <w:rsid w:val="000A26DC"/>
    <w:rsid w:val="000A3386"/>
    <w:rsid w:val="000A34AB"/>
    <w:rsid w:val="000A4120"/>
    <w:rsid w:val="000A478F"/>
    <w:rsid w:val="000A47CB"/>
    <w:rsid w:val="000A5605"/>
    <w:rsid w:val="000A6196"/>
    <w:rsid w:val="000A69CC"/>
    <w:rsid w:val="000A74F7"/>
    <w:rsid w:val="000B0A6D"/>
    <w:rsid w:val="000B0D76"/>
    <w:rsid w:val="000B1D7C"/>
    <w:rsid w:val="000B4A6B"/>
    <w:rsid w:val="000B79B3"/>
    <w:rsid w:val="000C08DB"/>
    <w:rsid w:val="000C123A"/>
    <w:rsid w:val="000C1BFE"/>
    <w:rsid w:val="000C2946"/>
    <w:rsid w:val="000C3513"/>
    <w:rsid w:val="000C3AC2"/>
    <w:rsid w:val="000C45A0"/>
    <w:rsid w:val="000C4C82"/>
    <w:rsid w:val="000C57B5"/>
    <w:rsid w:val="000D28DE"/>
    <w:rsid w:val="000D3993"/>
    <w:rsid w:val="000D5977"/>
    <w:rsid w:val="000D74DC"/>
    <w:rsid w:val="000D7ABB"/>
    <w:rsid w:val="000D7F1A"/>
    <w:rsid w:val="000E0F11"/>
    <w:rsid w:val="000E11EC"/>
    <w:rsid w:val="000E12D9"/>
    <w:rsid w:val="000E22D9"/>
    <w:rsid w:val="000E25CB"/>
    <w:rsid w:val="000E2B37"/>
    <w:rsid w:val="000E2F0D"/>
    <w:rsid w:val="000E3896"/>
    <w:rsid w:val="000E6CF2"/>
    <w:rsid w:val="000E6E49"/>
    <w:rsid w:val="000E78FF"/>
    <w:rsid w:val="000E7BB2"/>
    <w:rsid w:val="000E7BC3"/>
    <w:rsid w:val="000F0339"/>
    <w:rsid w:val="000F060A"/>
    <w:rsid w:val="000F08B3"/>
    <w:rsid w:val="000F0FFA"/>
    <w:rsid w:val="000F20D3"/>
    <w:rsid w:val="000F3A41"/>
    <w:rsid w:val="000F3DAD"/>
    <w:rsid w:val="000F40DC"/>
    <w:rsid w:val="000F4828"/>
    <w:rsid w:val="000F66EC"/>
    <w:rsid w:val="000F6B5F"/>
    <w:rsid w:val="0010053B"/>
    <w:rsid w:val="0010092B"/>
    <w:rsid w:val="001014F4"/>
    <w:rsid w:val="00101A9F"/>
    <w:rsid w:val="001021B2"/>
    <w:rsid w:val="00102810"/>
    <w:rsid w:val="0010388F"/>
    <w:rsid w:val="00104DDD"/>
    <w:rsid w:val="0010503A"/>
    <w:rsid w:val="0010627D"/>
    <w:rsid w:val="001063EA"/>
    <w:rsid w:val="0010662D"/>
    <w:rsid w:val="00107C7E"/>
    <w:rsid w:val="0011184C"/>
    <w:rsid w:val="00111AF4"/>
    <w:rsid w:val="00111C51"/>
    <w:rsid w:val="00112452"/>
    <w:rsid w:val="00112DD5"/>
    <w:rsid w:val="00114B1F"/>
    <w:rsid w:val="00114F71"/>
    <w:rsid w:val="00117BA3"/>
    <w:rsid w:val="00121277"/>
    <w:rsid w:val="00124D85"/>
    <w:rsid w:val="0012529B"/>
    <w:rsid w:val="00125E3C"/>
    <w:rsid w:val="001262F9"/>
    <w:rsid w:val="001270D0"/>
    <w:rsid w:val="001301B8"/>
    <w:rsid w:val="001316C1"/>
    <w:rsid w:val="00132FDD"/>
    <w:rsid w:val="00137827"/>
    <w:rsid w:val="001426A3"/>
    <w:rsid w:val="00144D08"/>
    <w:rsid w:val="00144F18"/>
    <w:rsid w:val="001460AD"/>
    <w:rsid w:val="001461C0"/>
    <w:rsid w:val="00147694"/>
    <w:rsid w:val="001518E0"/>
    <w:rsid w:val="00151BEF"/>
    <w:rsid w:val="00151F69"/>
    <w:rsid w:val="0015404C"/>
    <w:rsid w:val="0015421E"/>
    <w:rsid w:val="00155F40"/>
    <w:rsid w:val="00155FC5"/>
    <w:rsid w:val="00156359"/>
    <w:rsid w:val="00157835"/>
    <w:rsid w:val="00160D97"/>
    <w:rsid w:val="001622FA"/>
    <w:rsid w:val="00165414"/>
    <w:rsid w:val="001654C8"/>
    <w:rsid w:val="0016552D"/>
    <w:rsid w:val="00165FD0"/>
    <w:rsid w:val="0016762A"/>
    <w:rsid w:val="00170297"/>
    <w:rsid w:val="00170F41"/>
    <w:rsid w:val="00171E25"/>
    <w:rsid w:val="00171FB7"/>
    <w:rsid w:val="00173767"/>
    <w:rsid w:val="00174458"/>
    <w:rsid w:val="00176AF1"/>
    <w:rsid w:val="0017745F"/>
    <w:rsid w:val="0018210C"/>
    <w:rsid w:val="00182B20"/>
    <w:rsid w:val="0018324B"/>
    <w:rsid w:val="0018358F"/>
    <w:rsid w:val="00186680"/>
    <w:rsid w:val="00191CA6"/>
    <w:rsid w:val="00192016"/>
    <w:rsid w:val="00192561"/>
    <w:rsid w:val="00193B63"/>
    <w:rsid w:val="00193D63"/>
    <w:rsid w:val="0019469E"/>
    <w:rsid w:val="001947B2"/>
    <w:rsid w:val="001950F9"/>
    <w:rsid w:val="001955E7"/>
    <w:rsid w:val="001961E8"/>
    <w:rsid w:val="0019641F"/>
    <w:rsid w:val="00197059"/>
    <w:rsid w:val="00197092"/>
    <w:rsid w:val="001A00B5"/>
    <w:rsid w:val="001A0235"/>
    <w:rsid w:val="001A2BBA"/>
    <w:rsid w:val="001A2FDF"/>
    <w:rsid w:val="001A38F9"/>
    <w:rsid w:val="001A4C86"/>
    <w:rsid w:val="001A4D05"/>
    <w:rsid w:val="001A7C5D"/>
    <w:rsid w:val="001B0481"/>
    <w:rsid w:val="001B0EFF"/>
    <w:rsid w:val="001B0FAF"/>
    <w:rsid w:val="001B133D"/>
    <w:rsid w:val="001B1738"/>
    <w:rsid w:val="001B334C"/>
    <w:rsid w:val="001C229F"/>
    <w:rsid w:val="001C2549"/>
    <w:rsid w:val="001C2DA9"/>
    <w:rsid w:val="001C4099"/>
    <w:rsid w:val="001C543C"/>
    <w:rsid w:val="001C7501"/>
    <w:rsid w:val="001D1C7C"/>
    <w:rsid w:val="001D2848"/>
    <w:rsid w:val="001D3C6B"/>
    <w:rsid w:val="001D40C4"/>
    <w:rsid w:val="001D4D05"/>
    <w:rsid w:val="001D5F17"/>
    <w:rsid w:val="001E07F0"/>
    <w:rsid w:val="001E12FE"/>
    <w:rsid w:val="001E169A"/>
    <w:rsid w:val="001E2418"/>
    <w:rsid w:val="001E2D42"/>
    <w:rsid w:val="001E3461"/>
    <w:rsid w:val="001E6C7D"/>
    <w:rsid w:val="001F11E3"/>
    <w:rsid w:val="001F1E76"/>
    <w:rsid w:val="001F478F"/>
    <w:rsid w:val="001F48A3"/>
    <w:rsid w:val="001F57BA"/>
    <w:rsid w:val="001F680D"/>
    <w:rsid w:val="001F7420"/>
    <w:rsid w:val="002003E2"/>
    <w:rsid w:val="0020041A"/>
    <w:rsid w:val="0020073B"/>
    <w:rsid w:val="002024D0"/>
    <w:rsid w:val="00202A5F"/>
    <w:rsid w:val="0020326C"/>
    <w:rsid w:val="00204198"/>
    <w:rsid w:val="00205717"/>
    <w:rsid w:val="00205F6E"/>
    <w:rsid w:val="0020680D"/>
    <w:rsid w:val="00210A82"/>
    <w:rsid w:val="00211214"/>
    <w:rsid w:val="00211821"/>
    <w:rsid w:val="002128CF"/>
    <w:rsid w:val="002136C3"/>
    <w:rsid w:val="0021463D"/>
    <w:rsid w:val="0021576B"/>
    <w:rsid w:val="0021648C"/>
    <w:rsid w:val="0021749F"/>
    <w:rsid w:val="00217FBC"/>
    <w:rsid w:val="00220786"/>
    <w:rsid w:val="00222C1E"/>
    <w:rsid w:val="002247E9"/>
    <w:rsid w:val="00227D89"/>
    <w:rsid w:val="00232720"/>
    <w:rsid w:val="00232DA4"/>
    <w:rsid w:val="00232E34"/>
    <w:rsid w:val="00234441"/>
    <w:rsid w:val="00234823"/>
    <w:rsid w:val="00235DE2"/>
    <w:rsid w:val="00236241"/>
    <w:rsid w:val="002376F7"/>
    <w:rsid w:val="002415A2"/>
    <w:rsid w:val="002435A9"/>
    <w:rsid w:val="00244BDB"/>
    <w:rsid w:val="00245533"/>
    <w:rsid w:val="0024618D"/>
    <w:rsid w:val="00247F9E"/>
    <w:rsid w:val="0025326B"/>
    <w:rsid w:val="00253359"/>
    <w:rsid w:val="002558CE"/>
    <w:rsid w:val="00255D1E"/>
    <w:rsid w:val="00256099"/>
    <w:rsid w:val="00256378"/>
    <w:rsid w:val="002618C9"/>
    <w:rsid w:val="00263B2C"/>
    <w:rsid w:val="00263CAF"/>
    <w:rsid w:val="00267C28"/>
    <w:rsid w:val="002755DC"/>
    <w:rsid w:val="0027747C"/>
    <w:rsid w:val="002775C8"/>
    <w:rsid w:val="00280021"/>
    <w:rsid w:val="0028026C"/>
    <w:rsid w:val="00280E15"/>
    <w:rsid w:val="0028149E"/>
    <w:rsid w:val="002816B3"/>
    <w:rsid w:val="002836C3"/>
    <w:rsid w:val="0028606C"/>
    <w:rsid w:val="00286720"/>
    <w:rsid w:val="0028708F"/>
    <w:rsid w:val="002872D9"/>
    <w:rsid w:val="00287373"/>
    <w:rsid w:val="00290A72"/>
    <w:rsid w:val="00290E85"/>
    <w:rsid w:val="00291EE3"/>
    <w:rsid w:val="00292537"/>
    <w:rsid w:val="002953EC"/>
    <w:rsid w:val="00295684"/>
    <w:rsid w:val="00296B4C"/>
    <w:rsid w:val="002972D6"/>
    <w:rsid w:val="002A2B71"/>
    <w:rsid w:val="002A2D79"/>
    <w:rsid w:val="002A5923"/>
    <w:rsid w:val="002A61D2"/>
    <w:rsid w:val="002A7873"/>
    <w:rsid w:val="002B06AE"/>
    <w:rsid w:val="002B1FA5"/>
    <w:rsid w:val="002B2161"/>
    <w:rsid w:val="002B34DA"/>
    <w:rsid w:val="002B44FE"/>
    <w:rsid w:val="002B4ABD"/>
    <w:rsid w:val="002B6A8C"/>
    <w:rsid w:val="002C1652"/>
    <w:rsid w:val="002C1B39"/>
    <w:rsid w:val="002C25CC"/>
    <w:rsid w:val="002C26B6"/>
    <w:rsid w:val="002C2A4C"/>
    <w:rsid w:val="002C3B1C"/>
    <w:rsid w:val="002C4290"/>
    <w:rsid w:val="002C47AE"/>
    <w:rsid w:val="002C5671"/>
    <w:rsid w:val="002D12CF"/>
    <w:rsid w:val="002D1BE0"/>
    <w:rsid w:val="002D209C"/>
    <w:rsid w:val="002D24FD"/>
    <w:rsid w:val="002D3212"/>
    <w:rsid w:val="002D444E"/>
    <w:rsid w:val="002D5F2E"/>
    <w:rsid w:val="002D6E81"/>
    <w:rsid w:val="002D753F"/>
    <w:rsid w:val="002D75FC"/>
    <w:rsid w:val="002E0D90"/>
    <w:rsid w:val="002E3AF7"/>
    <w:rsid w:val="002E4C55"/>
    <w:rsid w:val="002E545E"/>
    <w:rsid w:val="002F03F4"/>
    <w:rsid w:val="002F0FB3"/>
    <w:rsid w:val="002F1367"/>
    <w:rsid w:val="002F352D"/>
    <w:rsid w:val="002F5912"/>
    <w:rsid w:val="002F5F7E"/>
    <w:rsid w:val="002F6006"/>
    <w:rsid w:val="002F7849"/>
    <w:rsid w:val="002F7E75"/>
    <w:rsid w:val="003016B7"/>
    <w:rsid w:val="00301C95"/>
    <w:rsid w:val="00304B3D"/>
    <w:rsid w:val="003050F5"/>
    <w:rsid w:val="00306011"/>
    <w:rsid w:val="003065CA"/>
    <w:rsid w:val="0030768E"/>
    <w:rsid w:val="0031185B"/>
    <w:rsid w:val="003140D5"/>
    <w:rsid w:val="00314603"/>
    <w:rsid w:val="00314A25"/>
    <w:rsid w:val="00315126"/>
    <w:rsid w:val="00315BEF"/>
    <w:rsid w:val="00324D42"/>
    <w:rsid w:val="003254B0"/>
    <w:rsid w:val="0032590A"/>
    <w:rsid w:val="00327253"/>
    <w:rsid w:val="003276B2"/>
    <w:rsid w:val="003302F8"/>
    <w:rsid w:val="003318CF"/>
    <w:rsid w:val="00332786"/>
    <w:rsid w:val="00332804"/>
    <w:rsid w:val="003355FE"/>
    <w:rsid w:val="003366DA"/>
    <w:rsid w:val="00337CF8"/>
    <w:rsid w:val="00337D9F"/>
    <w:rsid w:val="003410A1"/>
    <w:rsid w:val="00341A49"/>
    <w:rsid w:val="00343B44"/>
    <w:rsid w:val="00343EE7"/>
    <w:rsid w:val="00344F9F"/>
    <w:rsid w:val="00346822"/>
    <w:rsid w:val="00347B4F"/>
    <w:rsid w:val="00347C03"/>
    <w:rsid w:val="0035339A"/>
    <w:rsid w:val="00353514"/>
    <w:rsid w:val="00353D21"/>
    <w:rsid w:val="003547AF"/>
    <w:rsid w:val="00355F64"/>
    <w:rsid w:val="0035620D"/>
    <w:rsid w:val="00357689"/>
    <w:rsid w:val="003613E1"/>
    <w:rsid w:val="003616F3"/>
    <w:rsid w:val="00361EDD"/>
    <w:rsid w:val="00362235"/>
    <w:rsid w:val="0036330D"/>
    <w:rsid w:val="003641E1"/>
    <w:rsid w:val="003664CC"/>
    <w:rsid w:val="00366725"/>
    <w:rsid w:val="00366775"/>
    <w:rsid w:val="00367BE5"/>
    <w:rsid w:val="003720B8"/>
    <w:rsid w:val="0037238C"/>
    <w:rsid w:val="00372455"/>
    <w:rsid w:val="00375E7C"/>
    <w:rsid w:val="00381CCA"/>
    <w:rsid w:val="00382D05"/>
    <w:rsid w:val="00383276"/>
    <w:rsid w:val="00386837"/>
    <w:rsid w:val="00386A2B"/>
    <w:rsid w:val="00386EC0"/>
    <w:rsid w:val="00387629"/>
    <w:rsid w:val="00387D35"/>
    <w:rsid w:val="00391042"/>
    <w:rsid w:val="00392EB9"/>
    <w:rsid w:val="003972D4"/>
    <w:rsid w:val="00397D6E"/>
    <w:rsid w:val="003A1084"/>
    <w:rsid w:val="003A2736"/>
    <w:rsid w:val="003A525A"/>
    <w:rsid w:val="003A5B18"/>
    <w:rsid w:val="003A5B33"/>
    <w:rsid w:val="003A7CA2"/>
    <w:rsid w:val="003A7E2E"/>
    <w:rsid w:val="003B0A45"/>
    <w:rsid w:val="003B1FA7"/>
    <w:rsid w:val="003B2377"/>
    <w:rsid w:val="003B2FC3"/>
    <w:rsid w:val="003B4AF8"/>
    <w:rsid w:val="003B510F"/>
    <w:rsid w:val="003B568E"/>
    <w:rsid w:val="003B6909"/>
    <w:rsid w:val="003B6EF5"/>
    <w:rsid w:val="003B77C6"/>
    <w:rsid w:val="003B7D3B"/>
    <w:rsid w:val="003C0067"/>
    <w:rsid w:val="003C0C57"/>
    <w:rsid w:val="003C1DAC"/>
    <w:rsid w:val="003C36A4"/>
    <w:rsid w:val="003C4474"/>
    <w:rsid w:val="003C568E"/>
    <w:rsid w:val="003C7A8A"/>
    <w:rsid w:val="003C7C98"/>
    <w:rsid w:val="003C7EC4"/>
    <w:rsid w:val="003D0B5D"/>
    <w:rsid w:val="003D24D2"/>
    <w:rsid w:val="003D3625"/>
    <w:rsid w:val="003D4594"/>
    <w:rsid w:val="003D51CA"/>
    <w:rsid w:val="003D5202"/>
    <w:rsid w:val="003D6E40"/>
    <w:rsid w:val="003E061E"/>
    <w:rsid w:val="003E50A1"/>
    <w:rsid w:val="003F01E0"/>
    <w:rsid w:val="003F072D"/>
    <w:rsid w:val="003F1558"/>
    <w:rsid w:val="003F1DC0"/>
    <w:rsid w:val="003F41D1"/>
    <w:rsid w:val="003F5E5D"/>
    <w:rsid w:val="003F6017"/>
    <w:rsid w:val="003F6D2F"/>
    <w:rsid w:val="0040410C"/>
    <w:rsid w:val="0041094D"/>
    <w:rsid w:val="004121CC"/>
    <w:rsid w:val="00413D53"/>
    <w:rsid w:val="00417BA8"/>
    <w:rsid w:val="004205A3"/>
    <w:rsid w:val="00420767"/>
    <w:rsid w:val="00421AE3"/>
    <w:rsid w:val="0042218A"/>
    <w:rsid w:val="00422630"/>
    <w:rsid w:val="00423528"/>
    <w:rsid w:val="004239AE"/>
    <w:rsid w:val="00423C18"/>
    <w:rsid w:val="00423D4E"/>
    <w:rsid w:val="0042417B"/>
    <w:rsid w:val="004242FE"/>
    <w:rsid w:val="004254F6"/>
    <w:rsid w:val="00425F82"/>
    <w:rsid w:val="00426F4C"/>
    <w:rsid w:val="004271DA"/>
    <w:rsid w:val="004300DB"/>
    <w:rsid w:val="004304BB"/>
    <w:rsid w:val="00432B3C"/>
    <w:rsid w:val="00433DDC"/>
    <w:rsid w:val="004345B3"/>
    <w:rsid w:val="00434AF0"/>
    <w:rsid w:val="00436C95"/>
    <w:rsid w:val="00437072"/>
    <w:rsid w:val="00437CA4"/>
    <w:rsid w:val="00437D59"/>
    <w:rsid w:val="00437EBC"/>
    <w:rsid w:val="00440EA2"/>
    <w:rsid w:val="00441A43"/>
    <w:rsid w:val="00442674"/>
    <w:rsid w:val="00442DB9"/>
    <w:rsid w:val="00445CEC"/>
    <w:rsid w:val="00446377"/>
    <w:rsid w:val="00447BFA"/>
    <w:rsid w:val="004516AA"/>
    <w:rsid w:val="0045308F"/>
    <w:rsid w:val="004530E2"/>
    <w:rsid w:val="004543D8"/>
    <w:rsid w:val="0045511B"/>
    <w:rsid w:val="004553F1"/>
    <w:rsid w:val="004569AF"/>
    <w:rsid w:val="00456ED2"/>
    <w:rsid w:val="00457B43"/>
    <w:rsid w:val="0046147B"/>
    <w:rsid w:val="00462B7A"/>
    <w:rsid w:val="00462CB8"/>
    <w:rsid w:val="00464EAF"/>
    <w:rsid w:val="00466E9F"/>
    <w:rsid w:val="00467540"/>
    <w:rsid w:val="00474960"/>
    <w:rsid w:val="00476128"/>
    <w:rsid w:val="0048065C"/>
    <w:rsid w:val="00480B0C"/>
    <w:rsid w:val="0048103A"/>
    <w:rsid w:val="004818A3"/>
    <w:rsid w:val="00481C5F"/>
    <w:rsid w:val="0048312B"/>
    <w:rsid w:val="00484B3B"/>
    <w:rsid w:val="00484BDC"/>
    <w:rsid w:val="00485BF6"/>
    <w:rsid w:val="00486FD5"/>
    <w:rsid w:val="00487622"/>
    <w:rsid w:val="00490489"/>
    <w:rsid w:val="004928C7"/>
    <w:rsid w:val="00492B5E"/>
    <w:rsid w:val="00493698"/>
    <w:rsid w:val="00494F18"/>
    <w:rsid w:val="00495BE2"/>
    <w:rsid w:val="004972B1"/>
    <w:rsid w:val="004974EC"/>
    <w:rsid w:val="00497826"/>
    <w:rsid w:val="004A147E"/>
    <w:rsid w:val="004A23F3"/>
    <w:rsid w:val="004A2526"/>
    <w:rsid w:val="004A4538"/>
    <w:rsid w:val="004A56C4"/>
    <w:rsid w:val="004A5B9D"/>
    <w:rsid w:val="004A5CAF"/>
    <w:rsid w:val="004A61B9"/>
    <w:rsid w:val="004A72B6"/>
    <w:rsid w:val="004A77F9"/>
    <w:rsid w:val="004A7D56"/>
    <w:rsid w:val="004A7EB0"/>
    <w:rsid w:val="004B0415"/>
    <w:rsid w:val="004B0C92"/>
    <w:rsid w:val="004B0EF8"/>
    <w:rsid w:val="004B0F8E"/>
    <w:rsid w:val="004B245A"/>
    <w:rsid w:val="004B3D33"/>
    <w:rsid w:val="004B46C7"/>
    <w:rsid w:val="004B62B4"/>
    <w:rsid w:val="004C09A9"/>
    <w:rsid w:val="004C3E5C"/>
    <w:rsid w:val="004C47AC"/>
    <w:rsid w:val="004C5F36"/>
    <w:rsid w:val="004C6639"/>
    <w:rsid w:val="004C7118"/>
    <w:rsid w:val="004C7EE5"/>
    <w:rsid w:val="004D0B92"/>
    <w:rsid w:val="004D0C95"/>
    <w:rsid w:val="004D29DA"/>
    <w:rsid w:val="004D5758"/>
    <w:rsid w:val="004D5B75"/>
    <w:rsid w:val="004D5D17"/>
    <w:rsid w:val="004E0A11"/>
    <w:rsid w:val="004E2C8D"/>
    <w:rsid w:val="004E3344"/>
    <w:rsid w:val="004E3EFF"/>
    <w:rsid w:val="004E54BD"/>
    <w:rsid w:val="004E54BE"/>
    <w:rsid w:val="004E7271"/>
    <w:rsid w:val="004F38B6"/>
    <w:rsid w:val="004F4CBA"/>
    <w:rsid w:val="004F4F1E"/>
    <w:rsid w:val="004F5256"/>
    <w:rsid w:val="005003F0"/>
    <w:rsid w:val="00503395"/>
    <w:rsid w:val="00503CB8"/>
    <w:rsid w:val="0050545F"/>
    <w:rsid w:val="00505C06"/>
    <w:rsid w:val="0050600A"/>
    <w:rsid w:val="00506660"/>
    <w:rsid w:val="00506EFE"/>
    <w:rsid w:val="005079D6"/>
    <w:rsid w:val="00507FCB"/>
    <w:rsid w:val="00512F85"/>
    <w:rsid w:val="00513040"/>
    <w:rsid w:val="00513CF7"/>
    <w:rsid w:val="00513D84"/>
    <w:rsid w:val="005146EE"/>
    <w:rsid w:val="0051529B"/>
    <w:rsid w:val="0051663D"/>
    <w:rsid w:val="005208BE"/>
    <w:rsid w:val="00520C27"/>
    <w:rsid w:val="005211E7"/>
    <w:rsid w:val="00521299"/>
    <w:rsid w:val="00522333"/>
    <w:rsid w:val="005240A1"/>
    <w:rsid w:val="00525169"/>
    <w:rsid w:val="0052550A"/>
    <w:rsid w:val="005314E2"/>
    <w:rsid w:val="00533844"/>
    <w:rsid w:val="00534881"/>
    <w:rsid w:val="005377B1"/>
    <w:rsid w:val="00537A20"/>
    <w:rsid w:val="005426B2"/>
    <w:rsid w:val="005465F5"/>
    <w:rsid w:val="00546B5C"/>
    <w:rsid w:val="00547D78"/>
    <w:rsid w:val="005518F6"/>
    <w:rsid w:val="00552508"/>
    <w:rsid w:val="005529E5"/>
    <w:rsid w:val="005546D2"/>
    <w:rsid w:val="00554C4F"/>
    <w:rsid w:val="005560EE"/>
    <w:rsid w:val="0055672B"/>
    <w:rsid w:val="005574C1"/>
    <w:rsid w:val="00557C0B"/>
    <w:rsid w:val="00560058"/>
    <w:rsid w:val="0056068A"/>
    <w:rsid w:val="00561F8E"/>
    <w:rsid w:val="00563B25"/>
    <w:rsid w:val="0056644C"/>
    <w:rsid w:val="00567BCC"/>
    <w:rsid w:val="00567DE4"/>
    <w:rsid w:val="0057107D"/>
    <w:rsid w:val="005738E7"/>
    <w:rsid w:val="00573C52"/>
    <w:rsid w:val="0057530B"/>
    <w:rsid w:val="00575F17"/>
    <w:rsid w:val="005774D3"/>
    <w:rsid w:val="00582541"/>
    <w:rsid w:val="00582866"/>
    <w:rsid w:val="00582C16"/>
    <w:rsid w:val="00582F0F"/>
    <w:rsid w:val="00585734"/>
    <w:rsid w:val="0058764F"/>
    <w:rsid w:val="00590677"/>
    <w:rsid w:val="005906E3"/>
    <w:rsid w:val="00591FB8"/>
    <w:rsid w:val="00593015"/>
    <w:rsid w:val="00594278"/>
    <w:rsid w:val="00595767"/>
    <w:rsid w:val="00596713"/>
    <w:rsid w:val="005970A4"/>
    <w:rsid w:val="005970A7"/>
    <w:rsid w:val="005A3235"/>
    <w:rsid w:val="005A390B"/>
    <w:rsid w:val="005A3BF6"/>
    <w:rsid w:val="005A4CA5"/>
    <w:rsid w:val="005A4CD6"/>
    <w:rsid w:val="005A55A0"/>
    <w:rsid w:val="005A5BD2"/>
    <w:rsid w:val="005A6432"/>
    <w:rsid w:val="005A7B81"/>
    <w:rsid w:val="005B0957"/>
    <w:rsid w:val="005B0B55"/>
    <w:rsid w:val="005B3BB8"/>
    <w:rsid w:val="005B3C5A"/>
    <w:rsid w:val="005B4687"/>
    <w:rsid w:val="005B48CF"/>
    <w:rsid w:val="005B4D9B"/>
    <w:rsid w:val="005B6670"/>
    <w:rsid w:val="005B7340"/>
    <w:rsid w:val="005C2AB3"/>
    <w:rsid w:val="005C2C78"/>
    <w:rsid w:val="005C5116"/>
    <w:rsid w:val="005C60FD"/>
    <w:rsid w:val="005C79EA"/>
    <w:rsid w:val="005D102A"/>
    <w:rsid w:val="005D15E0"/>
    <w:rsid w:val="005D165A"/>
    <w:rsid w:val="005D3A36"/>
    <w:rsid w:val="005D3B35"/>
    <w:rsid w:val="005D4460"/>
    <w:rsid w:val="005D5779"/>
    <w:rsid w:val="005D6067"/>
    <w:rsid w:val="005D68EC"/>
    <w:rsid w:val="005D7CB9"/>
    <w:rsid w:val="005E054A"/>
    <w:rsid w:val="005E29DB"/>
    <w:rsid w:val="005E32A1"/>
    <w:rsid w:val="005E4819"/>
    <w:rsid w:val="005E5BA0"/>
    <w:rsid w:val="005E70C1"/>
    <w:rsid w:val="005E7F52"/>
    <w:rsid w:val="005F000F"/>
    <w:rsid w:val="005F22B5"/>
    <w:rsid w:val="005F2A08"/>
    <w:rsid w:val="005F2BB8"/>
    <w:rsid w:val="005F36C2"/>
    <w:rsid w:val="005F4CA6"/>
    <w:rsid w:val="005F5AF9"/>
    <w:rsid w:val="005F6035"/>
    <w:rsid w:val="005F7181"/>
    <w:rsid w:val="00601344"/>
    <w:rsid w:val="00601754"/>
    <w:rsid w:val="006032F0"/>
    <w:rsid w:val="00604CA6"/>
    <w:rsid w:val="00604FBB"/>
    <w:rsid w:val="0060511C"/>
    <w:rsid w:val="00606272"/>
    <w:rsid w:val="006074B6"/>
    <w:rsid w:val="006079E6"/>
    <w:rsid w:val="00614C47"/>
    <w:rsid w:val="00614F52"/>
    <w:rsid w:val="006169E5"/>
    <w:rsid w:val="00616F43"/>
    <w:rsid w:val="00617649"/>
    <w:rsid w:val="00620583"/>
    <w:rsid w:val="00620B4A"/>
    <w:rsid w:val="006221E6"/>
    <w:rsid w:val="00622E21"/>
    <w:rsid w:val="0062418F"/>
    <w:rsid w:val="00624833"/>
    <w:rsid w:val="00624C7F"/>
    <w:rsid w:val="00625844"/>
    <w:rsid w:val="00626E07"/>
    <w:rsid w:val="00630C81"/>
    <w:rsid w:val="006338F1"/>
    <w:rsid w:val="00633EEA"/>
    <w:rsid w:val="00634965"/>
    <w:rsid w:val="00634D22"/>
    <w:rsid w:val="006352F2"/>
    <w:rsid w:val="0063552E"/>
    <w:rsid w:val="00635E03"/>
    <w:rsid w:val="00636AE7"/>
    <w:rsid w:val="0063789C"/>
    <w:rsid w:val="00637D2F"/>
    <w:rsid w:val="00641D5C"/>
    <w:rsid w:val="006422E0"/>
    <w:rsid w:val="006427CC"/>
    <w:rsid w:val="00644B49"/>
    <w:rsid w:val="0064537E"/>
    <w:rsid w:val="00646D51"/>
    <w:rsid w:val="00647170"/>
    <w:rsid w:val="0064752B"/>
    <w:rsid w:val="00652CA4"/>
    <w:rsid w:val="00653701"/>
    <w:rsid w:val="00654630"/>
    <w:rsid w:val="0065471B"/>
    <w:rsid w:val="00660386"/>
    <w:rsid w:val="00660E9E"/>
    <w:rsid w:val="006619A5"/>
    <w:rsid w:val="00662600"/>
    <w:rsid w:val="00663B84"/>
    <w:rsid w:val="00663E76"/>
    <w:rsid w:val="00664277"/>
    <w:rsid w:val="0066494D"/>
    <w:rsid w:val="00666D98"/>
    <w:rsid w:val="00667CD7"/>
    <w:rsid w:val="006724EA"/>
    <w:rsid w:val="00673F93"/>
    <w:rsid w:val="00673FBC"/>
    <w:rsid w:val="00674619"/>
    <w:rsid w:val="00675560"/>
    <w:rsid w:val="00675F7F"/>
    <w:rsid w:val="00676010"/>
    <w:rsid w:val="00681BDF"/>
    <w:rsid w:val="00683060"/>
    <w:rsid w:val="00683A4D"/>
    <w:rsid w:val="00684CE5"/>
    <w:rsid w:val="0068655B"/>
    <w:rsid w:val="006925F8"/>
    <w:rsid w:val="00692CE1"/>
    <w:rsid w:val="00694D26"/>
    <w:rsid w:val="006968E0"/>
    <w:rsid w:val="006A0F22"/>
    <w:rsid w:val="006A209E"/>
    <w:rsid w:val="006A373F"/>
    <w:rsid w:val="006A4267"/>
    <w:rsid w:val="006A6414"/>
    <w:rsid w:val="006A6C64"/>
    <w:rsid w:val="006A72EE"/>
    <w:rsid w:val="006A74BE"/>
    <w:rsid w:val="006A7748"/>
    <w:rsid w:val="006B11A9"/>
    <w:rsid w:val="006B11E1"/>
    <w:rsid w:val="006B2217"/>
    <w:rsid w:val="006B2E94"/>
    <w:rsid w:val="006B48AF"/>
    <w:rsid w:val="006B7055"/>
    <w:rsid w:val="006B7C78"/>
    <w:rsid w:val="006B7E5F"/>
    <w:rsid w:val="006C1E7D"/>
    <w:rsid w:val="006C240C"/>
    <w:rsid w:val="006C47EF"/>
    <w:rsid w:val="006D0695"/>
    <w:rsid w:val="006D28EF"/>
    <w:rsid w:val="006D35A3"/>
    <w:rsid w:val="006D3CB2"/>
    <w:rsid w:val="006D481A"/>
    <w:rsid w:val="006D5167"/>
    <w:rsid w:val="006D685A"/>
    <w:rsid w:val="006D6DEC"/>
    <w:rsid w:val="006D710B"/>
    <w:rsid w:val="006D76E5"/>
    <w:rsid w:val="006E1DD2"/>
    <w:rsid w:val="006E29A7"/>
    <w:rsid w:val="006E4022"/>
    <w:rsid w:val="006E4998"/>
    <w:rsid w:val="006E4AA0"/>
    <w:rsid w:val="006E5CA0"/>
    <w:rsid w:val="006E66C5"/>
    <w:rsid w:val="006E6CD0"/>
    <w:rsid w:val="006E6DC1"/>
    <w:rsid w:val="006E764C"/>
    <w:rsid w:val="006F11F1"/>
    <w:rsid w:val="006F2F11"/>
    <w:rsid w:val="006F34AE"/>
    <w:rsid w:val="006F6519"/>
    <w:rsid w:val="006F6BD2"/>
    <w:rsid w:val="006F6F1A"/>
    <w:rsid w:val="006F6FFD"/>
    <w:rsid w:val="007001C6"/>
    <w:rsid w:val="00702036"/>
    <w:rsid w:val="0070272D"/>
    <w:rsid w:val="00704954"/>
    <w:rsid w:val="00705583"/>
    <w:rsid w:val="00705B51"/>
    <w:rsid w:val="00705C5A"/>
    <w:rsid w:val="00707311"/>
    <w:rsid w:val="00707C12"/>
    <w:rsid w:val="00707E98"/>
    <w:rsid w:val="007112BA"/>
    <w:rsid w:val="0071140C"/>
    <w:rsid w:val="0071172A"/>
    <w:rsid w:val="00711D76"/>
    <w:rsid w:val="00716A97"/>
    <w:rsid w:val="00717BA8"/>
    <w:rsid w:val="007202F5"/>
    <w:rsid w:val="00720C05"/>
    <w:rsid w:val="007222FC"/>
    <w:rsid w:val="007239A6"/>
    <w:rsid w:val="007241BB"/>
    <w:rsid w:val="00725E65"/>
    <w:rsid w:val="007264F8"/>
    <w:rsid w:val="00727B6A"/>
    <w:rsid w:val="00731208"/>
    <w:rsid w:val="00732A28"/>
    <w:rsid w:val="00732FA4"/>
    <w:rsid w:val="00733EDE"/>
    <w:rsid w:val="0073460F"/>
    <w:rsid w:val="00735E69"/>
    <w:rsid w:val="00737389"/>
    <w:rsid w:val="007404E4"/>
    <w:rsid w:val="0074160D"/>
    <w:rsid w:val="00742582"/>
    <w:rsid w:val="00742E8B"/>
    <w:rsid w:val="007441F0"/>
    <w:rsid w:val="00744336"/>
    <w:rsid w:val="00744C11"/>
    <w:rsid w:val="007457F3"/>
    <w:rsid w:val="007500FF"/>
    <w:rsid w:val="00751F13"/>
    <w:rsid w:val="0075352C"/>
    <w:rsid w:val="00753DD5"/>
    <w:rsid w:val="00756060"/>
    <w:rsid w:val="00760A80"/>
    <w:rsid w:val="00762688"/>
    <w:rsid w:val="0076269C"/>
    <w:rsid w:val="007628DD"/>
    <w:rsid w:val="00763627"/>
    <w:rsid w:val="007643D6"/>
    <w:rsid w:val="00764668"/>
    <w:rsid w:val="00767969"/>
    <w:rsid w:val="0077044E"/>
    <w:rsid w:val="007722A0"/>
    <w:rsid w:val="00772B4A"/>
    <w:rsid w:val="00772D7C"/>
    <w:rsid w:val="00774ED3"/>
    <w:rsid w:val="00775960"/>
    <w:rsid w:val="00776052"/>
    <w:rsid w:val="00776928"/>
    <w:rsid w:val="007772C3"/>
    <w:rsid w:val="00777946"/>
    <w:rsid w:val="00781176"/>
    <w:rsid w:val="0078129D"/>
    <w:rsid w:val="00781D5B"/>
    <w:rsid w:val="00781E3A"/>
    <w:rsid w:val="0078750E"/>
    <w:rsid w:val="00791BE7"/>
    <w:rsid w:val="0079341C"/>
    <w:rsid w:val="00793A49"/>
    <w:rsid w:val="007966DD"/>
    <w:rsid w:val="0079684D"/>
    <w:rsid w:val="007A0670"/>
    <w:rsid w:val="007A0A59"/>
    <w:rsid w:val="007A0EE5"/>
    <w:rsid w:val="007A229C"/>
    <w:rsid w:val="007A36FB"/>
    <w:rsid w:val="007A4B57"/>
    <w:rsid w:val="007A5B1C"/>
    <w:rsid w:val="007A701D"/>
    <w:rsid w:val="007B0540"/>
    <w:rsid w:val="007B1194"/>
    <w:rsid w:val="007B1544"/>
    <w:rsid w:val="007B1E9A"/>
    <w:rsid w:val="007B439A"/>
    <w:rsid w:val="007B4AD3"/>
    <w:rsid w:val="007B4DAC"/>
    <w:rsid w:val="007C01C4"/>
    <w:rsid w:val="007C0A6A"/>
    <w:rsid w:val="007C0B36"/>
    <w:rsid w:val="007C1A30"/>
    <w:rsid w:val="007C3382"/>
    <w:rsid w:val="007C3A29"/>
    <w:rsid w:val="007C3DD3"/>
    <w:rsid w:val="007C4960"/>
    <w:rsid w:val="007C5845"/>
    <w:rsid w:val="007C6977"/>
    <w:rsid w:val="007C7142"/>
    <w:rsid w:val="007C720D"/>
    <w:rsid w:val="007D23B7"/>
    <w:rsid w:val="007D2486"/>
    <w:rsid w:val="007D5285"/>
    <w:rsid w:val="007D64DE"/>
    <w:rsid w:val="007D69CF"/>
    <w:rsid w:val="007D6AF0"/>
    <w:rsid w:val="007E060A"/>
    <w:rsid w:val="007E089A"/>
    <w:rsid w:val="007E0B33"/>
    <w:rsid w:val="007E1636"/>
    <w:rsid w:val="007E46EC"/>
    <w:rsid w:val="007E55E7"/>
    <w:rsid w:val="007E5DFE"/>
    <w:rsid w:val="007E685B"/>
    <w:rsid w:val="007E7354"/>
    <w:rsid w:val="007F1533"/>
    <w:rsid w:val="007F2E96"/>
    <w:rsid w:val="007F3426"/>
    <w:rsid w:val="007F35B2"/>
    <w:rsid w:val="007F38D5"/>
    <w:rsid w:val="007F422C"/>
    <w:rsid w:val="007F5A7D"/>
    <w:rsid w:val="007F6105"/>
    <w:rsid w:val="007F6E92"/>
    <w:rsid w:val="007F6FAC"/>
    <w:rsid w:val="007F7EE8"/>
    <w:rsid w:val="008014D8"/>
    <w:rsid w:val="00805490"/>
    <w:rsid w:val="00805781"/>
    <w:rsid w:val="00806283"/>
    <w:rsid w:val="00806672"/>
    <w:rsid w:val="00806900"/>
    <w:rsid w:val="00806D9D"/>
    <w:rsid w:val="00807D39"/>
    <w:rsid w:val="008130B0"/>
    <w:rsid w:val="00813FC6"/>
    <w:rsid w:val="00814B27"/>
    <w:rsid w:val="00814EAA"/>
    <w:rsid w:val="00817177"/>
    <w:rsid w:val="00821273"/>
    <w:rsid w:val="008213B7"/>
    <w:rsid w:val="00821728"/>
    <w:rsid w:val="00821816"/>
    <w:rsid w:val="00823BD1"/>
    <w:rsid w:val="00826796"/>
    <w:rsid w:val="00826A22"/>
    <w:rsid w:val="00826D1B"/>
    <w:rsid w:val="008321E0"/>
    <w:rsid w:val="0083223E"/>
    <w:rsid w:val="008348E3"/>
    <w:rsid w:val="00836012"/>
    <w:rsid w:val="00836D0B"/>
    <w:rsid w:val="0083718A"/>
    <w:rsid w:val="0084284B"/>
    <w:rsid w:val="008431C4"/>
    <w:rsid w:val="0084348F"/>
    <w:rsid w:val="00843D1B"/>
    <w:rsid w:val="00844D60"/>
    <w:rsid w:val="008516B1"/>
    <w:rsid w:val="008518A5"/>
    <w:rsid w:val="0085518D"/>
    <w:rsid w:val="00855AEC"/>
    <w:rsid w:val="00856782"/>
    <w:rsid w:val="00856A68"/>
    <w:rsid w:val="00857126"/>
    <w:rsid w:val="0086122C"/>
    <w:rsid w:val="00861636"/>
    <w:rsid w:val="00861C26"/>
    <w:rsid w:val="008634AD"/>
    <w:rsid w:val="008634EE"/>
    <w:rsid w:val="00864646"/>
    <w:rsid w:val="008648CD"/>
    <w:rsid w:val="00865A7A"/>
    <w:rsid w:val="00865D38"/>
    <w:rsid w:val="00866338"/>
    <w:rsid w:val="0086695F"/>
    <w:rsid w:val="008677E9"/>
    <w:rsid w:val="00870016"/>
    <w:rsid w:val="008724DC"/>
    <w:rsid w:val="0087338E"/>
    <w:rsid w:val="008751CE"/>
    <w:rsid w:val="008752B2"/>
    <w:rsid w:val="00875EB4"/>
    <w:rsid w:val="00876B4E"/>
    <w:rsid w:val="008779E2"/>
    <w:rsid w:val="008841EC"/>
    <w:rsid w:val="00885C80"/>
    <w:rsid w:val="00890A8F"/>
    <w:rsid w:val="00890C2D"/>
    <w:rsid w:val="00890F18"/>
    <w:rsid w:val="008922E5"/>
    <w:rsid w:val="008924A4"/>
    <w:rsid w:val="008947D3"/>
    <w:rsid w:val="0089782E"/>
    <w:rsid w:val="008A177F"/>
    <w:rsid w:val="008A235B"/>
    <w:rsid w:val="008A2C16"/>
    <w:rsid w:val="008A4106"/>
    <w:rsid w:val="008A48EC"/>
    <w:rsid w:val="008A50BD"/>
    <w:rsid w:val="008A57D5"/>
    <w:rsid w:val="008A656B"/>
    <w:rsid w:val="008A6D61"/>
    <w:rsid w:val="008A7064"/>
    <w:rsid w:val="008A77C9"/>
    <w:rsid w:val="008B0AB9"/>
    <w:rsid w:val="008B0C3B"/>
    <w:rsid w:val="008B1E47"/>
    <w:rsid w:val="008B2E3E"/>
    <w:rsid w:val="008B2F2C"/>
    <w:rsid w:val="008B3AA2"/>
    <w:rsid w:val="008B3C09"/>
    <w:rsid w:val="008B662C"/>
    <w:rsid w:val="008C01F1"/>
    <w:rsid w:val="008C217B"/>
    <w:rsid w:val="008C39A4"/>
    <w:rsid w:val="008C7122"/>
    <w:rsid w:val="008C75AB"/>
    <w:rsid w:val="008D01CF"/>
    <w:rsid w:val="008D0957"/>
    <w:rsid w:val="008D109E"/>
    <w:rsid w:val="008D1194"/>
    <w:rsid w:val="008D2C59"/>
    <w:rsid w:val="008D46C0"/>
    <w:rsid w:val="008D574F"/>
    <w:rsid w:val="008D5A6D"/>
    <w:rsid w:val="008D75B6"/>
    <w:rsid w:val="008E0EFF"/>
    <w:rsid w:val="008E2492"/>
    <w:rsid w:val="008E319B"/>
    <w:rsid w:val="008E4227"/>
    <w:rsid w:val="008E5962"/>
    <w:rsid w:val="008E631D"/>
    <w:rsid w:val="008E686F"/>
    <w:rsid w:val="008E7E3E"/>
    <w:rsid w:val="008F0390"/>
    <w:rsid w:val="008F0B54"/>
    <w:rsid w:val="008F0D5D"/>
    <w:rsid w:val="008F1705"/>
    <w:rsid w:val="008F3DB7"/>
    <w:rsid w:val="008F48AF"/>
    <w:rsid w:val="008F5B77"/>
    <w:rsid w:val="008F65A8"/>
    <w:rsid w:val="008F67C5"/>
    <w:rsid w:val="008F6D40"/>
    <w:rsid w:val="008F78A8"/>
    <w:rsid w:val="008F7E79"/>
    <w:rsid w:val="00900AD6"/>
    <w:rsid w:val="009010E0"/>
    <w:rsid w:val="009034B6"/>
    <w:rsid w:val="0090491B"/>
    <w:rsid w:val="00904E7B"/>
    <w:rsid w:val="009060E7"/>
    <w:rsid w:val="00906456"/>
    <w:rsid w:val="0091083A"/>
    <w:rsid w:val="009116F4"/>
    <w:rsid w:val="0091183F"/>
    <w:rsid w:val="00912293"/>
    <w:rsid w:val="00913AAB"/>
    <w:rsid w:val="00915A0B"/>
    <w:rsid w:val="00922E83"/>
    <w:rsid w:val="009237E4"/>
    <w:rsid w:val="00924B83"/>
    <w:rsid w:val="009256D8"/>
    <w:rsid w:val="00927372"/>
    <w:rsid w:val="0093033F"/>
    <w:rsid w:val="00930E0D"/>
    <w:rsid w:val="0093105B"/>
    <w:rsid w:val="009311F6"/>
    <w:rsid w:val="009313D8"/>
    <w:rsid w:val="009319ED"/>
    <w:rsid w:val="00933B03"/>
    <w:rsid w:val="009345EF"/>
    <w:rsid w:val="0093492F"/>
    <w:rsid w:val="00934E7D"/>
    <w:rsid w:val="00936078"/>
    <w:rsid w:val="009374D6"/>
    <w:rsid w:val="0094123F"/>
    <w:rsid w:val="0094238E"/>
    <w:rsid w:val="00943689"/>
    <w:rsid w:val="00944CD6"/>
    <w:rsid w:val="009454A8"/>
    <w:rsid w:val="00946748"/>
    <w:rsid w:val="00950A11"/>
    <w:rsid w:val="00951100"/>
    <w:rsid w:val="00951603"/>
    <w:rsid w:val="00952103"/>
    <w:rsid w:val="00952A19"/>
    <w:rsid w:val="00953B37"/>
    <w:rsid w:val="00954024"/>
    <w:rsid w:val="009540D8"/>
    <w:rsid w:val="00954B58"/>
    <w:rsid w:val="00954DFC"/>
    <w:rsid w:val="00956FD9"/>
    <w:rsid w:val="00957278"/>
    <w:rsid w:val="00962243"/>
    <w:rsid w:val="009633B3"/>
    <w:rsid w:val="009638A8"/>
    <w:rsid w:val="0096421D"/>
    <w:rsid w:val="009652DF"/>
    <w:rsid w:val="00965949"/>
    <w:rsid w:val="0096660F"/>
    <w:rsid w:val="0097048B"/>
    <w:rsid w:val="00970738"/>
    <w:rsid w:val="0097154A"/>
    <w:rsid w:val="00972C51"/>
    <w:rsid w:val="009740B6"/>
    <w:rsid w:val="009763E5"/>
    <w:rsid w:val="00976E81"/>
    <w:rsid w:val="00981017"/>
    <w:rsid w:val="009815D5"/>
    <w:rsid w:val="00981BDB"/>
    <w:rsid w:val="00982F2F"/>
    <w:rsid w:val="00983F80"/>
    <w:rsid w:val="0098405B"/>
    <w:rsid w:val="00985715"/>
    <w:rsid w:val="009857A5"/>
    <w:rsid w:val="00986D74"/>
    <w:rsid w:val="00986FD4"/>
    <w:rsid w:val="009872C1"/>
    <w:rsid w:val="0098745F"/>
    <w:rsid w:val="0098760E"/>
    <w:rsid w:val="00990FCA"/>
    <w:rsid w:val="0099108D"/>
    <w:rsid w:val="00995320"/>
    <w:rsid w:val="009A0941"/>
    <w:rsid w:val="009A332C"/>
    <w:rsid w:val="009A3E36"/>
    <w:rsid w:val="009A46CD"/>
    <w:rsid w:val="009A5E0B"/>
    <w:rsid w:val="009A718E"/>
    <w:rsid w:val="009A74E0"/>
    <w:rsid w:val="009A794C"/>
    <w:rsid w:val="009A7A02"/>
    <w:rsid w:val="009B0324"/>
    <w:rsid w:val="009B044B"/>
    <w:rsid w:val="009B113C"/>
    <w:rsid w:val="009B1952"/>
    <w:rsid w:val="009B4521"/>
    <w:rsid w:val="009C03B5"/>
    <w:rsid w:val="009C051D"/>
    <w:rsid w:val="009C0B9E"/>
    <w:rsid w:val="009C1726"/>
    <w:rsid w:val="009C1B48"/>
    <w:rsid w:val="009C2592"/>
    <w:rsid w:val="009C2B9B"/>
    <w:rsid w:val="009C4E56"/>
    <w:rsid w:val="009C61C6"/>
    <w:rsid w:val="009D045A"/>
    <w:rsid w:val="009D12FA"/>
    <w:rsid w:val="009D2359"/>
    <w:rsid w:val="009D69C6"/>
    <w:rsid w:val="009D6B5F"/>
    <w:rsid w:val="009E05DB"/>
    <w:rsid w:val="009E2F27"/>
    <w:rsid w:val="009E53A1"/>
    <w:rsid w:val="009E6AD3"/>
    <w:rsid w:val="009F02F8"/>
    <w:rsid w:val="009F0B8C"/>
    <w:rsid w:val="009F0FE2"/>
    <w:rsid w:val="009F5616"/>
    <w:rsid w:val="00A004C9"/>
    <w:rsid w:val="00A010B5"/>
    <w:rsid w:val="00A01998"/>
    <w:rsid w:val="00A03404"/>
    <w:rsid w:val="00A0483E"/>
    <w:rsid w:val="00A05441"/>
    <w:rsid w:val="00A05A94"/>
    <w:rsid w:val="00A05BCB"/>
    <w:rsid w:val="00A069F1"/>
    <w:rsid w:val="00A06D96"/>
    <w:rsid w:val="00A07AA1"/>
    <w:rsid w:val="00A101BF"/>
    <w:rsid w:val="00A10339"/>
    <w:rsid w:val="00A10750"/>
    <w:rsid w:val="00A1133F"/>
    <w:rsid w:val="00A11FC9"/>
    <w:rsid w:val="00A133EB"/>
    <w:rsid w:val="00A13866"/>
    <w:rsid w:val="00A14C31"/>
    <w:rsid w:val="00A1636F"/>
    <w:rsid w:val="00A165EF"/>
    <w:rsid w:val="00A274E0"/>
    <w:rsid w:val="00A27546"/>
    <w:rsid w:val="00A27A71"/>
    <w:rsid w:val="00A308B7"/>
    <w:rsid w:val="00A30A84"/>
    <w:rsid w:val="00A32880"/>
    <w:rsid w:val="00A32D20"/>
    <w:rsid w:val="00A32FB9"/>
    <w:rsid w:val="00A3314E"/>
    <w:rsid w:val="00A379D8"/>
    <w:rsid w:val="00A407D4"/>
    <w:rsid w:val="00A41FF8"/>
    <w:rsid w:val="00A50B61"/>
    <w:rsid w:val="00A51743"/>
    <w:rsid w:val="00A51CC7"/>
    <w:rsid w:val="00A524DE"/>
    <w:rsid w:val="00A5272A"/>
    <w:rsid w:val="00A52C1E"/>
    <w:rsid w:val="00A53E79"/>
    <w:rsid w:val="00A544D4"/>
    <w:rsid w:val="00A564CC"/>
    <w:rsid w:val="00A569B1"/>
    <w:rsid w:val="00A56FEE"/>
    <w:rsid w:val="00A570DE"/>
    <w:rsid w:val="00A57587"/>
    <w:rsid w:val="00A57797"/>
    <w:rsid w:val="00A57F57"/>
    <w:rsid w:val="00A603B6"/>
    <w:rsid w:val="00A62EC6"/>
    <w:rsid w:val="00A631B9"/>
    <w:rsid w:val="00A63CFE"/>
    <w:rsid w:val="00A64FA7"/>
    <w:rsid w:val="00A65135"/>
    <w:rsid w:val="00A66EDC"/>
    <w:rsid w:val="00A71A6C"/>
    <w:rsid w:val="00A73A8E"/>
    <w:rsid w:val="00A7405B"/>
    <w:rsid w:val="00A740CD"/>
    <w:rsid w:val="00A74946"/>
    <w:rsid w:val="00A762A8"/>
    <w:rsid w:val="00A76806"/>
    <w:rsid w:val="00A80153"/>
    <w:rsid w:val="00A81972"/>
    <w:rsid w:val="00A81D7A"/>
    <w:rsid w:val="00A82FE2"/>
    <w:rsid w:val="00A83745"/>
    <w:rsid w:val="00A8426F"/>
    <w:rsid w:val="00A86A9F"/>
    <w:rsid w:val="00A90267"/>
    <w:rsid w:val="00A904F4"/>
    <w:rsid w:val="00A905E9"/>
    <w:rsid w:val="00A91B64"/>
    <w:rsid w:val="00A92818"/>
    <w:rsid w:val="00A928E9"/>
    <w:rsid w:val="00A92CCD"/>
    <w:rsid w:val="00A94F35"/>
    <w:rsid w:val="00A94FB2"/>
    <w:rsid w:val="00A96AD7"/>
    <w:rsid w:val="00AA049F"/>
    <w:rsid w:val="00AA14BD"/>
    <w:rsid w:val="00AA18A4"/>
    <w:rsid w:val="00AA28D9"/>
    <w:rsid w:val="00AA4D06"/>
    <w:rsid w:val="00AA4EA5"/>
    <w:rsid w:val="00AA5A1C"/>
    <w:rsid w:val="00AA631E"/>
    <w:rsid w:val="00AA6ECC"/>
    <w:rsid w:val="00AA73E4"/>
    <w:rsid w:val="00AA73EE"/>
    <w:rsid w:val="00AA7D6D"/>
    <w:rsid w:val="00AB0A26"/>
    <w:rsid w:val="00AB0A2F"/>
    <w:rsid w:val="00AB0DE9"/>
    <w:rsid w:val="00AB2F57"/>
    <w:rsid w:val="00AB2FAC"/>
    <w:rsid w:val="00AB48D0"/>
    <w:rsid w:val="00AB5027"/>
    <w:rsid w:val="00AB5BAC"/>
    <w:rsid w:val="00AB5FCA"/>
    <w:rsid w:val="00AB726A"/>
    <w:rsid w:val="00AB7546"/>
    <w:rsid w:val="00AB7C0F"/>
    <w:rsid w:val="00AC03EC"/>
    <w:rsid w:val="00AC071F"/>
    <w:rsid w:val="00AC2DF9"/>
    <w:rsid w:val="00AC3537"/>
    <w:rsid w:val="00AC53EF"/>
    <w:rsid w:val="00AC5FAF"/>
    <w:rsid w:val="00AD0766"/>
    <w:rsid w:val="00AD07D2"/>
    <w:rsid w:val="00AD158F"/>
    <w:rsid w:val="00AD195F"/>
    <w:rsid w:val="00AD1A63"/>
    <w:rsid w:val="00AD2794"/>
    <w:rsid w:val="00AD2B19"/>
    <w:rsid w:val="00AD3407"/>
    <w:rsid w:val="00AD42F6"/>
    <w:rsid w:val="00AD449E"/>
    <w:rsid w:val="00AD4D22"/>
    <w:rsid w:val="00AD5120"/>
    <w:rsid w:val="00AD6693"/>
    <w:rsid w:val="00AE1304"/>
    <w:rsid w:val="00AE1B2F"/>
    <w:rsid w:val="00AE3DF3"/>
    <w:rsid w:val="00AE5B4D"/>
    <w:rsid w:val="00AE5F6A"/>
    <w:rsid w:val="00AE6AEE"/>
    <w:rsid w:val="00AF11EF"/>
    <w:rsid w:val="00AF12AA"/>
    <w:rsid w:val="00AF4E79"/>
    <w:rsid w:val="00AF5A93"/>
    <w:rsid w:val="00AF69B7"/>
    <w:rsid w:val="00B00181"/>
    <w:rsid w:val="00B027B1"/>
    <w:rsid w:val="00B0476F"/>
    <w:rsid w:val="00B04A5B"/>
    <w:rsid w:val="00B05066"/>
    <w:rsid w:val="00B059A1"/>
    <w:rsid w:val="00B0721C"/>
    <w:rsid w:val="00B119A5"/>
    <w:rsid w:val="00B12974"/>
    <w:rsid w:val="00B1487C"/>
    <w:rsid w:val="00B17DBF"/>
    <w:rsid w:val="00B22ECD"/>
    <w:rsid w:val="00B2303C"/>
    <w:rsid w:val="00B23696"/>
    <w:rsid w:val="00B26144"/>
    <w:rsid w:val="00B27CE2"/>
    <w:rsid w:val="00B31D87"/>
    <w:rsid w:val="00B33635"/>
    <w:rsid w:val="00B3375C"/>
    <w:rsid w:val="00B35330"/>
    <w:rsid w:val="00B35575"/>
    <w:rsid w:val="00B3585A"/>
    <w:rsid w:val="00B41DA1"/>
    <w:rsid w:val="00B45268"/>
    <w:rsid w:val="00B45D59"/>
    <w:rsid w:val="00B45F24"/>
    <w:rsid w:val="00B45FF8"/>
    <w:rsid w:val="00B46D2F"/>
    <w:rsid w:val="00B47F83"/>
    <w:rsid w:val="00B52117"/>
    <w:rsid w:val="00B526B9"/>
    <w:rsid w:val="00B55067"/>
    <w:rsid w:val="00B56B25"/>
    <w:rsid w:val="00B57431"/>
    <w:rsid w:val="00B61375"/>
    <w:rsid w:val="00B620C0"/>
    <w:rsid w:val="00B63CC7"/>
    <w:rsid w:val="00B650D2"/>
    <w:rsid w:val="00B65A45"/>
    <w:rsid w:val="00B65B14"/>
    <w:rsid w:val="00B6640D"/>
    <w:rsid w:val="00B66ADA"/>
    <w:rsid w:val="00B6790F"/>
    <w:rsid w:val="00B67FAB"/>
    <w:rsid w:val="00B70EF5"/>
    <w:rsid w:val="00B7157C"/>
    <w:rsid w:val="00B720C8"/>
    <w:rsid w:val="00B74151"/>
    <w:rsid w:val="00B75140"/>
    <w:rsid w:val="00B75495"/>
    <w:rsid w:val="00B75829"/>
    <w:rsid w:val="00B77D23"/>
    <w:rsid w:val="00B80070"/>
    <w:rsid w:val="00B808EA"/>
    <w:rsid w:val="00B863F3"/>
    <w:rsid w:val="00B86733"/>
    <w:rsid w:val="00B87324"/>
    <w:rsid w:val="00B9024E"/>
    <w:rsid w:val="00B9041E"/>
    <w:rsid w:val="00B90568"/>
    <w:rsid w:val="00B90A50"/>
    <w:rsid w:val="00B91A07"/>
    <w:rsid w:val="00B9290A"/>
    <w:rsid w:val="00B93F27"/>
    <w:rsid w:val="00B976A9"/>
    <w:rsid w:val="00B976AC"/>
    <w:rsid w:val="00BA06D9"/>
    <w:rsid w:val="00BA0CEA"/>
    <w:rsid w:val="00BA106D"/>
    <w:rsid w:val="00BA12FE"/>
    <w:rsid w:val="00BA1C3E"/>
    <w:rsid w:val="00BA29F3"/>
    <w:rsid w:val="00BA3F42"/>
    <w:rsid w:val="00BA4797"/>
    <w:rsid w:val="00BA5482"/>
    <w:rsid w:val="00BA5EF1"/>
    <w:rsid w:val="00BA70A3"/>
    <w:rsid w:val="00BA7258"/>
    <w:rsid w:val="00BA7532"/>
    <w:rsid w:val="00BA79A6"/>
    <w:rsid w:val="00BB0FB2"/>
    <w:rsid w:val="00BB1CC5"/>
    <w:rsid w:val="00BB2F54"/>
    <w:rsid w:val="00BB366C"/>
    <w:rsid w:val="00BB4E10"/>
    <w:rsid w:val="00BB54A5"/>
    <w:rsid w:val="00BC4F4C"/>
    <w:rsid w:val="00BC64C1"/>
    <w:rsid w:val="00BC7C8C"/>
    <w:rsid w:val="00BD0AA5"/>
    <w:rsid w:val="00BD0CCB"/>
    <w:rsid w:val="00BD1C33"/>
    <w:rsid w:val="00BD31A2"/>
    <w:rsid w:val="00BD3566"/>
    <w:rsid w:val="00BD4DF1"/>
    <w:rsid w:val="00BD5877"/>
    <w:rsid w:val="00BD6267"/>
    <w:rsid w:val="00BD6283"/>
    <w:rsid w:val="00BD7CA6"/>
    <w:rsid w:val="00BE238F"/>
    <w:rsid w:val="00BE2761"/>
    <w:rsid w:val="00BE2D4C"/>
    <w:rsid w:val="00BE519C"/>
    <w:rsid w:val="00BE60B7"/>
    <w:rsid w:val="00BE7B62"/>
    <w:rsid w:val="00BE7D27"/>
    <w:rsid w:val="00BF1190"/>
    <w:rsid w:val="00BF1B4D"/>
    <w:rsid w:val="00BF2D67"/>
    <w:rsid w:val="00BF316D"/>
    <w:rsid w:val="00BF38DF"/>
    <w:rsid w:val="00BF3E92"/>
    <w:rsid w:val="00BF4C4F"/>
    <w:rsid w:val="00BF5475"/>
    <w:rsid w:val="00BF639C"/>
    <w:rsid w:val="00BF66F7"/>
    <w:rsid w:val="00BF7B1A"/>
    <w:rsid w:val="00C022A7"/>
    <w:rsid w:val="00C034E8"/>
    <w:rsid w:val="00C052EE"/>
    <w:rsid w:val="00C06B0E"/>
    <w:rsid w:val="00C10395"/>
    <w:rsid w:val="00C117AD"/>
    <w:rsid w:val="00C12EF7"/>
    <w:rsid w:val="00C1444E"/>
    <w:rsid w:val="00C161B1"/>
    <w:rsid w:val="00C16AB1"/>
    <w:rsid w:val="00C16C42"/>
    <w:rsid w:val="00C16F20"/>
    <w:rsid w:val="00C17A9A"/>
    <w:rsid w:val="00C204D9"/>
    <w:rsid w:val="00C208DA"/>
    <w:rsid w:val="00C22C41"/>
    <w:rsid w:val="00C25EC0"/>
    <w:rsid w:val="00C260D7"/>
    <w:rsid w:val="00C2612E"/>
    <w:rsid w:val="00C26908"/>
    <w:rsid w:val="00C27023"/>
    <w:rsid w:val="00C27F06"/>
    <w:rsid w:val="00C307B6"/>
    <w:rsid w:val="00C30877"/>
    <w:rsid w:val="00C3114C"/>
    <w:rsid w:val="00C31261"/>
    <w:rsid w:val="00C32494"/>
    <w:rsid w:val="00C33D80"/>
    <w:rsid w:val="00C35B90"/>
    <w:rsid w:val="00C4179F"/>
    <w:rsid w:val="00C41CA7"/>
    <w:rsid w:val="00C435D4"/>
    <w:rsid w:val="00C43A3B"/>
    <w:rsid w:val="00C43D0A"/>
    <w:rsid w:val="00C45731"/>
    <w:rsid w:val="00C462A1"/>
    <w:rsid w:val="00C479EE"/>
    <w:rsid w:val="00C512A8"/>
    <w:rsid w:val="00C518F1"/>
    <w:rsid w:val="00C52473"/>
    <w:rsid w:val="00C52710"/>
    <w:rsid w:val="00C52998"/>
    <w:rsid w:val="00C533EA"/>
    <w:rsid w:val="00C53465"/>
    <w:rsid w:val="00C54292"/>
    <w:rsid w:val="00C54509"/>
    <w:rsid w:val="00C54A69"/>
    <w:rsid w:val="00C5594C"/>
    <w:rsid w:val="00C56BA2"/>
    <w:rsid w:val="00C604C2"/>
    <w:rsid w:val="00C604C5"/>
    <w:rsid w:val="00C63125"/>
    <w:rsid w:val="00C64D1A"/>
    <w:rsid w:val="00C7027F"/>
    <w:rsid w:val="00C70DEC"/>
    <w:rsid w:val="00C73A63"/>
    <w:rsid w:val="00C7505D"/>
    <w:rsid w:val="00C75BE7"/>
    <w:rsid w:val="00C771FA"/>
    <w:rsid w:val="00C7756A"/>
    <w:rsid w:val="00C808A2"/>
    <w:rsid w:val="00C82A69"/>
    <w:rsid w:val="00C83356"/>
    <w:rsid w:val="00C83B4C"/>
    <w:rsid w:val="00C83FA9"/>
    <w:rsid w:val="00C84705"/>
    <w:rsid w:val="00C85B90"/>
    <w:rsid w:val="00C86742"/>
    <w:rsid w:val="00C87F08"/>
    <w:rsid w:val="00C9241E"/>
    <w:rsid w:val="00C93311"/>
    <w:rsid w:val="00C933FE"/>
    <w:rsid w:val="00C93447"/>
    <w:rsid w:val="00C94760"/>
    <w:rsid w:val="00C94BC9"/>
    <w:rsid w:val="00C94BE4"/>
    <w:rsid w:val="00C959EB"/>
    <w:rsid w:val="00C97E55"/>
    <w:rsid w:val="00CA0557"/>
    <w:rsid w:val="00CA14EF"/>
    <w:rsid w:val="00CA2D3D"/>
    <w:rsid w:val="00CA2F85"/>
    <w:rsid w:val="00CA31D9"/>
    <w:rsid w:val="00CA546C"/>
    <w:rsid w:val="00CA5D28"/>
    <w:rsid w:val="00CA7307"/>
    <w:rsid w:val="00CA7D7B"/>
    <w:rsid w:val="00CA7D93"/>
    <w:rsid w:val="00CB0A11"/>
    <w:rsid w:val="00CB1BD0"/>
    <w:rsid w:val="00CB1C21"/>
    <w:rsid w:val="00CB1F4C"/>
    <w:rsid w:val="00CB4787"/>
    <w:rsid w:val="00CB4840"/>
    <w:rsid w:val="00CB585E"/>
    <w:rsid w:val="00CB5C7A"/>
    <w:rsid w:val="00CB5D61"/>
    <w:rsid w:val="00CB5E5E"/>
    <w:rsid w:val="00CB60E3"/>
    <w:rsid w:val="00CB7E3C"/>
    <w:rsid w:val="00CC1BC2"/>
    <w:rsid w:val="00CC23E2"/>
    <w:rsid w:val="00CC27AC"/>
    <w:rsid w:val="00CC4442"/>
    <w:rsid w:val="00CC50DF"/>
    <w:rsid w:val="00CC6664"/>
    <w:rsid w:val="00CC73A9"/>
    <w:rsid w:val="00CC7671"/>
    <w:rsid w:val="00CC76E2"/>
    <w:rsid w:val="00CD0020"/>
    <w:rsid w:val="00CD05C4"/>
    <w:rsid w:val="00CD49A9"/>
    <w:rsid w:val="00CD6977"/>
    <w:rsid w:val="00CE0618"/>
    <w:rsid w:val="00CE1744"/>
    <w:rsid w:val="00CE32FF"/>
    <w:rsid w:val="00CE4950"/>
    <w:rsid w:val="00CE7001"/>
    <w:rsid w:val="00CF2C16"/>
    <w:rsid w:val="00CF42CF"/>
    <w:rsid w:val="00CF4DCE"/>
    <w:rsid w:val="00CF5A11"/>
    <w:rsid w:val="00CF5CEE"/>
    <w:rsid w:val="00CF69D3"/>
    <w:rsid w:val="00CF6D79"/>
    <w:rsid w:val="00CF74F2"/>
    <w:rsid w:val="00CF77F3"/>
    <w:rsid w:val="00CF7BFC"/>
    <w:rsid w:val="00D010CF"/>
    <w:rsid w:val="00D03F25"/>
    <w:rsid w:val="00D04653"/>
    <w:rsid w:val="00D048A4"/>
    <w:rsid w:val="00D05013"/>
    <w:rsid w:val="00D07D34"/>
    <w:rsid w:val="00D119EC"/>
    <w:rsid w:val="00D12EDC"/>
    <w:rsid w:val="00D12F72"/>
    <w:rsid w:val="00D15853"/>
    <w:rsid w:val="00D1601F"/>
    <w:rsid w:val="00D1679A"/>
    <w:rsid w:val="00D167AD"/>
    <w:rsid w:val="00D168C6"/>
    <w:rsid w:val="00D17D4B"/>
    <w:rsid w:val="00D17E04"/>
    <w:rsid w:val="00D209C2"/>
    <w:rsid w:val="00D21ED1"/>
    <w:rsid w:val="00D22CB7"/>
    <w:rsid w:val="00D248BE"/>
    <w:rsid w:val="00D25E4D"/>
    <w:rsid w:val="00D261D3"/>
    <w:rsid w:val="00D264AF"/>
    <w:rsid w:val="00D27A8C"/>
    <w:rsid w:val="00D3587F"/>
    <w:rsid w:val="00D37DE6"/>
    <w:rsid w:val="00D4102E"/>
    <w:rsid w:val="00D42068"/>
    <w:rsid w:val="00D422DA"/>
    <w:rsid w:val="00D42FE7"/>
    <w:rsid w:val="00D44714"/>
    <w:rsid w:val="00D448FF"/>
    <w:rsid w:val="00D465F4"/>
    <w:rsid w:val="00D50AE2"/>
    <w:rsid w:val="00D53242"/>
    <w:rsid w:val="00D536D5"/>
    <w:rsid w:val="00D575DC"/>
    <w:rsid w:val="00D602F7"/>
    <w:rsid w:val="00D61751"/>
    <w:rsid w:val="00D62053"/>
    <w:rsid w:val="00D62E5C"/>
    <w:rsid w:val="00D6312A"/>
    <w:rsid w:val="00D64101"/>
    <w:rsid w:val="00D65B0B"/>
    <w:rsid w:val="00D66A64"/>
    <w:rsid w:val="00D701F5"/>
    <w:rsid w:val="00D75930"/>
    <w:rsid w:val="00D777B5"/>
    <w:rsid w:val="00D77F45"/>
    <w:rsid w:val="00D802C5"/>
    <w:rsid w:val="00D83600"/>
    <w:rsid w:val="00D83B1A"/>
    <w:rsid w:val="00D84769"/>
    <w:rsid w:val="00D84D21"/>
    <w:rsid w:val="00D855C1"/>
    <w:rsid w:val="00D861C3"/>
    <w:rsid w:val="00D873FB"/>
    <w:rsid w:val="00D93528"/>
    <w:rsid w:val="00D972C4"/>
    <w:rsid w:val="00DA15BE"/>
    <w:rsid w:val="00DA2204"/>
    <w:rsid w:val="00DA2EB2"/>
    <w:rsid w:val="00DA5E05"/>
    <w:rsid w:val="00DA5FB0"/>
    <w:rsid w:val="00DA73F3"/>
    <w:rsid w:val="00DA745F"/>
    <w:rsid w:val="00DB0E7C"/>
    <w:rsid w:val="00DB357A"/>
    <w:rsid w:val="00DB359A"/>
    <w:rsid w:val="00DB3AC5"/>
    <w:rsid w:val="00DB59AC"/>
    <w:rsid w:val="00DB7F36"/>
    <w:rsid w:val="00DC181C"/>
    <w:rsid w:val="00DC2D44"/>
    <w:rsid w:val="00DC386D"/>
    <w:rsid w:val="00DC39EA"/>
    <w:rsid w:val="00DC4038"/>
    <w:rsid w:val="00DC55B2"/>
    <w:rsid w:val="00DC6392"/>
    <w:rsid w:val="00DC655E"/>
    <w:rsid w:val="00DC7A0E"/>
    <w:rsid w:val="00DD0067"/>
    <w:rsid w:val="00DD1105"/>
    <w:rsid w:val="00DD3D4A"/>
    <w:rsid w:val="00DD4DF4"/>
    <w:rsid w:val="00DD6400"/>
    <w:rsid w:val="00DD7E1A"/>
    <w:rsid w:val="00DE17A9"/>
    <w:rsid w:val="00DE3C61"/>
    <w:rsid w:val="00DE4C42"/>
    <w:rsid w:val="00DE5EC3"/>
    <w:rsid w:val="00DF0DB1"/>
    <w:rsid w:val="00DF36AF"/>
    <w:rsid w:val="00DF57A3"/>
    <w:rsid w:val="00DF68EA"/>
    <w:rsid w:val="00DF7541"/>
    <w:rsid w:val="00E0220A"/>
    <w:rsid w:val="00E0239C"/>
    <w:rsid w:val="00E023A5"/>
    <w:rsid w:val="00E02D60"/>
    <w:rsid w:val="00E03D09"/>
    <w:rsid w:val="00E04D2A"/>
    <w:rsid w:val="00E057A6"/>
    <w:rsid w:val="00E070DA"/>
    <w:rsid w:val="00E104CF"/>
    <w:rsid w:val="00E12FFD"/>
    <w:rsid w:val="00E136E5"/>
    <w:rsid w:val="00E15A12"/>
    <w:rsid w:val="00E1728B"/>
    <w:rsid w:val="00E26732"/>
    <w:rsid w:val="00E26C64"/>
    <w:rsid w:val="00E26D94"/>
    <w:rsid w:val="00E26F7F"/>
    <w:rsid w:val="00E2709E"/>
    <w:rsid w:val="00E27720"/>
    <w:rsid w:val="00E27FF2"/>
    <w:rsid w:val="00E301F5"/>
    <w:rsid w:val="00E34EA4"/>
    <w:rsid w:val="00E360E1"/>
    <w:rsid w:val="00E36427"/>
    <w:rsid w:val="00E3642E"/>
    <w:rsid w:val="00E36ECC"/>
    <w:rsid w:val="00E419A6"/>
    <w:rsid w:val="00E41B84"/>
    <w:rsid w:val="00E44F8A"/>
    <w:rsid w:val="00E4599F"/>
    <w:rsid w:val="00E460D8"/>
    <w:rsid w:val="00E467DF"/>
    <w:rsid w:val="00E50A2D"/>
    <w:rsid w:val="00E52EA9"/>
    <w:rsid w:val="00E552C1"/>
    <w:rsid w:val="00E62348"/>
    <w:rsid w:val="00E62433"/>
    <w:rsid w:val="00E63DF9"/>
    <w:rsid w:val="00E6486B"/>
    <w:rsid w:val="00E71B14"/>
    <w:rsid w:val="00E721A1"/>
    <w:rsid w:val="00E7523E"/>
    <w:rsid w:val="00E7531C"/>
    <w:rsid w:val="00E77344"/>
    <w:rsid w:val="00E8379C"/>
    <w:rsid w:val="00E84638"/>
    <w:rsid w:val="00E847C4"/>
    <w:rsid w:val="00E8488D"/>
    <w:rsid w:val="00E8609F"/>
    <w:rsid w:val="00E86EAB"/>
    <w:rsid w:val="00E920DC"/>
    <w:rsid w:val="00E95A44"/>
    <w:rsid w:val="00E95CDB"/>
    <w:rsid w:val="00E9685F"/>
    <w:rsid w:val="00E9742F"/>
    <w:rsid w:val="00E97C18"/>
    <w:rsid w:val="00EA06F0"/>
    <w:rsid w:val="00EA13ED"/>
    <w:rsid w:val="00EA1B74"/>
    <w:rsid w:val="00EA22A1"/>
    <w:rsid w:val="00EA2ED9"/>
    <w:rsid w:val="00EA31FA"/>
    <w:rsid w:val="00EA3DE8"/>
    <w:rsid w:val="00EA3E03"/>
    <w:rsid w:val="00EA4178"/>
    <w:rsid w:val="00EA5404"/>
    <w:rsid w:val="00EA54F7"/>
    <w:rsid w:val="00EA56D0"/>
    <w:rsid w:val="00EA573F"/>
    <w:rsid w:val="00EA5D5D"/>
    <w:rsid w:val="00EA606D"/>
    <w:rsid w:val="00EA779D"/>
    <w:rsid w:val="00EA7F05"/>
    <w:rsid w:val="00EB0B2D"/>
    <w:rsid w:val="00EB12EE"/>
    <w:rsid w:val="00EB16AB"/>
    <w:rsid w:val="00EB2BD0"/>
    <w:rsid w:val="00EB2CA2"/>
    <w:rsid w:val="00EB422E"/>
    <w:rsid w:val="00EB5C16"/>
    <w:rsid w:val="00EB622A"/>
    <w:rsid w:val="00EB65DD"/>
    <w:rsid w:val="00EB6A56"/>
    <w:rsid w:val="00EB7480"/>
    <w:rsid w:val="00EB79F3"/>
    <w:rsid w:val="00EC10E2"/>
    <w:rsid w:val="00EC18FE"/>
    <w:rsid w:val="00EC3141"/>
    <w:rsid w:val="00EC672C"/>
    <w:rsid w:val="00EC75A9"/>
    <w:rsid w:val="00EC7983"/>
    <w:rsid w:val="00ED160A"/>
    <w:rsid w:val="00ED4879"/>
    <w:rsid w:val="00ED7F8A"/>
    <w:rsid w:val="00EE08A0"/>
    <w:rsid w:val="00EE1A2D"/>
    <w:rsid w:val="00EE1AF0"/>
    <w:rsid w:val="00EE28FE"/>
    <w:rsid w:val="00EE4144"/>
    <w:rsid w:val="00EE6435"/>
    <w:rsid w:val="00EE7C26"/>
    <w:rsid w:val="00EF0378"/>
    <w:rsid w:val="00EF1292"/>
    <w:rsid w:val="00EF129F"/>
    <w:rsid w:val="00EF23CE"/>
    <w:rsid w:val="00EF29C2"/>
    <w:rsid w:val="00EF4E08"/>
    <w:rsid w:val="00EF547E"/>
    <w:rsid w:val="00EF5521"/>
    <w:rsid w:val="00EF58F7"/>
    <w:rsid w:val="00EF74B2"/>
    <w:rsid w:val="00EF79AF"/>
    <w:rsid w:val="00F007DF"/>
    <w:rsid w:val="00F00BEB"/>
    <w:rsid w:val="00F025C6"/>
    <w:rsid w:val="00F036A6"/>
    <w:rsid w:val="00F0666C"/>
    <w:rsid w:val="00F118D6"/>
    <w:rsid w:val="00F13A5B"/>
    <w:rsid w:val="00F17A23"/>
    <w:rsid w:val="00F216AC"/>
    <w:rsid w:val="00F21723"/>
    <w:rsid w:val="00F231A8"/>
    <w:rsid w:val="00F23458"/>
    <w:rsid w:val="00F25962"/>
    <w:rsid w:val="00F25A9C"/>
    <w:rsid w:val="00F2697E"/>
    <w:rsid w:val="00F27276"/>
    <w:rsid w:val="00F306F6"/>
    <w:rsid w:val="00F30895"/>
    <w:rsid w:val="00F3247F"/>
    <w:rsid w:val="00F3284D"/>
    <w:rsid w:val="00F35496"/>
    <w:rsid w:val="00F3549E"/>
    <w:rsid w:val="00F36491"/>
    <w:rsid w:val="00F372AC"/>
    <w:rsid w:val="00F41249"/>
    <w:rsid w:val="00F41F94"/>
    <w:rsid w:val="00F43356"/>
    <w:rsid w:val="00F4580D"/>
    <w:rsid w:val="00F47742"/>
    <w:rsid w:val="00F47DF1"/>
    <w:rsid w:val="00F5032E"/>
    <w:rsid w:val="00F51FCF"/>
    <w:rsid w:val="00F54E36"/>
    <w:rsid w:val="00F55D41"/>
    <w:rsid w:val="00F573F0"/>
    <w:rsid w:val="00F5785B"/>
    <w:rsid w:val="00F61336"/>
    <w:rsid w:val="00F62404"/>
    <w:rsid w:val="00F640A8"/>
    <w:rsid w:val="00F645AF"/>
    <w:rsid w:val="00F645F7"/>
    <w:rsid w:val="00F65A30"/>
    <w:rsid w:val="00F65C59"/>
    <w:rsid w:val="00F67DBC"/>
    <w:rsid w:val="00F70095"/>
    <w:rsid w:val="00F71561"/>
    <w:rsid w:val="00F7728E"/>
    <w:rsid w:val="00F7747A"/>
    <w:rsid w:val="00F80649"/>
    <w:rsid w:val="00F80AFA"/>
    <w:rsid w:val="00F80D57"/>
    <w:rsid w:val="00F80E9C"/>
    <w:rsid w:val="00F81F64"/>
    <w:rsid w:val="00F8236C"/>
    <w:rsid w:val="00F82599"/>
    <w:rsid w:val="00F826AC"/>
    <w:rsid w:val="00F84F51"/>
    <w:rsid w:val="00F85500"/>
    <w:rsid w:val="00F856AA"/>
    <w:rsid w:val="00F85787"/>
    <w:rsid w:val="00F87779"/>
    <w:rsid w:val="00F92309"/>
    <w:rsid w:val="00F932A6"/>
    <w:rsid w:val="00F94264"/>
    <w:rsid w:val="00F94B65"/>
    <w:rsid w:val="00F9649A"/>
    <w:rsid w:val="00F969E1"/>
    <w:rsid w:val="00F97269"/>
    <w:rsid w:val="00FA2B51"/>
    <w:rsid w:val="00FA496C"/>
    <w:rsid w:val="00FA5F42"/>
    <w:rsid w:val="00FA6BAB"/>
    <w:rsid w:val="00FA7156"/>
    <w:rsid w:val="00FA7DF1"/>
    <w:rsid w:val="00FB0A47"/>
    <w:rsid w:val="00FB0CC8"/>
    <w:rsid w:val="00FB14B7"/>
    <w:rsid w:val="00FB17FC"/>
    <w:rsid w:val="00FB41B3"/>
    <w:rsid w:val="00FB6AB4"/>
    <w:rsid w:val="00FB7A8E"/>
    <w:rsid w:val="00FC11CD"/>
    <w:rsid w:val="00FC227B"/>
    <w:rsid w:val="00FC3EEF"/>
    <w:rsid w:val="00FC4B59"/>
    <w:rsid w:val="00FC4E35"/>
    <w:rsid w:val="00FC4ED2"/>
    <w:rsid w:val="00FC5DA2"/>
    <w:rsid w:val="00FC5FA4"/>
    <w:rsid w:val="00FC6E3C"/>
    <w:rsid w:val="00FD191C"/>
    <w:rsid w:val="00FD27D4"/>
    <w:rsid w:val="00FD2BC7"/>
    <w:rsid w:val="00FD2E96"/>
    <w:rsid w:val="00FD5AB9"/>
    <w:rsid w:val="00FD5BB6"/>
    <w:rsid w:val="00FD63A4"/>
    <w:rsid w:val="00FD6566"/>
    <w:rsid w:val="00FE0A13"/>
    <w:rsid w:val="00FE3708"/>
    <w:rsid w:val="00FE5874"/>
    <w:rsid w:val="00FE7F88"/>
    <w:rsid w:val="00FF08EB"/>
    <w:rsid w:val="00FF106D"/>
    <w:rsid w:val="00FF152C"/>
    <w:rsid w:val="00FF241B"/>
    <w:rsid w:val="00FF35BD"/>
    <w:rsid w:val="00FF59F7"/>
    <w:rsid w:val="00FF5F34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DF30CE6"/>
  <w15:docId w15:val="{DFD90DF2-72F7-4CDD-98B2-8080A8006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56782"/>
    <w:pPr>
      <w:spacing w:line="360" w:lineRule="auto"/>
      <w:jc w:val="both"/>
    </w:pPr>
    <w:rPr>
      <w:rFonts w:ascii="Arial" w:hAnsi="Arial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705B51"/>
    <w:pPr>
      <w:keepNext/>
      <w:spacing w:line="240" w:lineRule="auto"/>
      <w:jc w:val="center"/>
      <w:outlineLvl w:val="0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unhideWhenUsed/>
    <w:qFormat/>
    <w:rsid w:val="00A004C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 text"/>
    <w:basedOn w:val="Normalny"/>
    <w:link w:val="TekstprzypisudolnegoZnak"/>
    <w:uiPriority w:val="99"/>
    <w:rsid w:val="002C3B1C"/>
    <w:pPr>
      <w:spacing w:line="240" w:lineRule="auto"/>
      <w:jc w:val="left"/>
    </w:pPr>
    <w:rPr>
      <w:rFonts w:ascii="Times New Roman" w:hAnsi="Times New Roman"/>
      <w:sz w:val="20"/>
      <w:szCs w:val="20"/>
    </w:rPr>
  </w:style>
  <w:style w:type="character" w:styleId="Odwoanieprzypisudolnego">
    <w:name w:val="footnote reference"/>
    <w:uiPriority w:val="99"/>
    <w:rsid w:val="002C3B1C"/>
    <w:rPr>
      <w:rFonts w:cs="Times New Roman"/>
      <w:vertAlign w:val="superscript"/>
    </w:rPr>
  </w:style>
  <w:style w:type="paragraph" w:customStyle="1" w:styleId="ZnakZnakZnakZnak">
    <w:name w:val="Znak Znak Znak Znak"/>
    <w:basedOn w:val="Normalny"/>
    <w:rsid w:val="002C3B1C"/>
    <w:pPr>
      <w:spacing w:line="240" w:lineRule="auto"/>
      <w:jc w:val="left"/>
    </w:pPr>
    <w:rPr>
      <w:rFonts w:ascii="Times New Roman" w:hAnsi="Times New Roman"/>
      <w:sz w:val="24"/>
      <w:szCs w:val="24"/>
    </w:rPr>
  </w:style>
  <w:style w:type="paragraph" w:styleId="Tekstpodstawowy">
    <w:name w:val="Body Text"/>
    <w:aliases w:val="(F2),ändrad,L1 Body Text,bt,Tekst wcięty 2 st,(ALT+½)"/>
    <w:basedOn w:val="Normalny"/>
    <w:link w:val="TekstpodstawowyZnak"/>
    <w:uiPriority w:val="99"/>
    <w:rsid w:val="00582F0F"/>
    <w:pPr>
      <w:spacing w:after="120" w:line="24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TekstpodstawowyZnak">
    <w:name w:val="Tekst podstawowy Znak"/>
    <w:aliases w:val="(F2) Znak,ändrad Znak,L1 Body Text Znak,bt Znak,Tekst wcięty 2 st Znak,(ALT+½) Znak"/>
    <w:link w:val="Tekstpodstawowy"/>
    <w:uiPriority w:val="99"/>
    <w:locked/>
    <w:rsid w:val="00582F0F"/>
    <w:rPr>
      <w:sz w:val="24"/>
      <w:szCs w:val="24"/>
      <w:lang w:val="pl-PL" w:eastAsia="pl-PL" w:bidi="ar-SA"/>
    </w:rPr>
  </w:style>
  <w:style w:type="character" w:styleId="Odwoaniedokomentarza">
    <w:name w:val="annotation reference"/>
    <w:uiPriority w:val="99"/>
    <w:semiHidden/>
    <w:rsid w:val="00386E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386E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386EC0"/>
    <w:rPr>
      <w:b/>
      <w:bCs/>
    </w:rPr>
  </w:style>
  <w:style w:type="paragraph" w:styleId="Tekstdymka">
    <w:name w:val="Balloon Text"/>
    <w:basedOn w:val="Normalny"/>
    <w:semiHidden/>
    <w:rsid w:val="00386EC0"/>
    <w:rPr>
      <w:rFonts w:ascii="Tahoma" w:hAnsi="Tahoma" w:cs="Tahoma"/>
      <w:sz w:val="16"/>
      <w:szCs w:val="16"/>
    </w:rPr>
  </w:style>
  <w:style w:type="paragraph" w:customStyle="1" w:styleId="punkt1">
    <w:name w:val="punkt 1)"/>
    <w:rsid w:val="00C533EA"/>
    <w:pPr>
      <w:keepNext/>
      <w:keepLines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line="210" w:lineRule="atLeast"/>
      <w:ind w:left="56"/>
    </w:pPr>
    <w:rPr>
      <w:sz w:val="18"/>
      <w:szCs w:val="18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"/>
    <w:link w:val="Tekstprzypisudolnego"/>
    <w:uiPriority w:val="99"/>
    <w:rsid w:val="00C35B90"/>
  </w:style>
  <w:style w:type="paragraph" w:styleId="Poprawka">
    <w:name w:val="Revision"/>
    <w:hidden/>
    <w:uiPriority w:val="99"/>
    <w:semiHidden/>
    <w:rsid w:val="00447BFA"/>
    <w:rPr>
      <w:rFonts w:ascii="Arial" w:hAnsi="Arial"/>
      <w:sz w:val="22"/>
      <w:szCs w:val="22"/>
    </w:rPr>
  </w:style>
  <w:style w:type="character" w:customStyle="1" w:styleId="FontStyle31">
    <w:name w:val="Font Style31"/>
    <w:uiPriority w:val="99"/>
    <w:rsid w:val="00AB0DE9"/>
    <w:rPr>
      <w:rFonts w:ascii="Times New Roman" w:hAnsi="Times New Roman" w:cs="Times New Roman"/>
      <w:sz w:val="22"/>
      <w:szCs w:val="22"/>
    </w:rPr>
  </w:style>
  <w:style w:type="paragraph" w:styleId="Nagwek">
    <w:name w:val="header"/>
    <w:basedOn w:val="Normalny"/>
    <w:link w:val="NagwekZnak"/>
    <w:rsid w:val="00D17D4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D17D4B"/>
    <w:rPr>
      <w:rFonts w:ascii="Arial" w:hAnsi="Arial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D17D4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D17D4B"/>
    <w:rPr>
      <w:rFonts w:ascii="Arial" w:hAnsi="Arial"/>
      <w:sz w:val="22"/>
      <w:szCs w:val="22"/>
    </w:rPr>
  </w:style>
  <w:style w:type="character" w:customStyle="1" w:styleId="Nagwek1Znak">
    <w:name w:val="Nagłówek 1 Znak"/>
    <w:link w:val="Nagwek1"/>
    <w:rsid w:val="00705B51"/>
    <w:rPr>
      <w:b/>
      <w:bCs/>
      <w:sz w:val="24"/>
      <w:szCs w:val="24"/>
    </w:rPr>
  </w:style>
  <w:style w:type="paragraph" w:customStyle="1" w:styleId="Default">
    <w:name w:val="Default"/>
    <w:rsid w:val="00705B5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maz_wyliczenie,opis dzialania,K-P_odwolanie,A_wyliczenie,Akapit z listą 1,L1,Numerowanie,List Paragraph"/>
    <w:basedOn w:val="Normalny"/>
    <w:link w:val="AkapitzlistZnak"/>
    <w:uiPriority w:val="34"/>
    <w:qFormat/>
    <w:rsid w:val="00705B51"/>
    <w:pPr>
      <w:spacing w:after="200" w:line="276" w:lineRule="auto"/>
      <w:ind w:left="720"/>
      <w:contextualSpacing/>
      <w:jc w:val="left"/>
    </w:pPr>
    <w:rPr>
      <w:rFonts w:ascii="Calibri" w:eastAsia="Calibri" w:hAnsi="Calibri"/>
      <w:lang w:eastAsia="en-US"/>
    </w:rPr>
  </w:style>
  <w:style w:type="character" w:styleId="Uwydatnienie">
    <w:name w:val="Emphasis"/>
    <w:qFormat/>
    <w:rsid w:val="00705B51"/>
    <w:rPr>
      <w:rFonts w:cs="Times New Roman"/>
      <w:i/>
      <w:iCs/>
      <w:lang w:val="pl-PL"/>
    </w:rPr>
  </w:style>
  <w:style w:type="paragraph" w:styleId="Tekstpodstawowy2">
    <w:name w:val="Body Text 2"/>
    <w:basedOn w:val="Normalny"/>
    <w:link w:val="Tekstpodstawowy2Znak"/>
    <w:rsid w:val="00705B51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705B51"/>
    <w:rPr>
      <w:rFonts w:ascii="Arial" w:hAnsi="Arial"/>
      <w:sz w:val="22"/>
      <w:szCs w:val="22"/>
    </w:rPr>
  </w:style>
  <w:style w:type="paragraph" w:styleId="Tekstprzypisukocowego">
    <w:name w:val="endnote text"/>
    <w:basedOn w:val="Normalny"/>
    <w:link w:val="TekstprzypisukocowegoZnak"/>
    <w:rsid w:val="000F0FFA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rsid w:val="000F0FFA"/>
    <w:rPr>
      <w:rFonts w:ascii="Arial" w:hAnsi="Arial"/>
    </w:rPr>
  </w:style>
  <w:style w:type="character" w:styleId="Odwoanieprzypisukocowego">
    <w:name w:val="endnote reference"/>
    <w:rsid w:val="000F0FFA"/>
    <w:rPr>
      <w:vertAlign w:val="superscript"/>
    </w:rPr>
  </w:style>
  <w:style w:type="paragraph" w:styleId="NormalnyWeb">
    <w:name w:val="Normal (Web)"/>
    <w:basedOn w:val="Normalny"/>
    <w:rsid w:val="00421AE3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character" w:styleId="Hipercze">
    <w:name w:val="Hyperlink"/>
    <w:rsid w:val="004C7EE5"/>
    <w:rPr>
      <w:color w:val="0000FF"/>
      <w:u w:val="single"/>
    </w:rPr>
  </w:style>
  <w:style w:type="character" w:customStyle="1" w:styleId="TekstkomentarzaZnak">
    <w:name w:val="Tekst komentarza Znak"/>
    <w:link w:val="Tekstkomentarza"/>
    <w:uiPriority w:val="99"/>
    <w:rsid w:val="00FB41B3"/>
    <w:rPr>
      <w:rFonts w:ascii="Arial" w:hAnsi="Arial"/>
    </w:rPr>
  </w:style>
  <w:style w:type="character" w:customStyle="1" w:styleId="Nagwek3Znak">
    <w:name w:val="Nagłówek 3 Znak"/>
    <w:basedOn w:val="Domylnaczcionkaakapitu"/>
    <w:link w:val="Nagwek3"/>
    <w:rsid w:val="00A004C9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customStyle="1" w:styleId="ListNumbers">
    <w:name w:val="List Numbers"/>
    <w:basedOn w:val="Normalny"/>
    <w:rsid w:val="004B62B4"/>
    <w:pPr>
      <w:numPr>
        <w:numId w:val="4"/>
      </w:numPr>
      <w:spacing w:after="140" w:line="288" w:lineRule="auto"/>
      <w:outlineLvl w:val="0"/>
    </w:pPr>
    <w:rPr>
      <w:kern w:val="20"/>
      <w:sz w:val="20"/>
      <w:szCs w:val="24"/>
      <w:lang w:eastAsia="en-US"/>
    </w:rPr>
  </w:style>
  <w:style w:type="paragraph" w:styleId="Tekstpodstawowy3">
    <w:name w:val="Body Text 3"/>
    <w:basedOn w:val="Normalny"/>
    <w:link w:val="Tekstpodstawowy3Znak"/>
    <w:uiPriority w:val="99"/>
    <w:unhideWhenUsed/>
    <w:rsid w:val="00D6205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62053"/>
    <w:rPr>
      <w:rFonts w:ascii="Arial" w:hAnsi="Arial"/>
      <w:sz w:val="16"/>
      <w:szCs w:val="16"/>
    </w:rPr>
  </w:style>
  <w:style w:type="paragraph" w:customStyle="1" w:styleId="Tekstpodstawowy31">
    <w:name w:val="Tekst podstawowy 31"/>
    <w:basedOn w:val="Normalny"/>
    <w:uiPriority w:val="99"/>
    <w:rsid w:val="00B87324"/>
    <w:pPr>
      <w:suppressAutoHyphens/>
      <w:spacing w:after="120" w:line="240" w:lineRule="auto"/>
      <w:jc w:val="left"/>
    </w:pPr>
    <w:rPr>
      <w:rFonts w:ascii="Times New Roman" w:hAnsi="Times New Roman"/>
      <w:sz w:val="16"/>
      <w:szCs w:val="16"/>
      <w:lang w:eastAsia="ar-SA"/>
    </w:rPr>
  </w:style>
  <w:style w:type="paragraph" w:customStyle="1" w:styleId="Umowa">
    <w:name w:val="Umowa"/>
    <w:basedOn w:val="Normalny"/>
    <w:rsid w:val="00B87324"/>
    <w:pPr>
      <w:numPr>
        <w:numId w:val="13"/>
      </w:numPr>
      <w:suppressAutoHyphens/>
      <w:spacing w:line="240" w:lineRule="auto"/>
    </w:pPr>
    <w:rPr>
      <w:rFonts w:cs="Arial"/>
      <w:sz w:val="20"/>
      <w:lang w:eastAsia="zh-CN"/>
    </w:rPr>
  </w:style>
  <w:style w:type="character" w:customStyle="1" w:styleId="AkapitzlistZnak">
    <w:name w:val="Akapit z listą Znak"/>
    <w:aliases w:val="maz_wyliczenie Znak,opis dzialania Znak,K-P_odwolanie Znak,A_wyliczenie Znak,Akapit z listą 1 Znak,L1 Znak,Numerowanie Znak,List Paragraph Znak"/>
    <w:basedOn w:val="Domylnaczcionkaakapitu"/>
    <w:link w:val="Akapitzlist"/>
    <w:uiPriority w:val="34"/>
    <w:locked/>
    <w:rsid w:val="00617649"/>
    <w:rPr>
      <w:rFonts w:ascii="Calibri" w:eastAsia="Calibri" w:hAnsi="Calibri"/>
      <w:sz w:val="22"/>
      <w:szCs w:val="22"/>
      <w:lang w:eastAsia="en-US"/>
    </w:rPr>
  </w:style>
  <w:style w:type="character" w:styleId="UyteHipercze">
    <w:name w:val="FollowedHyperlink"/>
    <w:basedOn w:val="Domylnaczcionkaakapitu"/>
    <w:semiHidden/>
    <w:unhideWhenUsed/>
    <w:rsid w:val="00702036"/>
    <w:rPr>
      <w:color w:val="800080" w:themeColor="followedHyperlink"/>
      <w:u w:val="single"/>
    </w:rPr>
  </w:style>
  <w:style w:type="paragraph" w:customStyle="1" w:styleId="CMSHeadL7">
    <w:name w:val="CMS Head L7"/>
    <w:basedOn w:val="Normalny"/>
    <w:uiPriority w:val="99"/>
    <w:rsid w:val="00CE4950"/>
    <w:pPr>
      <w:spacing w:after="240" w:line="240" w:lineRule="auto"/>
      <w:jc w:val="left"/>
      <w:outlineLvl w:val="6"/>
    </w:pPr>
    <w:rPr>
      <w:rFonts w:ascii="Times New Roman" w:hAnsi="Times New Roman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7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7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8E510-B122-41FB-8F20-3BF3B749D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26</Pages>
  <Words>9366</Words>
  <Characters>59705</Characters>
  <Application>Microsoft Office Word</Application>
  <DocSecurity>0</DocSecurity>
  <Lines>497</Lines>
  <Paragraphs>137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KDG</Company>
  <LinksUpToDate>false</LinksUpToDate>
  <CharactersWithSpaces>68934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KDG</dc:creator>
  <cp:keywords/>
  <dc:description/>
  <cp:lastModifiedBy>Gawarska Natalia</cp:lastModifiedBy>
  <cp:revision>4</cp:revision>
  <cp:lastPrinted>2019-02-28T10:12:00Z</cp:lastPrinted>
  <dcterms:created xsi:type="dcterms:W3CDTF">2019-02-26T11:31:00Z</dcterms:created>
  <dcterms:modified xsi:type="dcterms:W3CDTF">2019-02-28T10:17:00Z</dcterms:modified>
</cp:coreProperties>
</file>